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1AE" w:rsidRDefault="000051AE">
      <w:pPr>
        <w:autoSpaceDE w:val="0"/>
        <w:autoSpaceDN w:val="0"/>
        <w:spacing w:after="78" w:line="220" w:lineRule="exact"/>
      </w:pPr>
    </w:p>
    <w:p w:rsidR="000051AE" w:rsidRPr="00EE5E65" w:rsidRDefault="00EE5E65" w:rsidP="000142D5">
      <w:pPr>
        <w:autoSpaceDE w:val="0"/>
        <w:autoSpaceDN w:val="0"/>
        <w:spacing w:after="0" w:line="360" w:lineRule="auto"/>
        <w:ind w:left="1494"/>
        <w:rPr>
          <w:lang w:val="ru-RU"/>
        </w:rPr>
      </w:pPr>
      <w:r w:rsidRPr="00EE5E65">
        <w:rPr>
          <w:rFonts w:ascii="Times New Roman" w:eastAsia="Times New Roman" w:hAnsi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:rsidR="000051AE" w:rsidRPr="00EE5E65" w:rsidRDefault="00EE5E65" w:rsidP="000142D5">
      <w:pPr>
        <w:autoSpaceDE w:val="0"/>
        <w:autoSpaceDN w:val="0"/>
        <w:spacing w:after="0" w:line="360" w:lineRule="auto"/>
        <w:ind w:left="2286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Министерство образования и науки Республики Татарстан</w:t>
      </w:r>
    </w:p>
    <w:p w:rsidR="000051AE" w:rsidRPr="00EE5E65" w:rsidRDefault="00EE5E65" w:rsidP="000142D5">
      <w:pPr>
        <w:autoSpaceDE w:val="0"/>
        <w:autoSpaceDN w:val="0"/>
        <w:spacing w:after="0" w:line="360" w:lineRule="auto"/>
        <w:ind w:left="822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Исполнительный комитет </w:t>
      </w:r>
      <w:proofErr w:type="spellStart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Апастовского</w:t>
      </w:r>
      <w:proofErr w:type="spellEnd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 муниципального ра</w:t>
      </w:r>
      <w:r w:rsidR="00BB368E">
        <w:rPr>
          <w:rFonts w:ascii="Times New Roman" w:eastAsia="Times New Roman" w:hAnsi="Times New Roman"/>
          <w:color w:val="000000"/>
          <w:sz w:val="24"/>
          <w:lang w:val="ru-RU"/>
        </w:rPr>
        <w:t>й</w:t>
      </w: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она Республики Татарстан</w:t>
      </w:r>
    </w:p>
    <w:p w:rsidR="003759C8" w:rsidRDefault="00EE5E65" w:rsidP="000142D5">
      <w:pPr>
        <w:autoSpaceDE w:val="0"/>
        <w:autoSpaceDN w:val="0"/>
        <w:spacing w:after="0" w:line="360" w:lineRule="auto"/>
        <w:ind w:right="3524"/>
        <w:jc w:val="right"/>
        <w:rPr>
          <w:rFonts w:ascii="Times New Roman" w:eastAsia="Times New Roman" w:hAnsi="Times New Roman"/>
          <w:color w:val="000000"/>
          <w:sz w:val="24"/>
          <w:lang w:val="ru-RU"/>
        </w:rPr>
      </w:pPr>
      <w:r w:rsidRPr="003759C8">
        <w:rPr>
          <w:rFonts w:ascii="Times New Roman" w:eastAsia="Times New Roman" w:hAnsi="Times New Roman"/>
          <w:color w:val="000000"/>
          <w:sz w:val="24"/>
          <w:lang w:val="ru-RU"/>
        </w:rPr>
        <w:t>МБ</w:t>
      </w:r>
      <w:r w:rsidR="003759C8" w:rsidRPr="003759C8">
        <w:rPr>
          <w:rFonts w:ascii="Times New Roman" w:eastAsia="Times New Roman" w:hAnsi="Times New Roman"/>
          <w:color w:val="000000"/>
          <w:sz w:val="24"/>
          <w:lang w:val="ru-RU"/>
        </w:rPr>
        <w:t>ОУ «Апастовская СОШ»</w:t>
      </w:r>
    </w:p>
    <w:p w:rsidR="003759C8" w:rsidRPr="003759C8" w:rsidRDefault="003759C8">
      <w:pPr>
        <w:autoSpaceDE w:val="0"/>
        <w:autoSpaceDN w:val="0"/>
        <w:spacing w:before="670" w:after="1376" w:line="230" w:lineRule="auto"/>
        <w:ind w:right="3524"/>
        <w:jc w:val="right"/>
        <w:rPr>
          <w:lang w:val="ru-RU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4"/>
          <w:lang w:val="ru-RU" w:eastAsia="ru-RU"/>
        </w:rPr>
        <w:drawing>
          <wp:inline distT="0" distB="0" distL="0" distR="0">
            <wp:extent cx="6607810" cy="1636842"/>
            <wp:effectExtent l="0" t="0" r="2540" b="1905"/>
            <wp:docPr id="1" name="Рисунок 1" descr="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00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7810" cy="1636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51AE" w:rsidRPr="003759C8" w:rsidRDefault="00EE5E65">
      <w:pPr>
        <w:autoSpaceDE w:val="0"/>
        <w:autoSpaceDN w:val="0"/>
        <w:spacing w:before="978" w:after="0" w:line="230" w:lineRule="auto"/>
        <w:ind w:right="3640"/>
        <w:jc w:val="right"/>
        <w:rPr>
          <w:lang w:val="ru-RU"/>
        </w:rPr>
      </w:pPr>
      <w:r w:rsidRPr="003759C8">
        <w:rPr>
          <w:rFonts w:ascii="Times New Roman" w:eastAsia="Times New Roman" w:hAnsi="Times New Roman"/>
          <w:b/>
          <w:color w:val="000000"/>
          <w:sz w:val="24"/>
          <w:lang w:val="ru-RU"/>
        </w:rPr>
        <w:t>РАБОЧАЯ ПРОГРАММА</w:t>
      </w:r>
    </w:p>
    <w:p w:rsidR="000051AE" w:rsidRPr="003759C8" w:rsidRDefault="00EE5E65">
      <w:pPr>
        <w:autoSpaceDE w:val="0"/>
        <w:autoSpaceDN w:val="0"/>
        <w:spacing w:before="70" w:after="0" w:line="230" w:lineRule="auto"/>
        <w:ind w:right="4412"/>
        <w:jc w:val="right"/>
        <w:rPr>
          <w:lang w:val="ru-RU"/>
        </w:rPr>
      </w:pPr>
      <w:r w:rsidRPr="003759C8">
        <w:rPr>
          <w:rFonts w:ascii="Times New Roman" w:eastAsia="Times New Roman" w:hAnsi="Times New Roman"/>
          <w:b/>
          <w:color w:val="000000"/>
          <w:sz w:val="24"/>
          <w:lang w:val="ru-RU"/>
        </w:rPr>
        <w:t>(</w:t>
      </w:r>
      <w:r>
        <w:rPr>
          <w:rFonts w:ascii="Times New Roman" w:eastAsia="Times New Roman" w:hAnsi="Times New Roman"/>
          <w:b/>
          <w:color w:val="000000"/>
          <w:sz w:val="24"/>
        </w:rPr>
        <w:t>ID</w:t>
      </w:r>
      <w:r w:rsidRPr="003759C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5433865)</w:t>
      </w:r>
    </w:p>
    <w:p w:rsidR="000051AE" w:rsidRPr="003759C8" w:rsidRDefault="00EE5E65">
      <w:pPr>
        <w:autoSpaceDE w:val="0"/>
        <w:autoSpaceDN w:val="0"/>
        <w:spacing w:before="166" w:after="0" w:line="230" w:lineRule="auto"/>
        <w:ind w:right="4012"/>
        <w:jc w:val="right"/>
        <w:rPr>
          <w:lang w:val="ru-RU"/>
        </w:rPr>
      </w:pPr>
      <w:r w:rsidRPr="003759C8">
        <w:rPr>
          <w:rFonts w:ascii="Times New Roman" w:eastAsia="Times New Roman" w:hAnsi="Times New Roman"/>
          <w:color w:val="000000"/>
          <w:sz w:val="24"/>
          <w:lang w:val="ru-RU"/>
        </w:rPr>
        <w:t>учебного предмета</w:t>
      </w:r>
    </w:p>
    <w:p w:rsidR="000051AE" w:rsidRPr="003759C8" w:rsidRDefault="00EE5E65">
      <w:pPr>
        <w:autoSpaceDE w:val="0"/>
        <w:autoSpaceDN w:val="0"/>
        <w:spacing w:before="70" w:after="0" w:line="230" w:lineRule="auto"/>
        <w:ind w:right="4240"/>
        <w:jc w:val="right"/>
        <w:rPr>
          <w:lang w:val="ru-RU"/>
        </w:rPr>
      </w:pPr>
      <w:r w:rsidRPr="003759C8">
        <w:rPr>
          <w:rFonts w:ascii="Times New Roman" w:eastAsia="Times New Roman" w:hAnsi="Times New Roman"/>
          <w:color w:val="000000"/>
          <w:sz w:val="24"/>
          <w:lang w:val="ru-RU"/>
        </w:rPr>
        <w:t>«Математика»</w:t>
      </w:r>
    </w:p>
    <w:p w:rsidR="000051AE" w:rsidRPr="00EE5E65" w:rsidRDefault="00EE5E65">
      <w:pPr>
        <w:autoSpaceDE w:val="0"/>
        <w:autoSpaceDN w:val="0"/>
        <w:spacing w:before="670" w:after="0" w:line="230" w:lineRule="auto"/>
        <w:ind w:right="2672"/>
        <w:jc w:val="right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для 2 класса начального общего образования</w:t>
      </w:r>
    </w:p>
    <w:p w:rsidR="000051AE" w:rsidRPr="00EE5E65" w:rsidRDefault="00EE5E65">
      <w:pPr>
        <w:autoSpaceDE w:val="0"/>
        <w:autoSpaceDN w:val="0"/>
        <w:spacing w:before="70" w:after="0" w:line="230" w:lineRule="auto"/>
        <w:ind w:right="3610"/>
        <w:jc w:val="right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на 2022-2023  учебный год</w:t>
      </w:r>
    </w:p>
    <w:p w:rsidR="000051AE" w:rsidRPr="003759C8" w:rsidRDefault="00EE5E65">
      <w:pPr>
        <w:autoSpaceDE w:val="0"/>
        <w:autoSpaceDN w:val="0"/>
        <w:spacing w:before="2112" w:after="0" w:line="230" w:lineRule="auto"/>
        <w:ind w:right="24"/>
        <w:jc w:val="right"/>
        <w:rPr>
          <w:lang w:val="ru-RU"/>
        </w:rPr>
      </w:pPr>
      <w:r w:rsidRPr="003759C8">
        <w:rPr>
          <w:rFonts w:ascii="Times New Roman" w:eastAsia="Times New Roman" w:hAnsi="Times New Roman"/>
          <w:color w:val="000000"/>
          <w:sz w:val="24"/>
          <w:lang w:val="ru-RU"/>
        </w:rPr>
        <w:t xml:space="preserve">Составитель: </w:t>
      </w:r>
      <w:proofErr w:type="spellStart"/>
      <w:r w:rsidRPr="003759C8">
        <w:rPr>
          <w:rFonts w:ascii="Times New Roman" w:eastAsia="Times New Roman" w:hAnsi="Times New Roman"/>
          <w:color w:val="000000"/>
          <w:sz w:val="24"/>
          <w:lang w:val="ru-RU"/>
        </w:rPr>
        <w:t>КалимуллинаЗульфияМинвакиловна</w:t>
      </w:r>
      <w:proofErr w:type="spellEnd"/>
    </w:p>
    <w:p w:rsidR="00894297" w:rsidRDefault="00EE5E65" w:rsidP="00894297">
      <w:pPr>
        <w:autoSpaceDE w:val="0"/>
        <w:autoSpaceDN w:val="0"/>
        <w:spacing w:before="70" w:after="0" w:line="230" w:lineRule="auto"/>
        <w:ind w:right="20"/>
        <w:jc w:val="right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учитель начальных классов</w:t>
      </w:r>
    </w:p>
    <w:p w:rsidR="00894297" w:rsidRDefault="00894297" w:rsidP="00894297">
      <w:pPr>
        <w:autoSpaceDE w:val="0"/>
        <w:autoSpaceDN w:val="0"/>
        <w:spacing w:before="70" w:after="0" w:line="230" w:lineRule="auto"/>
        <w:ind w:right="20"/>
        <w:jc w:val="right"/>
        <w:rPr>
          <w:lang w:val="ru-RU"/>
        </w:rPr>
      </w:pPr>
    </w:p>
    <w:p w:rsidR="00894297" w:rsidRDefault="00894297" w:rsidP="00894297">
      <w:pPr>
        <w:autoSpaceDE w:val="0"/>
        <w:autoSpaceDN w:val="0"/>
        <w:spacing w:before="70" w:after="0" w:line="230" w:lineRule="auto"/>
        <w:ind w:right="20"/>
        <w:jc w:val="right"/>
        <w:rPr>
          <w:lang w:val="ru-RU"/>
        </w:rPr>
      </w:pPr>
    </w:p>
    <w:p w:rsidR="00894297" w:rsidRDefault="00894297" w:rsidP="00894297">
      <w:pPr>
        <w:autoSpaceDE w:val="0"/>
        <w:autoSpaceDN w:val="0"/>
        <w:spacing w:before="70" w:after="0" w:line="230" w:lineRule="auto"/>
        <w:ind w:right="20"/>
        <w:jc w:val="right"/>
        <w:rPr>
          <w:lang w:val="ru-RU"/>
        </w:rPr>
      </w:pPr>
    </w:p>
    <w:p w:rsidR="000142D5" w:rsidRDefault="000142D5" w:rsidP="00894297">
      <w:pPr>
        <w:autoSpaceDE w:val="0"/>
        <w:autoSpaceDN w:val="0"/>
        <w:spacing w:before="70" w:after="0" w:line="230" w:lineRule="auto"/>
        <w:ind w:right="20"/>
        <w:jc w:val="right"/>
        <w:rPr>
          <w:lang w:val="ru-RU"/>
        </w:rPr>
      </w:pPr>
    </w:p>
    <w:p w:rsidR="000142D5" w:rsidRDefault="000142D5" w:rsidP="00894297">
      <w:pPr>
        <w:autoSpaceDE w:val="0"/>
        <w:autoSpaceDN w:val="0"/>
        <w:spacing w:before="70" w:after="0" w:line="230" w:lineRule="auto"/>
        <w:ind w:right="20"/>
        <w:jc w:val="right"/>
        <w:rPr>
          <w:lang w:val="ru-RU"/>
        </w:rPr>
      </w:pPr>
    </w:p>
    <w:p w:rsidR="000142D5" w:rsidRDefault="000142D5" w:rsidP="00894297">
      <w:pPr>
        <w:autoSpaceDE w:val="0"/>
        <w:autoSpaceDN w:val="0"/>
        <w:spacing w:before="70" w:after="0" w:line="230" w:lineRule="auto"/>
        <w:ind w:right="20"/>
        <w:jc w:val="right"/>
        <w:rPr>
          <w:lang w:val="ru-RU"/>
        </w:rPr>
      </w:pPr>
    </w:p>
    <w:p w:rsidR="000142D5" w:rsidRDefault="000142D5" w:rsidP="00894297">
      <w:pPr>
        <w:autoSpaceDE w:val="0"/>
        <w:autoSpaceDN w:val="0"/>
        <w:spacing w:before="70" w:after="0" w:line="230" w:lineRule="auto"/>
        <w:ind w:right="20"/>
        <w:jc w:val="right"/>
        <w:rPr>
          <w:lang w:val="ru-RU"/>
        </w:rPr>
      </w:pPr>
    </w:p>
    <w:p w:rsidR="000142D5" w:rsidRDefault="000142D5" w:rsidP="00894297">
      <w:pPr>
        <w:autoSpaceDE w:val="0"/>
        <w:autoSpaceDN w:val="0"/>
        <w:spacing w:before="70" w:after="0" w:line="230" w:lineRule="auto"/>
        <w:ind w:right="20"/>
        <w:jc w:val="right"/>
        <w:rPr>
          <w:lang w:val="ru-RU"/>
        </w:rPr>
      </w:pPr>
    </w:p>
    <w:p w:rsidR="000051AE" w:rsidRPr="00EE5E65" w:rsidRDefault="00EE5E65" w:rsidP="003759C8">
      <w:pPr>
        <w:autoSpaceDE w:val="0"/>
        <w:autoSpaceDN w:val="0"/>
        <w:spacing w:before="70" w:after="0" w:line="230" w:lineRule="auto"/>
        <w:ind w:right="20"/>
        <w:jc w:val="center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Апастово 2022</w:t>
      </w:r>
    </w:p>
    <w:p w:rsidR="000051AE" w:rsidRDefault="000051AE">
      <w:pPr>
        <w:autoSpaceDE w:val="0"/>
        <w:autoSpaceDN w:val="0"/>
        <w:spacing w:after="78" w:line="220" w:lineRule="exact"/>
        <w:rPr>
          <w:lang w:val="ru-RU"/>
        </w:rPr>
      </w:pPr>
    </w:p>
    <w:p w:rsidR="000051AE" w:rsidRPr="00EE5E65" w:rsidRDefault="00EE5E65">
      <w:pPr>
        <w:autoSpaceDE w:val="0"/>
        <w:autoSpaceDN w:val="0"/>
        <w:spacing w:after="0" w:line="230" w:lineRule="auto"/>
        <w:rPr>
          <w:lang w:val="ru-RU"/>
        </w:rPr>
      </w:pPr>
      <w:r w:rsidRPr="00EE5E65">
        <w:rPr>
          <w:rFonts w:ascii="Times New Roman" w:eastAsia="Times New Roman" w:hAnsi="Times New Roman"/>
          <w:b/>
          <w:color w:val="000000"/>
          <w:sz w:val="24"/>
          <w:lang w:val="ru-RU"/>
        </w:rPr>
        <w:lastRenderedPageBreak/>
        <w:t>ПОЯСНИТЕЛЬНАЯ ЗАПИСКА</w:t>
      </w:r>
    </w:p>
    <w:p w:rsidR="00EE5E65" w:rsidRPr="00EE5E65" w:rsidRDefault="00EE5E65" w:rsidP="00EE5E65">
      <w:pPr>
        <w:tabs>
          <w:tab w:val="left" w:pos="284"/>
          <w:tab w:val="left" w:pos="567"/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E5E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Рабочая  программа  по  </w:t>
      </w:r>
      <w:r w:rsidRPr="007A096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математике  для 2-б</w:t>
      </w:r>
      <w:r w:rsidRPr="00EE5E65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  <w:t xml:space="preserve">  класса</w:t>
      </w:r>
      <w:r w:rsidRPr="00EE5E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составлена   на основе:</w:t>
      </w:r>
    </w:p>
    <w:p w:rsidR="00EE5E65" w:rsidRPr="00EE5E65" w:rsidRDefault="00EE5E65" w:rsidP="00EE5E65">
      <w:pPr>
        <w:numPr>
          <w:ilvl w:val="0"/>
          <w:numId w:val="10"/>
        </w:numPr>
        <w:tabs>
          <w:tab w:val="left" w:pos="284"/>
          <w:tab w:val="left" w:pos="567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E5E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Федерации от 31 мая 2021г. № 286, зарегистрированного в Минюсте России 5 июля 2021г., регистрационный номер 64100; </w:t>
      </w:r>
    </w:p>
    <w:p w:rsidR="00EE5E65" w:rsidRPr="00EE5E65" w:rsidRDefault="00EE5E65" w:rsidP="00EE5E65">
      <w:pPr>
        <w:numPr>
          <w:ilvl w:val="0"/>
          <w:numId w:val="10"/>
        </w:numPr>
        <w:tabs>
          <w:tab w:val="num" w:pos="0"/>
          <w:tab w:val="left" w:pos="284"/>
          <w:tab w:val="left" w:pos="567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E5E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Основной образовательной программы МБОУ  «Апастовская средняя общеобразовательная школа с углубленным изучением отдельных предметов»  </w:t>
      </w:r>
      <w:proofErr w:type="spellStart"/>
      <w:r w:rsidRPr="00EE5E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Апастовского</w:t>
      </w:r>
      <w:proofErr w:type="spellEnd"/>
      <w:r w:rsidRPr="00EE5E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муниципального района Республики Татарстан, реализующего федеральный государственный образовательный стандарт начального  общего образования с 2022-2023 по 2025-2026 учебный год.</w:t>
      </w:r>
    </w:p>
    <w:p w:rsidR="00BB368E" w:rsidRDefault="00EE5E65" w:rsidP="00260764">
      <w:pPr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E5E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Учебного плана МБОУ – «Апастовская средняя общеобразовательная школа с углубленным изучением отдельных предметов»  </w:t>
      </w:r>
      <w:proofErr w:type="spellStart"/>
      <w:r w:rsidRPr="00EE5E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Апастовского</w:t>
      </w:r>
      <w:proofErr w:type="spellEnd"/>
      <w:r w:rsidRPr="00EE5E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муниципального района Республики Татарстан на 2022 – 2023 учебный год (утвержденного решением педагогического совета, протокол №1,  от 29 августа  2022 года).</w:t>
      </w:r>
    </w:p>
    <w:p w:rsidR="000142D5" w:rsidRDefault="000142D5" w:rsidP="00324629">
      <w:pPr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0051AE" w:rsidRPr="00EE5E65" w:rsidRDefault="00EE5E65" w:rsidP="00324629">
      <w:pPr>
        <w:autoSpaceDE w:val="0"/>
        <w:autoSpaceDN w:val="0"/>
        <w:spacing w:after="0"/>
        <w:jc w:val="both"/>
        <w:rPr>
          <w:lang w:val="ru-RU"/>
        </w:rPr>
      </w:pPr>
      <w:bookmarkStart w:id="0" w:name="_GoBack"/>
      <w:bookmarkEnd w:id="0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Рабочая программа по предмету «Математика» для обучающихся 2 класса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а также Примерной программы воспитания.</w:t>
      </w:r>
    </w:p>
    <w:p w:rsidR="000051AE" w:rsidRPr="00EE5E65" w:rsidRDefault="00EE5E65" w:rsidP="00324629">
      <w:pPr>
        <w:autoSpaceDE w:val="0"/>
        <w:autoSpaceDN w:val="0"/>
        <w:spacing w:after="0" w:line="230" w:lineRule="auto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В начальной школе изучение математики имеет особое значение в развитии младшего школьника.</w:t>
      </w:r>
    </w:p>
    <w:p w:rsidR="000051AE" w:rsidRPr="00EE5E65" w:rsidRDefault="00EE5E65" w:rsidP="00324629">
      <w:pPr>
        <w:autoSpaceDE w:val="0"/>
        <w:autoSpaceDN w:val="0"/>
        <w:spacing w:after="0" w:line="271" w:lineRule="auto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Приобретённые им знания, опыт выполнения предметных и универсальных действий на </w:t>
      </w:r>
      <w:r w:rsidRPr="00EE5E65">
        <w:rPr>
          <w:lang w:val="ru-RU"/>
        </w:rPr>
        <w:br/>
      </w: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математическом материале, первоначальное овладение математическим языком станут фундаментом обучения в основном звене школы, а также будут востребованы в жизни.</w:t>
      </w:r>
    </w:p>
    <w:p w:rsidR="000051AE" w:rsidRPr="00EE5E65" w:rsidRDefault="00EE5E65" w:rsidP="00324629">
      <w:pPr>
        <w:tabs>
          <w:tab w:val="left" w:pos="180"/>
        </w:tabs>
        <w:autoSpaceDE w:val="0"/>
        <w:autoSpaceDN w:val="0"/>
        <w:spacing w:after="0" w:line="262" w:lineRule="auto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Изучение математики в начальной школе направлено на достижение следующих образовательных, развивающих целей, а также целей воспитания:</w:t>
      </w:r>
    </w:p>
    <w:p w:rsidR="000051AE" w:rsidRPr="00EE5E65" w:rsidRDefault="00EE5E65" w:rsidP="00324629">
      <w:pPr>
        <w:autoSpaceDE w:val="0"/>
        <w:autoSpaceDN w:val="0"/>
        <w:spacing w:after="0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Освоение начальных математических знаний - понимание значения величин и способов их измерения; 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 действий. </w:t>
      </w:r>
    </w:p>
    <w:p w:rsidR="000051AE" w:rsidRPr="00EE5E65" w:rsidRDefault="00EE5E65" w:rsidP="00324629">
      <w:pPr>
        <w:autoSpaceDE w:val="0"/>
        <w:autoSpaceDN w:val="0"/>
        <w:spacing w:after="0" w:line="281" w:lineRule="auto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—  Формирование функциональной математической грамотности младшего школьника,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(«часть-целое»</w:t>
      </w:r>
      <w:proofErr w:type="gramStart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,«</w:t>
      </w:r>
      <w:proofErr w:type="spellStart"/>
      <w:proofErr w:type="gramEnd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больше-меньше</w:t>
      </w:r>
      <w:proofErr w:type="spellEnd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», «равно-неравно», «порядок»), смысла арифметических действий, </w:t>
      </w:r>
      <w:r w:rsidRPr="00EE5E65">
        <w:rPr>
          <w:lang w:val="ru-RU"/>
        </w:rPr>
        <w:br/>
      </w: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зависимостей (работа, движение, продолжительность события). </w:t>
      </w:r>
    </w:p>
    <w:p w:rsidR="000051AE" w:rsidRPr="00EE5E65" w:rsidRDefault="00EE5E65" w:rsidP="00324629">
      <w:pPr>
        <w:autoSpaceDE w:val="0"/>
        <w:autoSpaceDN w:val="0"/>
        <w:spacing w:after="0" w:line="281" w:lineRule="auto"/>
        <w:jc w:val="both"/>
        <w:rPr>
          <w:lang w:val="ru-RU"/>
        </w:rPr>
      </w:pPr>
      <w:proofErr w:type="gramStart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Обеспечение математического развития младшего школьника — формирование способности к интеллектуальной деятельности, пространственного воображения, математической речи; умение строить рассуждения, выбирать аргументацию,  различать верные (истинные) и неверные (ложные) утверждения, вести поиск информации (примеров, оснований для упорядочения, вариантов и др.). </w:t>
      </w:r>
      <w:proofErr w:type="gramEnd"/>
    </w:p>
    <w:p w:rsidR="000051AE" w:rsidRPr="00EE5E65" w:rsidRDefault="00EE5E65" w:rsidP="00324629">
      <w:pPr>
        <w:autoSpaceDE w:val="0"/>
        <w:autoSpaceDN w:val="0"/>
        <w:spacing w:after="0" w:line="281" w:lineRule="auto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Становление учебно-познавательных мотивов и интереса к изучению математики и </w:t>
      </w:r>
      <w:r w:rsidRPr="00EE5E65">
        <w:rPr>
          <w:lang w:val="ru-RU"/>
        </w:rPr>
        <w:br/>
      </w: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умственному труду; важнейших качеств интеллектуальной деятельности: теоретического и пространственного мышления, воображения, математической речи, ориентировки в </w:t>
      </w:r>
      <w:r w:rsidRPr="00EE5E65">
        <w:rPr>
          <w:lang w:val="ru-RU"/>
        </w:rPr>
        <w:br/>
      </w: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математических терминах и понятиях; прочных  навыков использования математических знаний в повседневной жизни.</w:t>
      </w:r>
    </w:p>
    <w:p w:rsidR="000051AE" w:rsidRPr="00EE5E65" w:rsidRDefault="00EE5E65" w:rsidP="00324629">
      <w:pPr>
        <w:tabs>
          <w:tab w:val="left" w:pos="180"/>
        </w:tabs>
        <w:autoSpaceDE w:val="0"/>
        <w:autoSpaceDN w:val="0"/>
        <w:spacing w:after="0" w:line="262" w:lineRule="auto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В основе конструирования содержания и отбора планируемых результатов лежат следующие ценности математики, коррелирующие со становлением личности младшего школьника:</w:t>
      </w:r>
    </w:p>
    <w:p w:rsidR="000051AE" w:rsidRPr="00EE5E65" w:rsidRDefault="00EE5E65" w:rsidP="00324629">
      <w:pPr>
        <w:autoSpaceDE w:val="0"/>
        <w:autoSpaceDN w:val="0"/>
        <w:spacing w:after="0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понимание математических отношений выступает средством познания закономерностей существования   окружающего мира, фактов, процессов  и  явлений,  происходящих  в  природе и в </w:t>
      </w: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 xml:space="preserve">обществе (хронология событий, протяжённость по времени, образование целого из частей, изменение формы, размера и т.д.); </w:t>
      </w:r>
    </w:p>
    <w:p w:rsidR="000051AE" w:rsidRPr="00EE5E65" w:rsidRDefault="00EE5E65" w:rsidP="00324629">
      <w:pPr>
        <w:autoSpaceDE w:val="0"/>
        <w:autoSpaceDN w:val="0"/>
        <w:spacing w:after="0" w:line="271" w:lineRule="auto"/>
        <w:ind w:right="58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—  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 </w:t>
      </w:r>
    </w:p>
    <w:p w:rsidR="000051AE" w:rsidRPr="00EE5E65" w:rsidRDefault="00EE5E65" w:rsidP="00260764">
      <w:pPr>
        <w:autoSpaceDE w:val="0"/>
        <w:autoSpaceDN w:val="0"/>
        <w:spacing w:after="0" w:line="271" w:lineRule="auto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—  владение математическим языком, элементами алгоритмического мышления позволяет ученику совершенствовать коммуникативную деятельность (аргументировать свою точку зрения, строить логические цепочки рассуждений; опровергать или подтверждать истинностьпредположения).</w:t>
      </w:r>
    </w:p>
    <w:p w:rsidR="000051AE" w:rsidRPr="00EE5E65" w:rsidRDefault="00EE5E65" w:rsidP="00260764">
      <w:pPr>
        <w:autoSpaceDE w:val="0"/>
        <w:autoSpaceDN w:val="0"/>
        <w:spacing w:after="0" w:line="281" w:lineRule="auto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Младшие школьники проявляют интерес к математической сущности предметов и явлений окружающей жизни - возможности их измерить, определить величину, форму, выявить зависимости и  закономерности  их  расположения  во  времени  и в пространстве. Осознанию младшим школьником многих математических явлений помогает его тяга к моделированию, что облегчает освоение общего способа решения учебной задачи, а также работу с разными средствами </w:t>
      </w:r>
      <w:r w:rsidRPr="00EE5E65">
        <w:rPr>
          <w:lang w:val="ru-RU"/>
        </w:rPr>
        <w:br/>
      </w: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информации, в том числе и графическими (таблица, диаграмма, схема).</w:t>
      </w:r>
    </w:p>
    <w:p w:rsidR="00EE5E65" w:rsidRDefault="00EE5E65" w:rsidP="00260764">
      <w:pPr>
        <w:autoSpaceDE w:val="0"/>
        <w:autoSpaceDN w:val="0"/>
        <w:spacing w:after="0" w:line="286" w:lineRule="auto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В начальной школе математические знания и умения применяются школьником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учеником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младшего школьника и предпосылкой успешного дальнейшего обучения в основном звене школы.</w:t>
      </w:r>
    </w:p>
    <w:p w:rsidR="000051AE" w:rsidRPr="00EE5E65" w:rsidRDefault="00EE5E65" w:rsidP="00260764">
      <w:pPr>
        <w:autoSpaceDE w:val="0"/>
        <w:autoSpaceDN w:val="0"/>
        <w:spacing w:after="0" w:line="286" w:lineRule="auto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На изучение м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атематики во 2 классе отводится 4 часа</w:t>
      </w: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 в неделю, всего 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136</w:t>
      </w: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 часов.</w:t>
      </w:r>
    </w:p>
    <w:p w:rsidR="00EE5E65" w:rsidRPr="00EE5E65" w:rsidRDefault="00EE5E65" w:rsidP="00EE5E6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E5E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 учебном плане МБОУ «Апастовская средняя общеобразовательная школа с углубленным изучением отдельных предметов»  </w:t>
      </w:r>
      <w:proofErr w:type="spellStart"/>
      <w:r w:rsidRPr="00EE5E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Апастовского</w:t>
      </w:r>
      <w:proofErr w:type="spellEnd"/>
      <w:r w:rsidRPr="00EE5E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муниципального района Республики Татарстан на 2022– 2023 учебный год, утвержденного решением педагогического совета  (Протокол №1,  от 29 августа 2022 года)  на изучение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математике  отводится 5 часов</w:t>
      </w:r>
      <w:r w:rsidRPr="00EE5E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 неделю (34 учебные недели)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всего 170 часов.</w:t>
      </w:r>
    </w:p>
    <w:p w:rsidR="000051AE" w:rsidRPr="00EE5E65" w:rsidRDefault="000051AE">
      <w:pPr>
        <w:rPr>
          <w:lang w:val="ru-RU"/>
        </w:rPr>
        <w:sectPr w:rsidR="000051AE" w:rsidRPr="00EE5E65">
          <w:pgSz w:w="11900" w:h="16840"/>
          <w:pgMar w:top="286" w:right="828" w:bottom="1440" w:left="666" w:header="720" w:footer="720" w:gutter="0"/>
          <w:cols w:space="720" w:equalWidth="0">
            <w:col w:w="10406" w:space="0"/>
          </w:cols>
          <w:docGrid w:linePitch="360"/>
        </w:sectPr>
      </w:pPr>
    </w:p>
    <w:p w:rsidR="000051AE" w:rsidRPr="00EE5E65" w:rsidRDefault="000051AE">
      <w:pPr>
        <w:autoSpaceDE w:val="0"/>
        <w:autoSpaceDN w:val="0"/>
        <w:spacing w:after="78" w:line="220" w:lineRule="exact"/>
        <w:rPr>
          <w:lang w:val="ru-RU"/>
        </w:rPr>
      </w:pPr>
    </w:p>
    <w:p w:rsidR="000051AE" w:rsidRPr="00EE5E65" w:rsidRDefault="00EE5E65" w:rsidP="00260764">
      <w:pPr>
        <w:autoSpaceDE w:val="0"/>
        <w:autoSpaceDN w:val="0"/>
        <w:spacing w:after="0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0051AE" w:rsidRPr="00EE5E65" w:rsidRDefault="00EE5E65" w:rsidP="00E90D1E">
      <w:pPr>
        <w:autoSpaceDE w:val="0"/>
        <w:autoSpaceDN w:val="0"/>
        <w:spacing w:before="346" w:after="0"/>
        <w:ind w:left="-426" w:right="144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Основное содержание обучения в программе представлено разделами: «Числа и величины»,«Арифметические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0051AE" w:rsidRPr="00EE5E65" w:rsidRDefault="00EE5E65" w:rsidP="00E90D1E">
      <w:pPr>
        <w:autoSpaceDE w:val="0"/>
        <w:autoSpaceDN w:val="0"/>
        <w:spacing w:after="0"/>
        <w:ind w:left="-426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b/>
          <w:color w:val="000000"/>
          <w:sz w:val="24"/>
          <w:lang w:val="ru-RU"/>
        </w:rPr>
        <w:t>Числа и величины</w:t>
      </w:r>
    </w:p>
    <w:p w:rsidR="000051AE" w:rsidRPr="00EE5E65" w:rsidRDefault="00EE5E65" w:rsidP="00E90D1E">
      <w:pPr>
        <w:tabs>
          <w:tab w:val="left" w:pos="180"/>
        </w:tabs>
        <w:autoSpaceDE w:val="0"/>
        <w:autoSpaceDN w:val="0"/>
        <w:spacing w:after="0"/>
        <w:ind w:left="-426" w:right="-3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Числа в пределах 100: чтение, запись, десятичный состав, сравнение Запись равенства, неравенства Увеличение/уменьшение числа на несколько единиц/десятков; разностное сравнение чисел.</w:t>
      </w:r>
    </w:p>
    <w:p w:rsidR="000051AE" w:rsidRPr="00EE5E65" w:rsidRDefault="00EE5E65" w:rsidP="00E90D1E">
      <w:pPr>
        <w:autoSpaceDE w:val="0"/>
        <w:autoSpaceDN w:val="0"/>
        <w:spacing w:after="0"/>
        <w:ind w:left="-426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Величины: сравнение по массе (единица массы — кил</w:t>
      </w:r>
      <w:proofErr w:type="gramStart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о-</w:t>
      </w:r>
      <w:proofErr w:type="gramEnd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 грамм); измерение длины (единицы длины— метр, дециметр, сантиметр, миллиметр), врем</w:t>
      </w:r>
      <w:r w:rsidR="004642BD">
        <w:rPr>
          <w:rFonts w:ascii="Times New Roman" w:eastAsia="Times New Roman" w:hAnsi="Times New Roman"/>
          <w:color w:val="000000"/>
          <w:sz w:val="24"/>
          <w:lang w:val="ru-RU"/>
        </w:rPr>
        <w:t>ени (единицы времени — час, ми</w:t>
      </w: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нута) Соотношение между единицами величины (в пределах 100), его применение для решения практических задач</w:t>
      </w:r>
    </w:p>
    <w:p w:rsidR="000051AE" w:rsidRPr="00EE5E65" w:rsidRDefault="00EE5E65" w:rsidP="00E90D1E">
      <w:pPr>
        <w:autoSpaceDE w:val="0"/>
        <w:autoSpaceDN w:val="0"/>
        <w:spacing w:after="0"/>
        <w:ind w:left="-426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b/>
          <w:color w:val="000000"/>
          <w:sz w:val="24"/>
          <w:lang w:val="ru-RU"/>
        </w:rPr>
        <w:t>Арифметические действия</w:t>
      </w:r>
    </w:p>
    <w:p w:rsidR="000051AE" w:rsidRPr="00EE5E65" w:rsidRDefault="00EE5E65" w:rsidP="00E90D1E">
      <w:pPr>
        <w:tabs>
          <w:tab w:val="left" w:pos="180"/>
        </w:tabs>
        <w:autoSpaceDE w:val="0"/>
        <w:autoSpaceDN w:val="0"/>
        <w:spacing w:after="0"/>
        <w:ind w:left="-426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Устное сложение и вычитание чисел в пределах 100 без перехода и с переходом через разряд Письменное сложение и вычитание чисел в пределах 100. Переместительное, сочетательное свойства сложения, их применение для вычислений Взаимосвязь компонентов и результата действия сложения, действия вычитания Проверка результата вычисления (реальность ответа, обратное действие) Действия умножения и деления чисел в практических и учебных ситуациях Названия компонентов действий умножения, деления.</w:t>
      </w:r>
    </w:p>
    <w:p w:rsidR="000051AE" w:rsidRPr="00EE5E65" w:rsidRDefault="00EE5E65" w:rsidP="00E90D1E">
      <w:pPr>
        <w:autoSpaceDE w:val="0"/>
        <w:autoSpaceDN w:val="0"/>
        <w:spacing w:after="0"/>
        <w:ind w:left="-426" w:right="-3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Табличное умножение в пределах 50 Табличные случаи умножения, деления при вычислениях и решении задач. Переместительное свойство умножения. Взаимосвязь компонентов и результата действия умножения, действия деления.</w:t>
      </w:r>
    </w:p>
    <w:p w:rsidR="000051AE" w:rsidRPr="00EE5E65" w:rsidRDefault="00EE5E65" w:rsidP="00E90D1E">
      <w:pPr>
        <w:autoSpaceDE w:val="0"/>
        <w:autoSpaceDN w:val="0"/>
        <w:spacing w:after="0"/>
        <w:ind w:left="-426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Неизвестный компонент действия сложения, действия вычитания; его нахождение.</w:t>
      </w:r>
    </w:p>
    <w:p w:rsidR="000051AE" w:rsidRPr="00EE5E65" w:rsidRDefault="00EE5E65" w:rsidP="00E90D1E">
      <w:pPr>
        <w:autoSpaceDE w:val="0"/>
        <w:autoSpaceDN w:val="0"/>
        <w:spacing w:after="0"/>
        <w:ind w:left="-426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Числовое выражение: чтение, запись, вычисление значения Порядок выполнения действий в числовом выражении, содержащем действия сложения и вычитания (со скобками/без скобок) в пределах 100 (не более трех действий); нахождение его значения. Рациональные приемы вычислений: использование переместительного и сочетательного свойства.</w:t>
      </w:r>
    </w:p>
    <w:p w:rsidR="000051AE" w:rsidRPr="00EE5E65" w:rsidRDefault="00EE5E65" w:rsidP="00E90D1E">
      <w:pPr>
        <w:autoSpaceDE w:val="0"/>
        <w:autoSpaceDN w:val="0"/>
        <w:spacing w:after="0"/>
        <w:ind w:left="-426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b/>
          <w:color w:val="000000"/>
          <w:sz w:val="24"/>
          <w:lang w:val="ru-RU"/>
        </w:rPr>
        <w:t>Текстовые задачи</w:t>
      </w:r>
    </w:p>
    <w:p w:rsidR="000051AE" w:rsidRPr="00EE5E65" w:rsidRDefault="00EE5E65" w:rsidP="00E90D1E">
      <w:pPr>
        <w:autoSpaceDE w:val="0"/>
        <w:autoSpaceDN w:val="0"/>
        <w:spacing w:after="0"/>
        <w:ind w:left="-426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Чтение, представление текста задачи в виде рисунка, схемы или другой модели.  План решения задачи в два действия, выбор соответствующих плану арифметических действий. Запись решения и ответа задачи. Решение текстовых задач на применение смысла арифметического действия </w:t>
      </w:r>
      <w:r w:rsidRPr="00EE5E65">
        <w:rPr>
          <w:lang w:val="ru-RU"/>
        </w:rPr>
        <w:br/>
      </w: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(сложение, вычитание, умножение, деление). Расчётные задачи на увеличение/ уменьшение величины на несколько единиц/в несколько раз. Фиксация ответа к задаче и его проверка (формулирование, проверка на достоверность, следование плану, соответствие поставленному вопросу).</w:t>
      </w:r>
    </w:p>
    <w:p w:rsidR="000051AE" w:rsidRPr="00EE5E65" w:rsidRDefault="00EE5E65" w:rsidP="00E90D1E">
      <w:pPr>
        <w:autoSpaceDE w:val="0"/>
        <w:autoSpaceDN w:val="0"/>
        <w:spacing w:after="0"/>
        <w:ind w:left="-426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b/>
          <w:color w:val="000000"/>
          <w:sz w:val="24"/>
          <w:lang w:val="ru-RU"/>
        </w:rPr>
        <w:t>Пространственные отношения и геометрические фигуры</w:t>
      </w:r>
    </w:p>
    <w:p w:rsidR="000051AE" w:rsidRPr="00EE5E65" w:rsidRDefault="00EE5E65" w:rsidP="00E90D1E">
      <w:pPr>
        <w:autoSpaceDE w:val="0"/>
        <w:autoSpaceDN w:val="0"/>
        <w:spacing w:after="0"/>
        <w:ind w:left="-426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Распознавание и изображение геометрических фигур: точка, прямая, прямой угол, ломаная, многоугольник. Построение отрезка заданной длины с помощью линейки. Изображение на клетчатой бумаге прямоугольника с заданными длинами сторон, квадрата с заданной длиной стороны. Длина </w:t>
      </w:r>
      <w:proofErr w:type="gramStart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ломаной</w:t>
      </w:r>
      <w:proofErr w:type="gramEnd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. Измерение периметра данного/изображенного прямоугольника (квадрата), запись результата измерения в сантиметрах.</w:t>
      </w:r>
    </w:p>
    <w:p w:rsidR="000051AE" w:rsidRPr="00EE5E65" w:rsidRDefault="00EE5E65" w:rsidP="00E90D1E">
      <w:pPr>
        <w:autoSpaceDE w:val="0"/>
        <w:autoSpaceDN w:val="0"/>
        <w:spacing w:after="0"/>
        <w:ind w:left="-426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b/>
          <w:color w:val="000000"/>
          <w:sz w:val="24"/>
          <w:lang w:val="ru-RU"/>
        </w:rPr>
        <w:t>Математическая информация</w:t>
      </w:r>
    </w:p>
    <w:p w:rsidR="000051AE" w:rsidRPr="00EE5E65" w:rsidRDefault="00EE5E65" w:rsidP="00E90D1E">
      <w:pPr>
        <w:autoSpaceDE w:val="0"/>
        <w:autoSpaceDN w:val="0"/>
        <w:spacing w:after="0"/>
        <w:ind w:left="-426" w:right="-3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Нахождение, формулирование одного-двух общих  признаков набора математических объектов: чисел, величин, геометрических фигур. Классификация объектов по заданному или самостоятельно установленному   признаку.     Закономерность в ряду чисел, геометрических фигур, объектов</w:t>
      </w:r>
    </w:p>
    <w:p w:rsidR="000051AE" w:rsidRPr="00EE5E65" w:rsidRDefault="00EE5E65" w:rsidP="00260764">
      <w:pPr>
        <w:autoSpaceDE w:val="0"/>
        <w:autoSpaceDN w:val="0"/>
        <w:spacing w:after="0"/>
        <w:ind w:left="-426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повседневной  жизни. </w:t>
      </w:r>
      <w:proofErr w:type="gramStart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Верные (истинные) и нев</w:t>
      </w:r>
      <w:r w:rsidR="00E90D1E">
        <w:rPr>
          <w:rFonts w:ascii="Times New Roman" w:eastAsia="Times New Roman" w:hAnsi="Times New Roman"/>
          <w:color w:val="000000"/>
          <w:sz w:val="24"/>
          <w:lang w:val="ru-RU"/>
        </w:rPr>
        <w:t>ерные (ложные) утверждения, со</w:t>
      </w: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держащие </w:t>
      </w:r>
      <w:r w:rsidRPr="00EE5E65">
        <w:rPr>
          <w:lang w:val="ru-RU"/>
        </w:rPr>
        <w:br/>
      </w: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количественные, пространственные отношения,  зависимости между числами/величинами </w:t>
      </w:r>
      <w:r w:rsidRPr="00EE5E65">
        <w:rPr>
          <w:lang w:val="ru-RU"/>
        </w:rPr>
        <w:br/>
      </w: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Конструирование утверждений с использованием слов «каждый», «все».</w:t>
      </w:r>
      <w:proofErr w:type="gramEnd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 Работа с таблицами: </w:t>
      </w: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извлечение и использование для ответа на вопрос информации, представленной в таблице (таблицы сложения, умножения; график дежурств, наблюдения в природе и пр.) Внесение данных в таблицу, дополнение моделей (схем, изображений) готовыми числовыми данными. Алгоритмы (приёмы, правила) устных и письменных вычислений, измерений и построения геометрических фигур. Правила работы с электронными средствами обучения (электронной формой учебника, компьютерными тренажёрами).</w:t>
      </w:r>
    </w:p>
    <w:p w:rsidR="000051AE" w:rsidRPr="00EE5E65" w:rsidRDefault="00EE5E65" w:rsidP="00260764">
      <w:pPr>
        <w:autoSpaceDE w:val="0"/>
        <w:autoSpaceDN w:val="0"/>
        <w:spacing w:before="264" w:after="0"/>
        <w:ind w:left="-426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b/>
          <w:color w:val="000000"/>
          <w:sz w:val="24"/>
          <w:lang w:val="ru-RU"/>
        </w:rPr>
        <w:t>УНИВЕРСАЛЬНЫЕ УЧЕБНЫЕ ДЕЙСТВИЯ (ПРОПЕДЕВТИЧЕСКИЙ УРОВЕНЬ)</w:t>
      </w:r>
    </w:p>
    <w:p w:rsidR="000051AE" w:rsidRPr="00EE5E65" w:rsidRDefault="00EE5E65" w:rsidP="00260764">
      <w:pPr>
        <w:autoSpaceDE w:val="0"/>
        <w:autoSpaceDN w:val="0"/>
        <w:spacing w:before="168" w:after="0"/>
        <w:ind w:left="-426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i/>
          <w:color w:val="000000"/>
          <w:sz w:val="24"/>
          <w:lang w:val="ru-RU"/>
        </w:rPr>
        <w:t>Универсальные познавательные учебные действия:</w:t>
      </w:r>
    </w:p>
    <w:p w:rsidR="000051AE" w:rsidRPr="00EE5E65" w:rsidRDefault="00EE5E65" w:rsidP="00260764">
      <w:pPr>
        <w:autoSpaceDE w:val="0"/>
        <w:autoSpaceDN w:val="0"/>
        <w:spacing w:after="0"/>
        <w:ind w:left="-426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наблюдать математические отношения (часть-целое, </w:t>
      </w:r>
      <w:proofErr w:type="gramStart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больше-меньше</w:t>
      </w:r>
      <w:proofErr w:type="gramEnd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) в окружающем мире; </w:t>
      </w:r>
    </w:p>
    <w:p w:rsidR="000051AE" w:rsidRPr="00EE5E65" w:rsidRDefault="00EE5E65" w:rsidP="00260764">
      <w:pPr>
        <w:autoSpaceDE w:val="0"/>
        <w:autoSpaceDN w:val="0"/>
        <w:spacing w:after="0"/>
        <w:ind w:left="-426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—  характеризовать назначение и использовать простейшие измерительные приборы (сантиметровая лента, весы); </w:t>
      </w:r>
    </w:p>
    <w:p w:rsidR="000051AE" w:rsidRPr="00EE5E65" w:rsidRDefault="00EE5E65" w:rsidP="00260764">
      <w:pPr>
        <w:autoSpaceDE w:val="0"/>
        <w:autoSpaceDN w:val="0"/>
        <w:spacing w:after="0"/>
        <w:ind w:left="-426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сравнивать группы объектов (чисел, величин, геометрических фигур) по самостоятельно выбранному основанию; </w:t>
      </w:r>
    </w:p>
    <w:p w:rsidR="000051AE" w:rsidRPr="00EE5E65" w:rsidRDefault="00EE5E65" w:rsidP="00260764">
      <w:pPr>
        <w:autoSpaceDE w:val="0"/>
        <w:autoSpaceDN w:val="0"/>
        <w:spacing w:after="0"/>
        <w:ind w:left="-426"/>
        <w:jc w:val="both"/>
        <w:rPr>
          <w:lang w:val="ru-RU"/>
        </w:rPr>
      </w:pPr>
      <w:proofErr w:type="gramStart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распределять (классифицировать) объекты (числа,  величины, геометрические фигуры, текстовые задачи в одно действие) на группы; </w:t>
      </w:r>
      <w:proofErr w:type="gramEnd"/>
    </w:p>
    <w:p w:rsidR="000051AE" w:rsidRPr="00EE5E65" w:rsidRDefault="00EE5E65" w:rsidP="00260764">
      <w:pPr>
        <w:autoSpaceDE w:val="0"/>
        <w:autoSpaceDN w:val="0"/>
        <w:spacing w:after="0"/>
        <w:ind w:left="-426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обнаруживать модели геометрических фигур в окружающем мире; вести поиск различных решений задачи (расчётной, с геометрическим содержанием); </w:t>
      </w:r>
    </w:p>
    <w:p w:rsidR="000051AE" w:rsidRPr="00EE5E65" w:rsidRDefault="00EE5E65" w:rsidP="00260764">
      <w:pPr>
        <w:autoSpaceDE w:val="0"/>
        <w:autoSpaceDN w:val="0"/>
        <w:spacing w:after="0"/>
        <w:ind w:left="-426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—  воспроизводить порядок выполнения действий в числовом выражении, содержащем действия  сложения  и  вычитания (со скобками/без скобок); </w:t>
      </w:r>
    </w:p>
    <w:p w:rsidR="000051AE" w:rsidRPr="00EE5E65" w:rsidRDefault="00EE5E65" w:rsidP="00260764">
      <w:pPr>
        <w:autoSpaceDE w:val="0"/>
        <w:autoSpaceDN w:val="0"/>
        <w:spacing w:after="0"/>
        <w:ind w:left="-426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—  устанавливать соответствие между математическим выражением и его текстовым описанием; </w:t>
      </w:r>
    </w:p>
    <w:p w:rsidR="000051AE" w:rsidRPr="00EE5E65" w:rsidRDefault="00EE5E65" w:rsidP="00260764">
      <w:pPr>
        <w:autoSpaceDE w:val="0"/>
        <w:autoSpaceDN w:val="0"/>
        <w:spacing w:after="0"/>
        <w:ind w:left="-426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—  подбирать примеры, подтверждающие суждение, вывод, ответ.</w:t>
      </w:r>
    </w:p>
    <w:p w:rsidR="000051AE" w:rsidRPr="00EE5E65" w:rsidRDefault="00EE5E65" w:rsidP="00260764">
      <w:pPr>
        <w:autoSpaceDE w:val="0"/>
        <w:autoSpaceDN w:val="0"/>
        <w:spacing w:after="0"/>
        <w:ind w:left="-426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i/>
          <w:color w:val="000000"/>
          <w:sz w:val="24"/>
          <w:lang w:val="ru-RU"/>
        </w:rPr>
        <w:t>Работа с информацией:</w:t>
      </w:r>
    </w:p>
    <w:p w:rsidR="000051AE" w:rsidRPr="00EE5E65" w:rsidRDefault="00EE5E65" w:rsidP="00260764">
      <w:pPr>
        <w:autoSpaceDE w:val="0"/>
        <w:autoSpaceDN w:val="0"/>
        <w:spacing w:after="0"/>
        <w:ind w:left="-426"/>
        <w:jc w:val="both"/>
        <w:rPr>
          <w:lang w:val="ru-RU"/>
        </w:rPr>
      </w:pPr>
      <w:proofErr w:type="gramStart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—  извлекать и использовать информацию, представленную в текстовой, графической (рисунок, схема, таблица) форме, заполнять таблицы; </w:t>
      </w:r>
      <w:proofErr w:type="gramEnd"/>
    </w:p>
    <w:p w:rsidR="000051AE" w:rsidRPr="00EE5E65" w:rsidRDefault="00EE5E65" w:rsidP="00260764">
      <w:pPr>
        <w:autoSpaceDE w:val="0"/>
        <w:autoSpaceDN w:val="0"/>
        <w:spacing w:after="0"/>
        <w:ind w:left="-426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—  устанавливать логику перебора вариантов для решения простейших комбинаторных задач; </w:t>
      </w:r>
    </w:p>
    <w:p w:rsidR="000051AE" w:rsidRPr="00EE5E65" w:rsidRDefault="00EE5E65" w:rsidP="00260764">
      <w:pPr>
        <w:autoSpaceDE w:val="0"/>
        <w:autoSpaceDN w:val="0"/>
        <w:spacing w:after="0"/>
        <w:ind w:left="-426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—  дополнять модели (схемы, изображения) готовыми числовыми данными.</w:t>
      </w:r>
    </w:p>
    <w:p w:rsidR="000051AE" w:rsidRPr="00EE5E65" w:rsidRDefault="00EE5E65" w:rsidP="00260764">
      <w:pPr>
        <w:autoSpaceDE w:val="0"/>
        <w:autoSpaceDN w:val="0"/>
        <w:spacing w:after="0"/>
        <w:ind w:left="-426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i/>
          <w:color w:val="000000"/>
          <w:sz w:val="24"/>
          <w:lang w:val="ru-RU"/>
        </w:rPr>
        <w:t>Универсальные коммуникативные учебные действия:</w:t>
      </w:r>
    </w:p>
    <w:p w:rsidR="000051AE" w:rsidRPr="00EE5E65" w:rsidRDefault="00EE5E65" w:rsidP="00260764">
      <w:pPr>
        <w:autoSpaceDE w:val="0"/>
        <w:autoSpaceDN w:val="0"/>
        <w:spacing w:after="0"/>
        <w:ind w:left="-426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—  комментировать ход вычислений; объяснять выбор величины, соответствующей ситуации измерения; </w:t>
      </w:r>
    </w:p>
    <w:p w:rsidR="000051AE" w:rsidRPr="00EE5E65" w:rsidRDefault="00EE5E65" w:rsidP="00E90D1E">
      <w:pPr>
        <w:autoSpaceDE w:val="0"/>
        <w:autoSpaceDN w:val="0"/>
        <w:spacing w:after="0"/>
        <w:ind w:left="-426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составлять текстовую задачу с заданным отношением (готовым решением) по образцу; </w:t>
      </w:r>
    </w:p>
    <w:p w:rsidR="000051AE" w:rsidRPr="00EE5E65" w:rsidRDefault="00EE5E65" w:rsidP="00E90D1E">
      <w:pPr>
        <w:autoSpaceDE w:val="0"/>
        <w:autoSpaceDN w:val="0"/>
        <w:spacing w:after="0"/>
        <w:ind w:left="-426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—  использовать математические знаки и терминологию для описания сюжетной ситуации; </w:t>
      </w:r>
    </w:p>
    <w:p w:rsidR="000051AE" w:rsidRPr="00EE5E65" w:rsidRDefault="00EE5E65" w:rsidP="00E90D1E">
      <w:pPr>
        <w:autoSpaceDE w:val="0"/>
        <w:autoSpaceDN w:val="0"/>
        <w:spacing w:after="0"/>
        <w:ind w:left="-426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—  конструирования утверждений, выводов относительно данных объектов, отношения; </w:t>
      </w:r>
    </w:p>
    <w:p w:rsidR="000051AE" w:rsidRPr="00EE5E65" w:rsidRDefault="00EE5E65" w:rsidP="00E90D1E">
      <w:pPr>
        <w:autoSpaceDE w:val="0"/>
        <w:autoSpaceDN w:val="0"/>
        <w:spacing w:after="0"/>
        <w:ind w:left="-426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называть числа, величины, геометрические фигуры, обладающие заданным свойством; </w:t>
      </w:r>
    </w:p>
    <w:p w:rsidR="000051AE" w:rsidRPr="00EE5E65" w:rsidRDefault="00EE5E65" w:rsidP="00E90D1E">
      <w:pPr>
        <w:autoSpaceDE w:val="0"/>
        <w:autoSpaceDN w:val="0"/>
        <w:spacing w:after="0"/>
        <w:ind w:left="-426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—  записывать, читать число, числовое выражение; </w:t>
      </w:r>
    </w:p>
    <w:p w:rsidR="000051AE" w:rsidRPr="00EE5E65" w:rsidRDefault="00EE5E65" w:rsidP="00E90D1E">
      <w:pPr>
        <w:autoSpaceDE w:val="0"/>
        <w:autoSpaceDN w:val="0"/>
        <w:spacing w:after="0"/>
        <w:ind w:left="-426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приводить примеры, иллюстрирующие смысл арифметического действия; </w:t>
      </w:r>
    </w:p>
    <w:p w:rsidR="000051AE" w:rsidRPr="00EE5E65" w:rsidRDefault="00EE5E65" w:rsidP="00E90D1E">
      <w:pPr>
        <w:autoSpaceDE w:val="0"/>
        <w:autoSpaceDN w:val="0"/>
        <w:spacing w:after="0"/>
        <w:ind w:left="-426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—  конструировать утверждения с использованием слов «каждый», «все».</w:t>
      </w:r>
    </w:p>
    <w:p w:rsidR="000051AE" w:rsidRPr="00EE5E65" w:rsidRDefault="00EE5E65" w:rsidP="00E90D1E">
      <w:pPr>
        <w:autoSpaceDE w:val="0"/>
        <w:autoSpaceDN w:val="0"/>
        <w:spacing w:after="0"/>
        <w:ind w:left="-426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i/>
          <w:color w:val="000000"/>
          <w:sz w:val="24"/>
          <w:lang w:val="ru-RU"/>
        </w:rPr>
        <w:t>Универсальные регулятивные учебные действия:</w:t>
      </w:r>
    </w:p>
    <w:p w:rsidR="000051AE" w:rsidRPr="00EE5E65" w:rsidRDefault="00EE5E65" w:rsidP="00E90D1E">
      <w:pPr>
        <w:autoSpaceDE w:val="0"/>
        <w:autoSpaceDN w:val="0"/>
        <w:spacing w:after="0"/>
        <w:ind w:left="-426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следовать установленному правилу, по которому составлен ряд чисел, величин, геометрических фигур; </w:t>
      </w:r>
    </w:p>
    <w:p w:rsidR="000051AE" w:rsidRPr="00EE5E65" w:rsidRDefault="00EE5E65" w:rsidP="00E90D1E">
      <w:pPr>
        <w:autoSpaceDE w:val="0"/>
        <w:autoSpaceDN w:val="0"/>
        <w:spacing w:after="0"/>
        <w:ind w:left="-426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организовывать, участвовать, контролировать ход и результат парной работы с математическим материалом; </w:t>
      </w:r>
    </w:p>
    <w:p w:rsidR="000051AE" w:rsidRPr="00EE5E65" w:rsidRDefault="00EE5E65" w:rsidP="00E90D1E">
      <w:pPr>
        <w:autoSpaceDE w:val="0"/>
        <w:autoSpaceDN w:val="0"/>
        <w:spacing w:after="0"/>
        <w:ind w:left="-426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проверять правильность вычисления с помощью другого приёма выполнения действия, обратного действия; </w:t>
      </w:r>
    </w:p>
    <w:p w:rsidR="000051AE" w:rsidRPr="00EE5E65" w:rsidRDefault="00EE5E65" w:rsidP="00E90D1E">
      <w:pPr>
        <w:autoSpaceDE w:val="0"/>
        <w:autoSpaceDN w:val="0"/>
        <w:spacing w:after="0"/>
        <w:ind w:left="-426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—  находить с помощью учителя причину возникшей ошибки и трудности.</w:t>
      </w:r>
    </w:p>
    <w:p w:rsidR="000051AE" w:rsidRPr="00EE5E65" w:rsidRDefault="00EE5E65" w:rsidP="00324629">
      <w:pPr>
        <w:autoSpaceDE w:val="0"/>
        <w:autoSpaceDN w:val="0"/>
        <w:spacing w:after="0"/>
        <w:ind w:left="-426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i/>
          <w:color w:val="000000"/>
          <w:sz w:val="24"/>
          <w:lang w:val="ru-RU"/>
        </w:rPr>
        <w:t>Совместная деятельность:</w:t>
      </w:r>
    </w:p>
    <w:p w:rsidR="000051AE" w:rsidRPr="00EE5E65" w:rsidRDefault="00EE5E65" w:rsidP="00324629">
      <w:pPr>
        <w:autoSpaceDE w:val="0"/>
        <w:autoSpaceDN w:val="0"/>
        <w:spacing w:after="0"/>
        <w:ind w:left="-426" w:right="-3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принимать правила совместной деятельности при работе в парах, группах, составленных учителем или самостоятельно; </w:t>
      </w:r>
    </w:p>
    <w:p w:rsidR="000051AE" w:rsidRPr="00EE5E65" w:rsidRDefault="00EE5E65" w:rsidP="00324629">
      <w:pPr>
        <w:autoSpaceDE w:val="0"/>
        <w:autoSpaceDN w:val="0"/>
        <w:spacing w:after="0"/>
        <w:ind w:left="-426" w:right="-3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 xml:space="preserve">—  участвовать в парной и групповой работе с математическим материалом: обсуждать цель деятельности, ход работы, комментировать свои действия, выслушивать мнения других участников, готовить презентацию (устное выступление) решения или ответа; </w:t>
      </w:r>
    </w:p>
    <w:p w:rsidR="000051AE" w:rsidRPr="00EE5E65" w:rsidRDefault="00EE5E65" w:rsidP="00260764">
      <w:pPr>
        <w:autoSpaceDE w:val="0"/>
        <w:autoSpaceDN w:val="0"/>
        <w:spacing w:after="0"/>
        <w:ind w:left="-426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решать совместно математические задачи поискового и творческого характера (определять с помощью измерительных инструментов длину, определять время и продолжительность с помощью часов; </w:t>
      </w:r>
    </w:p>
    <w:p w:rsidR="000051AE" w:rsidRPr="00EE5E65" w:rsidRDefault="00EE5E65" w:rsidP="00260764">
      <w:pPr>
        <w:autoSpaceDE w:val="0"/>
        <w:autoSpaceDN w:val="0"/>
        <w:spacing w:after="0"/>
        <w:ind w:left="-426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выполнять прикидку и оценку результата действий, измерений); </w:t>
      </w:r>
    </w:p>
    <w:p w:rsidR="000051AE" w:rsidRPr="00EE5E65" w:rsidRDefault="00EE5E65" w:rsidP="00260764">
      <w:pPr>
        <w:autoSpaceDE w:val="0"/>
        <w:autoSpaceDN w:val="0"/>
        <w:spacing w:after="0"/>
        <w:ind w:left="-426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—  совместно с учителем оценивать результаты выполнения общей работы.</w:t>
      </w:r>
    </w:p>
    <w:p w:rsidR="000E625B" w:rsidRDefault="000E625B" w:rsidP="00260764">
      <w:pPr>
        <w:autoSpaceDE w:val="0"/>
        <w:autoSpaceDN w:val="0"/>
        <w:spacing w:after="0"/>
        <w:ind w:left="-426"/>
        <w:jc w:val="both"/>
        <w:rPr>
          <w:lang w:val="ru-RU"/>
        </w:rPr>
      </w:pPr>
    </w:p>
    <w:p w:rsidR="000051AE" w:rsidRPr="00EE5E65" w:rsidRDefault="00EE5E65" w:rsidP="00260764">
      <w:pPr>
        <w:autoSpaceDE w:val="0"/>
        <w:autoSpaceDN w:val="0"/>
        <w:spacing w:after="0"/>
        <w:ind w:left="-426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0051AE" w:rsidRPr="00EE5E65" w:rsidRDefault="00EE5E65" w:rsidP="00E90D1E">
      <w:pPr>
        <w:tabs>
          <w:tab w:val="left" w:pos="180"/>
        </w:tabs>
        <w:autoSpaceDE w:val="0"/>
        <w:autoSpaceDN w:val="0"/>
        <w:spacing w:after="0"/>
        <w:ind w:left="-426" w:right="-3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Изучение математики в 2 классе направлено на достижение </w:t>
      </w:r>
      <w:proofErr w:type="gramStart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обучающимися</w:t>
      </w:r>
      <w:proofErr w:type="gramEnd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 личностных, </w:t>
      </w:r>
      <w:proofErr w:type="spellStart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метапредметных</w:t>
      </w:r>
      <w:proofErr w:type="spellEnd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 и предметных результатов освоения учебного предмета.</w:t>
      </w:r>
    </w:p>
    <w:p w:rsidR="000051AE" w:rsidRPr="00EE5E65" w:rsidRDefault="00EE5E65" w:rsidP="00260764">
      <w:pPr>
        <w:autoSpaceDE w:val="0"/>
        <w:autoSpaceDN w:val="0"/>
        <w:spacing w:before="262" w:after="0"/>
        <w:ind w:left="-426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0051AE" w:rsidRPr="00EE5E65" w:rsidRDefault="00EE5E65" w:rsidP="00E90D1E">
      <w:pPr>
        <w:tabs>
          <w:tab w:val="left" w:pos="180"/>
        </w:tabs>
        <w:autoSpaceDE w:val="0"/>
        <w:autoSpaceDN w:val="0"/>
        <w:spacing w:after="0"/>
        <w:ind w:left="-426" w:right="-3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В результате изучения предмета «Математика» </w:t>
      </w:r>
      <w:proofErr w:type="gramStart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у</w:t>
      </w:r>
      <w:proofErr w:type="gramEnd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 обучающегося будут сформированы следующие личностные результаты:</w:t>
      </w:r>
    </w:p>
    <w:p w:rsidR="000051AE" w:rsidRPr="00EE5E65" w:rsidRDefault="00EE5E65" w:rsidP="00E90D1E">
      <w:pPr>
        <w:autoSpaceDE w:val="0"/>
        <w:autoSpaceDN w:val="0"/>
        <w:spacing w:after="0"/>
        <w:ind w:left="-426" w:right="-3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осознавать необходимость изучения математики для адаптации к жизненным ситуациям, для развития общей культуры человека; </w:t>
      </w:r>
    </w:p>
    <w:p w:rsidR="000051AE" w:rsidRPr="00EE5E65" w:rsidRDefault="00EE5E65" w:rsidP="00E90D1E">
      <w:pPr>
        <w:autoSpaceDE w:val="0"/>
        <w:autoSpaceDN w:val="0"/>
        <w:spacing w:after="0"/>
        <w:ind w:left="-426" w:right="-3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развития способности мыслить, рассуждать, выдвигать предположения и доказывать или опровергать их; </w:t>
      </w:r>
    </w:p>
    <w:p w:rsidR="000051AE" w:rsidRPr="00EE5E65" w:rsidRDefault="00EE5E65" w:rsidP="00666CCF">
      <w:pPr>
        <w:autoSpaceDE w:val="0"/>
        <w:autoSpaceDN w:val="0"/>
        <w:spacing w:after="0"/>
        <w:ind w:left="-426" w:right="-3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—  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0051AE" w:rsidRPr="00EE5E65" w:rsidRDefault="00EE5E65" w:rsidP="00666CCF">
      <w:pPr>
        <w:autoSpaceDE w:val="0"/>
        <w:autoSpaceDN w:val="0"/>
        <w:spacing w:after="0"/>
        <w:ind w:left="-426" w:right="-3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осваивать навыки организации безопасного поведения в информационной среде; </w:t>
      </w:r>
    </w:p>
    <w:p w:rsidR="000051AE" w:rsidRPr="00EE5E65" w:rsidRDefault="00EE5E65" w:rsidP="00666CCF">
      <w:pPr>
        <w:autoSpaceDE w:val="0"/>
        <w:autoSpaceDN w:val="0"/>
        <w:spacing w:after="0"/>
        <w:ind w:left="-426" w:right="-3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 </w:t>
      </w:r>
    </w:p>
    <w:p w:rsidR="000051AE" w:rsidRPr="00EE5E65" w:rsidRDefault="00EE5E65" w:rsidP="00324629">
      <w:pPr>
        <w:autoSpaceDE w:val="0"/>
        <w:autoSpaceDN w:val="0"/>
        <w:spacing w:after="0"/>
        <w:ind w:left="-426" w:right="-3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своих силах при решении поставленных задач, умение преодолевать трудности; </w:t>
      </w:r>
    </w:p>
    <w:p w:rsidR="000051AE" w:rsidRPr="00EE5E65" w:rsidRDefault="00EE5E65" w:rsidP="00324629">
      <w:pPr>
        <w:autoSpaceDE w:val="0"/>
        <w:autoSpaceDN w:val="0"/>
        <w:spacing w:after="0"/>
        <w:ind w:left="-426" w:right="-3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 </w:t>
      </w:r>
    </w:p>
    <w:p w:rsidR="000051AE" w:rsidRPr="00EE5E65" w:rsidRDefault="00EE5E65" w:rsidP="000E625B">
      <w:pPr>
        <w:autoSpaceDE w:val="0"/>
        <w:autoSpaceDN w:val="0"/>
        <w:spacing w:after="0"/>
        <w:ind w:left="-426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оценивать свои успехи в изучении математики, намечать пути устранения трудностей; </w:t>
      </w:r>
    </w:p>
    <w:p w:rsidR="000051AE" w:rsidRPr="00EE5E65" w:rsidRDefault="00EE5E65" w:rsidP="00324629">
      <w:pPr>
        <w:autoSpaceDE w:val="0"/>
        <w:autoSpaceDN w:val="0"/>
        <w:spacing w:after="0"/>
        <w:ind w:left="-426" w:right="-3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—  стремиться углублять свои математические знания и умения; 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0051AE" w:rsidRPr="00EE5E65" w:rsidRDefault="00EE5E65" w:rsidP="000E625B">
      <w:pPr>
        <w:autoSpaceDE w:val="0"/>
        <w:autoSpaceDN w:val="0"/>
        <w:spacing w:before="324" w:after="0"/>
        <w:ind w:left="-426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0051AE" w:rsidRPr="00EE5E65" w:rsidRDefault="00EE5E65" w:rsidP="00324629">
      <w:pPr>
        <w:autoSpaceDE w:val="0"/>
        <w:autoSpaceDN w:val="0"/>
        <w:spacing w:before="168" w:after="0"/>
        <w:ind w:left="-426"/>
        <w:jc w:val="both"/>
        <w:rPr>
          <w:lang w:val="ru-RU"/>
        </w:rPr>
      </w:pPr>
      <w:proofErr w:type="gramStart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К концу обучения у обучающегося формируются следующие универсальные учебные действия.</w:t>
      </w:r>
      <w:proofErr w:type="gramEnd"/>
    </w:p>
    <w:p w:rsidR="000051AE" w:rsidRPr="00EE5E65" w:rsidRDefault="00EE5E65" w:rsidP="00324629">
      <w:pPr>
        <w:autoSpaceDE w:val="0"/>
        <w:autoSpaceDN w:val="0"/>
        <w:spacing w:before="192" w:after="0"/>
        <w:ind w:left="-426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b/>
          <w:color w:val="000000"/>
          <w:sz w:val="24"/>
          <w:lang w:val="ru-RU"/>
        </w:rPr>
        <w:t>Универсальные  познавательные учебные действия:</w:t>
      </w:r>
    </w:p>
    <w:p w:rsidR="000051AE" w:rsidRPr="00EE5E65" w:rsidRDefault="00EE5E65" w:rsidP="00324629">
      <w:pPr>
        <w:autoSpaceDE w:val="0"/>
        <w:autoSpaceDN w:val="0"/>
        <w:spacing w:after="0"/>
        <w:ind w:left="-426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i/>
          <w:color w:val="000000"/>
          <w:sz w:val="24"/>
          <w:lang w:val="ru-RU"/>
        </w:rPr>
        <w:t>1)  Базовые логические действия:</w:t>
      </w:r>
    </w:p>
    <w:p w:rsidR="000051AE" w:rsidRPr="00EE5E65" w:rsidRDefault="00EE5E65" w:rsidP="00324629">
      <w:pPr>
        <w:autoSpaceDE w:val="0"/>
        <w:autoSpaceDN w:val="0"/>
        <w:spacing w:after="0"/>
        <w:ind w:left="-426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—  устанавливать связи и зависимости между математическими объектами (часть-целое; причина-следствие; протяжённость); </w:t>
      </w:r>
    </w:p>
    <w:p w:rsidR="000051AE" w:rsidRPr="00EE5E65" w:rsidRDefault="00EE5E65" w:rsidP="00666CCF">
      <w:pPr>
        <w:autoSpaceDE w:val="0"/>
        <w:autoSpaceDN w:val="0"/>
        <w:spacing w:after="0"/>
        <w:ind w:left="-426" w:right="-3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—  применять базовые логические универсальные действия: сравнение, анализ, классификация (группировка), обобщение;</w:t>
      </w:r>
    </w:p>
    <w:p w:rsidR="000051AE" w:rsidRPr="00EE5E65" w:rsidRDefault="00EE5E65" w:rsidP="00666CCF">
      <w:pPr>
        <w:autoSpaceDE w:val="0"/>
        <w:autoSpaceDN w:val="0"/>
        <w:spacing w:after="0"/>
        <w:ind w:left="-426" w:right="-3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—  приобретать практические графические и измерительные навыки для успешного решения учебных и житейских задач;</w:t>
      </w:r>
    </w:p>
    <w:p w:rsidR="000051AE" w:rsidRPr="00EE5E65" w:rsidRDefault="00EE5E65" w:rsidP="00666CCF">
      <w:pPr>
        <w:autoSpaceDE w:val="0"/>
        <w:autoSpaceDN w:val="0"/>
        <w:spacing w:after="0"/>
        <w:ind w:left="-426" w:right="-3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—  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0051AE" w:rsidRPr="00EE5E65" w:rsidRDefault="00EE5E65" w:rsidP="000E625B">
      <w:pPr>
        <w:autoSpaceDE w:val="0"/>
        <w:autoSpaceDN w:val="0"/>
        <w:spacing w:before="178" w:after="0"/>
        <w:ind w:left="-426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i/>
          <w:color w:val="000000"/>
          <w:sz w:val="24"/>
          <w:lang w:val="ru-RU"/>
        </w:rPr>
        <w:lastRenderedPageBreak/>
        <w:t>2)  Базовые исследовательские действия:</w:t>
      </w:r>
    </w:p>
    <w:p w:rsidR="000051AE" w:rsidRPr="00EE5E65" w:rsidRDefault="00EE5E65" w:rsidP="000E625B">
      <w:pPr>
        <w:autoSpaceDE w:val="0"/>
        <w:autoSpaceDN w:val="0"/>
        <w:spacing w:after="0"/>
        <w:ind w:left="-426" w:right="-3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проявлять способность ориентироваться в учебном материале разных разделов курса математики; </w:t>
      </w:r>
    </w:p>
    <w:p w:rsidR="000051AE" w:rsidRPr="00EE5E65" w:rsidRDefault="00EE5E65" w:rsidP="000E625B">
      <w:pPr>
        <w:autoSpaceDE w:val="0"/>
        <w:autoSpaceDN w:val="0"/>
        <w:spacing w:after="0"/>
        <w:ind w:left="-426" w:right="-3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понимать и адекватно использовать математическую терминологию: различать, характеризовать, использовать для решения учебных и практических задач; </w:t>
      </w:r>
    </w:p>
    <w:p w:rsidR="000051AE" w:rsidRPr="00EE5E65" w:rsidRDefault="00EE5E65" w:rsidP="00666CCF">
      <w:pPr>
        <w:autoSpaceDE w:val="0"/>
        <w:autoSpaceDN w:val="0"/>
        <w:spacing w:after="0"/>
        <w:ind w:left="-426" w:right="-3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—  применять изученные методы познания (измерение, моделирование, перебор вариантов)</w:t>
      </w:r>
    </w:p>
    <w:p w:rsidR="000051AE" w:rsidRPr="00EE5E65" w:rsidRDefault="00EE5E65" w:rsidP="00666CCF">
      <w:pPr>
        <w:autoSpaceDE w:val="0"/>
        <w:autoSpaceDN w:val="0"/>
        <w:spacing w:after="0"/>
        <w:ind w:left="-426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i/>
          <w:color w:val="000000"/>
          <w:sz w:val="24"/>
          <w:lang w:val="ru-RU"/>
        </w:rPr>
        <w:t>3)  Работа с информацией:</w:t>
      </w:r>
    </w:p>
    <w:p w:rsidR="000051AE" w:rsidRPr="00EE5E65" w:rsidRDefault="00EE5E65" w:rsidP="000E625B">
      <w:pPr>
        <w:autoSpaceDE w:val="0"/>
        <w:autoSpaceDN w:val="0"/>
        <w:spacing w:after="0"/>
        <w:ind w:left="-426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и использовать для решения учебных задач текстовую, графическую информацию в разных источниках информационной среды; </w:t>
      </w:r>
    </w:p>
    <w:p w:rsidR="000051AE" w:rsidRPr="00EE5E65" w:rsidRDefault="00EE5E65" w:rsidP="000E625B">
      <w:pPr>
        <w:autoSpaceDE w:val="0"/>
        <w:autoSpaceDN w:val="0"/>
        <w:spacing w:after="0"/>
        <w:ind w:left="-426" w:right="864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—  читать, интерпретировать графически представленную информацию (схему, таблицу, диаграмму, другую модель); </w:t>
      </w:r>
    </w:p>
    <w:p w:rsidR="000051AE" w:rsidRPr="00EE5E65" w:rsidRDefault="00EE5E65" w:rsidP="000E625B">
      <w:pPr>
        <w:autoSpaceDE w:val="0"/>
        <w:autoSpaceDN w:val="0"/>
        <w:spacing w:after="0"/>
        <w:ind w:left="-426" w:right="432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 </w:t>
      </w:r>
    </w:p>
    <w:p w:rsidR="000051AE" w:rsidRPr="00EE5E65" w:rsidRDefault="00EE5E65" w:rsidP="000E625B">
      <w:pPr>
        <w:autoSpaceDE w:val="0"/>
        <w:autoSpaceDN w:val="0"/>
        <w:spacing w:after="0"/>
        <w:ind w:left="-426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—  принимать правила, безопасно использовать предлагаемые электронные средства и источники информации.</w:t>
      </w:r>
    </w:p>
    <w:p w:rsidR="000051AE" w:rsidRPr="00EE5E65" w:rsidRDefault="00EE5E65" w:rsidP="000E625B">
      <w:pPr>
        <w:autoSpaceDE w:val="0"/>
        <w:autoSpaceDN w:val="0"/>
        <w:spacing w:before="178" w:after="0"/>
        <w:ind w:left="-426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b/>
          <w:color w:val="000000"/>
          <w:sz w:val="24"/>
          <w:lang w:val="ru-RU"/>
        </w:rPr>
        <w:t>Универсальные коммуникативные учебные действия:</w:t>
      </w:r>
    </w:p>
    <w:p w:rsidR="000051AE" w:rsidRPr="00EE5E65" w:rsidRDefault="00EE5E65" w:rsidP="000E625B">
      <w:pPr>
        <w:autoSpaceDE w:val="0"/>
        <w:autoSpaceDN w:val="0"/>
        <w:spacing w:after="0"/>
        <w:ind w:left="-426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—  конструировать утверждения, проверять их истинность;</w:t>
      </w:r>
    </w:p>
    <w:p w:rsidR="000051AE" w:rsidRPr="00EE5E65" w:rsidRDefault="00EE5E65" w:rsidP="000E625B">
      <w:pPr>
        <w:autoSpaceDE w:val="0"/>
        <w:autoSpaceDN w:val="0"/>
        <w:spacing w:after="0"/>
        <w:ind w:left="-426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—  строить логическое рассуждение;</w:t>
      </w:r>
    </w:p>
    <w:p w:rsidR="000051AE" w:rsidRPr="00EE5E65" w:rsidRDefault="00EE5E65" w:rsidP="00666CCF">
      <w:pPr>
        <w:autoSpaceDE w:val="0"/>
        <w:autoSpaceDN w:val="0"/>
        <w:spacing w:after="0"/>
        <w:ind w:left="-426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 текст задания для объяснения способа и хода решения математической задачи;</w:t>
      </w:r>
    </w:p>
    <w:p w:rsidR="000051AE" w:rsidRPr="00EE5E65" w:rsidRDefault="00EE5E65" w:rsidP="00666CCF">
      <w:pPr>
        <w:autoSpaceDE w:val="0"/>
        <w:autoSpaceDN w:val="0"/>
        <w:spacing w:after="0"/>
        <w:ind w:left="-426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—  формулировать ответ;</w:t>
      </w:r>
    </w:p>
    <w:p w:rsidR="000051AE" w:rsidRPr="00EE5E65" w:rsidRDefault="00EE5E65" w:rsidP="00666CCF">
      <w:pPr>
        <w:autoSpaceDE w:val="0"/>
        <w:autoSpaceDN w:val="0"/>
        <w:spacing w:after="0"/>
        <w:ind w:left="-426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—  комментировать процесс вычисления, построения, решения; объяснять полученный ответ с использованием изученной терминологии;</w:t>
      </w:r>
    </w:p>
    <w:p w:rsidR="000051AE" w:rsidRPr="00EE5E65" w:rsidRDefault="00EE5E65" w:rsidP="000E625B">
      <w:pPr>
        <w:autoSpaceDE w:val="0"/>
        <w:autoSpaceDN w:val="0"/>
        <w:spacing w:after="0"/>
        <w:ind w:left="-426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—  в процессе диалогов по обсуждению изученного материала —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0051AE" w:rsidRPr="00EE5E65" w:rsidRDefault="00EE5E65" w:rsidP="000E625B">
      <w:pPr>
        <w:autoSpaceDE w:val="0"/>
        <w:autoSpaceDN w:val="0"/>
        <w:spacing w:after="0"/>
        <w:ind w:left="-426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—  создавать в соответствии с учебной задачей тексты разного вида -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0051AE" w:rsidRPr="00EE5E65" w:rsidRDefault="00EE5E65" w:rsidP="000E625B">
      <w:pPr>
        <w:autoSpaceDE w:val="0"/>
        <w:autoSpaceDN w:val="0"/>
        <w:spacing w:after="0"/>
        <w:ind w:left="-426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ориентироваться в алгоритмах: воспроизводить, дополнять, исправлять </w:t>
      </w:r>
      <w:proofErr w:type="gramStart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деформированные</w:t>
      </w:r>
      <w:proofErr w:type="gramEnd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;</w:t>
      </w:r>
    </w:p>
    <w:p w:rsidR="000051AE" w:rsidRPr="00EE5E65" w:rsidRDefault="00EE5E65" w:rsidP="000E625B">
      <w:pPr>
        <w:autoSpaceDE w:val="0"/>
        <w:autoSpaceDN w:val="0"/>
        <w:spacing w:after="0"/>
        <w:ind w:left="-426" w:right="144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—  составлять по аналогии;</w:t>
      </w:r>
      <w:proofErr w:type="gramStart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 .</w:t>
      </w:r>
      <w:proofErr w:type="gramEnd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 самостоятельно составлять тексты заданий, аналогичные типовым изученным.</w:t>
      </w:r>
    </w:p>
    <w:p w:rsidR="000051AE" w:rsidRPr="00EE5E65" w:rsidRDefault="00EE5E65" w:rsidP="00324629">
      <w:pPr>
        <w:autoSpaceDE w:val="0"/>
        <w:autoSpaceDN w:val="0"/>
        <w:spacing w:after="0"/>
        <w:ind w:left="-426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b/>
          <w:color w:val="000000"/>
          <w:sz w:val="24"/>
          <w:lang w:val="ru-RU"/>
        </w:rPr>
        <w:t>Универсальные регулятивные учебные действия:</w:t>
      </w:r>
    </w:p>
    <w:p w:rsidR="000051AE" w:rsidRPr="00EE5E65" w:rsidRDefault="00EE5E65" w:rsidP="00324629">
      <w:pPr>
        <w:autoSpaceDE w:val="0"/>
        <w:autoSpaceDN w:val="0"/>
        <w:spacing w:after="0"/>
        <w:ind w:left="-426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i/>
          <w:color w:val="000000"/>
          <w:sz w:val="24"/>
          <w:lang w:val="ru-RU"/>
        </w:rPr>
        <w:t>1)  Самоорганизация:</w:t>
      </w:r>
    </w:p>
    <w:p w:rsidR="000051AE" w:rsidRPr="00EE5E65" w:rsidRDefault="00EE5E65" w:rsidP="00666CCF">
      <w:pPr>
        <w:autoSpaceDE w:val="0"/>
        <w:autoSpaceDN w:val="0"/>
        <w:spacing w:after="0"/>
        <w:ind w:left="-426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планировать этапы предстоящей работы, определять последовательность учебных действий; </w:t>
      </w:r>
    </w:p>
    <w:p w:rsidR="000051AE" w:rsidRPr="00EE5E65" w:rsidRDefault="00EE5E65" w:rsidP="00666CCF">
      <w:pPr>
        <w:autoSpaceDE w:val="0"/>
        <w:autoSpaceDN w:val="0"/>
        <w:spacing w:after="0"/>
        <w:ind w:left="-426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—  выполнять правила безопасного использования электронных средств, предлагаемых в процессе обучения.</w:t>
      </w:r>
    </w:p>
    <w:p w:rsidR="000051AE" w:rsidRPr="00EE5E65" w:rsidRDefault="00EE5E65" w:rsidP="000E625B">
      <w:pPr>
        <w:autoSpaceDE w:val="0"/>
        <w:autoSpaceDN w:val="0"/>
        <w:spacing w:after="0"/>
        <w:ind w:left="-426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i/>
          <w:color w:val="000000"/>
          <w:sz w:val="24"/>
          <w:lang w:val="ru-RU"/>
        </w:rPr>
        <w:t>2)  Самоконтроль:</w:t>
      </w:r>
    </w:p>
    <w:p w:rsidR="000051AE" w:rsidRPr="00EE5E65" w:rsidRDefault="00EE5E65" w:rsidP="000E625B">
      <w:pPr>
        <w:autoSpaceDE w:val="0"/>
        <w:autoSpaceDN w:val="0"/>
        <w:spacing w:after="0"/>
        <w:ind w:left="-426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осуществлять контроль процесса и результата своей деятельности, объективно оценивать их; </w:t>
      </w:r>
    </w:p>
    <w:p w:rsidR="000051AE" w:rsidRPr="00EE5E65" w:rsidRDefault="00EE5E65" w:rsidP="000E625B">
      <w:pPr>
        <w:autoSpaceDE w:val="0"/>
        <w:autoSpaceDN w:val="0"/>
        <w:spacing w:after="0"/>
        <w:ind w:left="-426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выбирать и при необходимости корректировать способы действий; </w:t>
      </w:r>
    </w:p>
    <w:p w:rsidR="000051AE" w:rsidRPr="00EE5E65" w:rsidRDefault="00EE5E65" w:rsidP="000E625B">
      <w:pPr>
        <w:autoSpaceDE w:val="0"/>
        <w:autoSpaceDN w:val="0"/>
        <w:spacing w:after="0"/>
        <w:ind w:left="-426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—  находить ошибки в своей работе, устанавливать их причины, вести поиск путей преодоления ошибок.</w:t>
      </w:r>
    </w:p>
    <w:p w:rsidR="000051AE" w:rsidRPr="00EE5E65" w:rsidRDefault="00EE5E65" w:rsidP="000E625B">
      <w:pPr>
        <w:autoSpaceDE w:val="0"/>
        <w:autoSpaceDN w:val="0"/>
        <w:spacing w:after="0"/>
        <w:ind w:left="-426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i/>
          <w:color w:val="000000"/>
          <w:sz w:val="24"/>
          <w:lang w:val="ru-RU"/>
        </w:rPr>
        <w:t>3)  Самооценка:</w:t>
      </w:r>
    </w:p>
    <w:p w:rsidR="000051AE" w:rsidRPr="00EE5E65" w:rsidRDefault="00EE5E65" w:rsidP="000E625B">
      <w:pPr>
        <w:autoSpaceDE w:val="0"/>
        <w:autoSpaceDN w:val="0"/>
        <w:spacing w:after="0"/>
        <w:ind w:left="-426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 </w:t>
      </w:r>
    </w:p>
    <w:p w:rsidR="00324629" w:rsidRDefault="00EE5E65" w:rsidP="00324629">
      <w:pPr>
        <w:autoSpaceDE w:val="0"/>
        <w:autoSpaceDN w:val="0"/>
        <w:spacing w:after="0"/>
        <w:ind w:left="-426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—  оценивать рациональность своих действий, давать им качественную характеристику.</w:t>
      </w:r>
    </w:p>
    <w:p w:rsidR="00324629" w:rsidRDefault="00EE5E65" w:rsidP="00324629">
      <w:pPr>
        <w:autoSpaceDE w:val="0"/>
        <w:autoSpaceDN w:val="0"/>
        <w:spacing w:after="0"/>
        <w:ind w:left="-426"/>
        <w:jc w:val="both"/>
        <w:rPr>
          <w:rFonts w:ascii="Times New Roman" w:eastAsia="Times New Roman" w:hAnsi="Times New Roman"/>
          <w:b/>
          <w:color w:val="000000"/>
          <w:sz w:val="24"/>
          <w:lang w:val="ru-RU"/>
        </w:rPr>
      </w:pPr>
      <w:r w:rsidRPr="00EE5E65">
        <w:rPr>
          <w:rFonts w:ascii="Times New Roman" w:eastAsia="Times New Roman" w:hAnsi="Times New Roman"/>
          <w:b/>
          <w:color w:val="000000"/>
          <w:sz w:val="24"/>
          <w:lang w:val="ru-RU"/>
        </w:rPr>
        <w:t>Совместная деятельность:</w:t>
      </w:r>
    </w:p>
    <w:p w:rsidR="00324629" w:rsidRDefault="00EE5E65" w:rsidP="00324629">
      <w:pPr>
        <w:autoSpaceDE w:val="0"/>
        <w:autoSpaceDN w:val="0"/>
        <w:spacing w:after="0"/>
        <w:ind w:left="-426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proofErr w:type="gramStart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—  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</w:t>
      </w:r>
      <w:proofErr w:type="gramEnd"/>
    </w:p>
    <w:p w:rsidR="000051AE" w:rsidRPr="00EE5E65" w:rsidRDefault="00EE5E65" w:rsidP="00324629">
      <w:pPr>
        <w:autoSpaceDE w:val="0"/>
        <w:autoSpaceDN w:val="0"/>
        <w:spacing w:after="0"/>
        <w:ind w:left="-426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 xml:space="preserve">и </w:t>
      </w:r>
      <w:proofErr w:type="spellStart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контрпримеров</w:t>
      </w:r>
      <w:proofErr w:type="spellEnd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); </w:t>
      </w:r>
    </w:p>
    <w:p w:rsidR="000051AE" w:rsidRPr="00EE5E65" w:rsidRDefault="00EE5E65" w:rsidP="000E625B">
      <w:pPr>
        <w:autoSpaceDE w:val="0"/>
        <w:autoSpaceDN w:val="0"/>
        <w:spacing w:after="0"/>
        <w:ind w:left="-426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—  согласовывать  мнения в ходе поиска доказательств, выбора рационального способа, анализа информации;</w:t>
      </w:r>
    </w:p>
    <w:p w:rsidR="000051AE" w:rsidRPr="00EE5E65" w:rsidRDefault="00EE5E65" w:rsidP="00666CCF">
      <w:pPr>
        <w:autoSpaceDE w:val="0"/>
        <w:autoSpaceDN w:val="0"/>
        <w:spacing w:after="0"/>
        <w:ind w:left="-426" w:right="-3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—  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0051AE" w:rsidRPr="00EE5E65" w:rsidRDefault="00EE5E65" w:rsidP="000E625B">
      <w:pPr>
        <w:autoSpaceDE w:val="0"/>
        <w:autoSpaceDN w:val="0"/>
        <w:spacing w:before="322" w:after="0"/>
        <w:ind w:left="-426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0051AE" w:rsidRPr="00EE5E65" w:rsidRDefault="00EE5E65" w:rsidP="00666CCF">
      <w:pPr>
        <w:autoSpaceDE w:val="0"/>
        <w:autoSpaceDN w:val="0"/>
        <w:spacing w:after="0"/>
        <w:ind w:left="-426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во 2классе  </w:t>
      </w:r>
      <w:proofErr w:type="gramStart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обучающийся</w:t>
      </w:r>
      <w:proofErr w:type="gramEnd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 научится:</w:t>
      </w:r>
    </w:p>
    <w:p w:rsidR="000051AE" w:rsidRPr="00EE5E65" w:rsidRDefault="00EE5E65" w:rsidP="00666CCF">
      <w:pPr>
        <w:autoSpaceDE w:val="0"/>
        <w:autoSpaceDN w:val="0"/>
        <w:spacing w:after="0"/>
        <w:ind w:left="-426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—  читать, записывать, сравнивать, упорядочивать числа в пределах 100; </w:t>
      </w:r>
    </w:p>
    <w:p w:rsidR="000051AE" w:rsidRPr="00EE5E65" w:rsidRDefault="00EE5E65" w:rsidP="00666CCF">
      <w:pPr>
        <w:autoSpaceDE w:val="0"/>
        <w:autoSpaceDN w:val="0"/>
        <w:spacing w:after="0"/>
        <w:ind w:left="-426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число большее/меньшее данного числа на заданное число (в пределах 100); большее данного числа в заданное число раз (в пределах 20); </w:t>
      </w:r>
    </w:p>
    <w:p w:rsidR="000051AE" w:rsidRPr="00EE5E65" w:rsidRDefault="00EE5E65" w:rsidP="00666CCF">
      <w:pPr>
        <w:autoSpaceDE w:val="0"/>
        <w:autoSpaceDN w:val="0"/>
        <w:spacing w:after="0"/>
        <w:ind w:left="-426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—  устанавливать и соблюдать порядок при вычислении значения числового выражения (со скобками/без скобок), содержащего действия сложения и вычитания в пределах 100; </w:t>
      </w:r>
    </w:p>
    <w:p w:rsidR="000051AE" w:rsidRPr="00EE5E65" w:rsidRDefault="00EE5E65" w:rsidP="00666CCF">
      <w:pPr>
        <w:autoSpaceDE w:val="0"/>
        <w:autoSpaceDN w:val="0"/>
        <w:spacing w:after="0"/>
        <w:ind w:left="-426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выполнять арифметические действия: сложение и вычитание, в пределах 100 устно и письменно; </w:t>
      </w:r>
      <w:proofErr w:type="gramStart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умножение</w:t>
      </w:r>
      <w:proofErr w:type="gramEnd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 и деление в пределах 50 с использованием таблицы умножения; </w:t>
      </w:r>
    </w:p>
    <w:p w:rsidR="000051AE" w:rsidRPr="00EE5E65" w:rsidRDefault="00EE5E65" w:rsidP="00666CCF">
      <w:pPr>
        <w:autoSpaceDE w:val="0"/>
        <w:autoSpaceDN w:val="0"/>
        <w:spacing w:after="0"/>
        <w:ind w:left="-426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называть и различать компоненты действий умножения (множители, произведение); деления (делимое, делитель, частное); </w:t>
      </w:r>
    </w:p>
    <w:p w:rsidR="000051AE" w:rsidRPr="00EE5E65" w:rsidRDefault="00EE5E65" w:rsidP="000E625B">
      <w:pPr>
        <w:autoSpaceDE w:val="0"/>
        <w:autoSpaceDN w:val="0"/>
        <w:spacing w:after="0"/>
        <w:ind w:left="-426"/>
        <w:jc w:val="both"/>
        <w:rPr>
          <w:lang w:val="ru-RU"/>
        </w:rPr>
      </w:pPr>
      <w:proofErr w:type="gramStart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неизвестный компонент сложения, вычитания; использовать при выполнении практических заданий единицы величин длины (сантиметр, дециметр, метр), массы (килограмм), времени (минута, час); стоимости (рубль, копейка); преобразовывать одни единицы данных величин  в другие; </w:t>
      </w:r>
      <w:proofErr w:type="gramEnd"/>
    </w:p>
    <w:p w:rsidR="000051AE" w:rsidRPr="00EE5E65" w:rsidRDefault="00EE5E65" w:rsidP="000E625B">
      <w:pPr>
        <w:autoSpaceDE w:val="0"/>
        <w:autoSpaceDN w:val="0"/>
        <w:spacing w:after="0"/>
        <w:ind w:left="-426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определять с помощью измерительных инструментов длину; определять время с помощью часов; выполнять прикидку и оценку результата измерений; сравнивать величины длины, массы, времени, стоимости, устанавливая между ними соотношение «больше/меньше </w:t>
      </w:r>
      <w:proofErr w:type="gramStart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на</w:t>
      </w:r>
      <w:proofErr w:type="gramEnd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»; </w:t>
      </w:r>
    </w:p>
    <w:p w:rsidR="000051AE" w:rsidRPr="00EE5E65" w:rsidRDefault="00EE5E65" w:rsidP="000E625B">
      <w:pPr>
        <w:autoSpaceDE w:val="0"/>
        <w:autoSpaceDN w:val="0"/>
        <w:spacing w:after="0"/>
        <w:ind w:left="-426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решать текстовые задачи в одно-два действия: представлять задачу (краткая запись, рисунок, таблица или другая модель); </w:t>
      </w:r>
    </w:p>
    <w:p w:rsidR="000051AE" w:rsidRPr="00EE5E65" w:rsidRDefault="00EE5E65" w:rsidP="00324629">
      <w:pPr>
        <w:autoSpaceDE w:val="0"/>
        <w:autoSpaceDN w:val="0"/>
        <w:spacing w:after="0"/>
        <w:ind w:left="-426" w:right="-3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планировать ход решения текстовой задачи в два действия, оформлять его в виде арифметического действия/действий, записывать ответ; </w:t>
      </w:r>
    </w:p>
    <w:p w:rsidR="000E625B" w:rsidRDefault="00EE5E65" w:rsidP="00260764">
      <w:pPr>
        <w:autoSpaceDE w:val="0"/>
        <w:autoSpaceDN w:val="0"/>
        <w:spacing w:after="0"/>
        <w:ind w:left="-426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различать и называть геометрические фигуры: прямой угол; </w:t>
      </w:r>
      <w:proofErr w:type="gramStart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ломаную</w:t>
      </w:r>
      <w:proofErr w:type="gramEnd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, многоугольник; </w:t>
      </w:r>
    </w:p>
    <w:p w:rsidR="000E625B" w:rsidRDefault="00EE5E65" w:rsidP="00260764">
      <w:pPr>
        <w:autoSpaceDE w:val="0"/>
        <w:autoSpaceDN w:val="0"/>
        <w:spacing w:after="0"/>
        <w:ind w:left="-426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выделять среди четырехугольников прямоугольники, квадраты; </w:t>
      </w:r>
    </w:p>
    <w:p w:rsidR="000E625B" w:rsidRDefault="00EE5E65" w:rsidP="00260764">
      <w:pPr>
        <w:autoSpaceDE w:val="0"/>
        <w:autoSpaceDN w:val="0"/>
        <w:spacing w:after="0"/>
        <w:ind w:left="-426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 бумаге в клетку изображать ломаную, многоугольник; чертить прямой угол, </w:t>
      </w:r>
      <w:r w:rsidRPr="00EE5E65">
        <w:rPr>
          <w:lang w:val="ru-RU"/>
        </w:rPr>
        <w:br/>
      </w: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прямоугольник с заданными длинами сторон; </w:t>
      </w:r>
    </w:p>
    <w:p w:rsidR="000E625B" w:rsidRDefault="00EE5E65" w:rsidP="00260764">
      <w:pPr>
        <w:autoSpaceDE w:val="0"/>
        <w:autoSpaceDN w:val="0"/>
        <w:spacing w:after="0"/>
        <w:ind w:left="-426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—  использовать для выполнения построений линейку, угольник; </w:t>
      </w:r>
    </w:p>
    <w:p w:rsidR="000E625B" w:rsidRDefault="00EE5E65" w:rsidP="00260764">
      <w:pPr>
        <w:autoSpaceDE w:val="0"/>
        <w:autoSpaceDN w:val="0"/>
        <w:spacing w:after="0"/>
        <w:ind w:left="-426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выполнять измерение длин реальных объектов с помощью линейки; находить длину ломаной, состоящей из двух-трёх звеньев, периметр прямоугольника (квадрата); </w:t>
      </w:r>
    </w:p>
    <w:p w:rsidR="000E625B" w:rsidRDefault="00EE5E65" w:rsidP="00260764">
      <w:pPr>
        <w:autoSpaceDE w:val="0"/>
        <w:autoSpaceDN w:val="0"/>
        <w:spacing w:after="0"/>
        <w:ind w:left="-426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—  распознавать верные (истинные) и неверные (ложные) утверждения со словами «все»</w:t>
      </w:r>
      <w:proofErr w:type="gramStart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,«</w:t>
      </w:r>
      <w:proofErr w:type="gramEnd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каждый»; </w:t>
      </w:r>
    </w:p>
    <w:p w:rsidR="000E625B" w:rsidRDefault="00EE5E65" w:rsidP="00260764">
      <w:pPr>
        <w:autoSpaceDE w:val="0"/>
        <w:autoSpaceDN w:val="0"/>
        <w:spacing w:after="0"/>
        <w:ind w:left="-426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проводить </w:t>
      </w:r>
      <w:proofErr w:type="spellStart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одно-двухшаговыелогические</w:t>
      </w:r>
      <w:proofErr w:type="spellEnd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 рассуждения и делать выводы; </w:t>
      </w:r>
    </w:p>
    <w:p w:rsidR="000E625B" w:rsidRDefault="00EE5E65" w:rsidP="00260764">
      <w:pPr>
        <w:autoSpaceDE w:val="0"/>
        <w:autoSpaceDN w:val="0"/>
        <w:spacing w:after="0"/>
        <w:ind w:left="-426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общий признак группы математических объектов (чисел, величин, геометрических фигур); </w:t>
      </w:r>
    </w:p>
    <w:p w:rsidR="000E625B" w:rsidRDefault="00EE5E65" w:rsidP="00260764">
      <w:pPr>
        <w:autoSpaceDE w:val="0"/>
        <w:autoSpaceDN w:val="0"/>
        <w:spacing w:after="0"/>
        <w:ind w:left="-426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закономерность в ряду объектов (чисел, геометрических фигур); </w:t>
      </w:r>
    </w:p>
    <w:p w:rsidR="000E625B" w:rsidRDefault="00EE5E65" w:rsidP="00260764">
      <w:pPr>
        <w:autoSpaceDE w:val="0"/>
        <w:autoSpaceDN w:val="0"/>
        <w:spacing w:after="0"/>
        <w:ind w:left="-426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представлять информацию в заданной форме: дополнять текст задачи числами, заполнять строку/столбец таблицы, указывать числовые данные на рисунке (изображении геометрических фигур); </w:t>
      </w:r>
    </w:p>
    <w:p w:rsidR="000E625B" w:rsidRDefault="00EE5E65" w:rsidP="00260764">
      <w:pPr>
        <w:autoSpaceDE w:val="0"/>
        <w:autoSpaceDN w:val="0"/>
        <w:spacing w:after="0"/>
        <w:ind w:left="-426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сравнивать группы объектов (находить общее, различное); </w:t>
      </w:r>
    </w:p>
    <w:p w:rsidR="000E625B" w:rsidRDefault="00EE5E65" w:rsidP="00260764">
      <w:pPr>
        <w:autoSpaceDE w:val="0"/>
        <w:autoSpaceDN w:val="0"/>
        <w:spacing w:after="0"/>
        <w:ind w:left="-426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обнаруживать модели геометрических фигур в окружающем мире; подбирать примеры, подтверждающие суждение, ответ; </w:t>
      </w:r>
    </w:p>
    <w:p w:rsidR="000E625B" w:rsidRDefault="00EE5E65" w:rsidP="00260764">
      <w:pPr>
        <w:autoSpaceDE w:val="0"/>
        <w:autoSpaceDN w:val="0"/>
        <w:spacing w:after="0"/>
        <w:ind w:left="-426"/>
        <w:jc w:val="both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составлять (дополнять) текстовую задачу; </w:t>
      </w:r>
    </w:p>
    <w:p w:rsidR="000051AE" w:rsidRPr="000E625B" w:rsidRDefault="00EE5E65" w:rsidP="00260764">
      <w:pPr>
        <w:autoSpaceDE w:val="0"/>
        <w:autoSpaceDN w:val="0"/>
        <w:spacing w:after="0"/>
        <w:ind w:left="-426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—  проверять правильность вычислений.</w:t>
      </w:r>
    </w:p>
    <w:p w:rsidR="000051AE" w:rsidRPr="00EE5E65" w:rsidRDefault="000051AE">
      <w:pPr>
        <w:rPr>
          <w:lang w:val="ru-RU"/>
        </w:rPr>
        <w:sectPr w:rsidR="000051AE" w:rsidRPr="00EE5E65" w:rsidSect="00324629">
          <w:pgSz w:w="11900" w:h="16840"/>
          <w:pgMar w:top="352" w:right="752" w:bottom="993" w:left="1086" w:header="720" w:footer="720" w:gutter="0"/>
          <w:cols w:space="720" w:equalWidth="0">
            <w:col w:w="10062" w:space="0"/>
          </w:cols>
          <w:docGrid w:linePitch="360"/>
        </w:sectPr>
      </w:pPr>
    </w:p>
    <w:p w:rsidR="000051AE" w:rsidRPr="00EE5E65" w:rsidRDefault="000051AE">
      <w:pPr>
        <w:autoSpaceDE w:val="0"/>
        <w:autoSpaceDN w:val="0"/>
        <w:spacing w:after="64" w:line="220" w:lineRule="exact"/>
        <w:rPr>
          <w:lang w:val="ru-RU"/>
        </w:rPr>
      </w:pPr>
    </w:p>
    <w:p w:rsidR="000051AE" w:rsidRPr="000E625B" w:rsidRDefault="00EE5E65">
      <w:pPr>
        <w:autoSpaceDE w:val="0"/>
        <w:autoSpaceDN w:val="0"/>
        <w:spacing w:after="666" w:line="233" w:lineRule="auto"/>
        <w:rPr>
          <w:lang w:val="ru-RU"/>
        </w:rPr>
      </w:pPr>
      <w:r w:rsidRPr="000E625B">
        <w:rPr>
          <w:rFonts w:ascii="Times New Roman" w:eastAsia="Times New Roman" w:hAnsi="Times New Roman"/>
          <w:b/>
          <w:color w:val="000000"/>
          <w:w w:val="101"/>
          <w:sz w:val="19"/>
          <w:lang w:val="ru-RU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2378"/>
        <w:gridCol w:w="528"/>
        <w:gridCol w:w="1104"/>
        <w:gridCol w:w="1142"/>
        <w:gridCol w:w="864"/>
        <w:gridCol w:w="4430"/>
        <w:gridCol w:w="2126"/>
        <w:gridCol w:w="2462"/>
      </w:tblGrid>
      <w:tr w:rsidR="000051AE" w:rsidTr="00871975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Pr="000E625B" w:rsidRDefault="00EE5E65">
            <w:pPr>
              <w:autoSpaceDE w:val="0"/>
              <w:autoSpaceDN w:val="0"/>
              <w:spacing w:before="78" w:after="0" w:line="245" w:lineRule="auto"/>
              <w:ind w:right="144"/>
              <w:jc w:val="center"/>
              <w:rPr>
                <w:lang w:val="ru-RU"/>
              </w:rPr>
            </w:pPr>
            <w:r w:rsidRPr="000E625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№</w:t>
            </w:r>
            <w:r w:rsidRPr="000E625B">
              <w:rPr>
                <w:lang w:val="ru-RU"/>
              </w:rPr>
              <w:br/>
            </w:r>
            <w:proofErr w:type="gramStart"/>
            <w:r w:rsidRPr="000E625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</w:t>
            </w:r>
            <w:proofErr w:type="gramEnd"/>
            <w:r w:rsidRPr="000E625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/п</w:t>
            </w:r>
          </w:p>
        </w:tc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Pr="00EE5E65" w:rsidRDefault="00EE5E65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Pr="000E625B" w:rsidRDefault="00EE5E65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0E625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Количество часов</w:t>
            </w:r>
          </w:p>
        </w:tc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Pr="000E625B" w:rsidRDefault="00EE5E65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0E625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Дата </w:t>
            </w:r>
            <w:r w:rsidRPr="000E625B">
              <w:rPr>
                <w:lang w:val="ru-RU"/>
              </w:rPr>
              <w:br/>
            </w:r>
            <w:r w:rsidRPr="000E625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изучения</w:t>
            </w:r>
          </w:p>
        </w:tc>
        <w:tc>
          <w:tcPr>
            <w:tcW w:w="44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Pr="000E625B" w:rsidRDefault="00EE5E65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0E625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Виды деятельности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Default="00EE5E65">
            <w:pPr>
              <w:autoSpaceDE w:val="0"/>
              <w:autoSpaceDN w:val="0"/>
              <w:spacing w:before="78" w:after="0" w:line="245" w:lineRule="auto"/>
              <w:ind w:left="72" w:right="144"/>
            </w:pPr>
            <w:r w:rsidRPr="000E625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Виды,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формыконтроля</w:t>
            </w:r>
            <w:proofErr w:type="spellEnd"/>
          </w:p>
        </w:tc>
        <w:tc>
          <w:tcPr>
            <w:tcW w:w="2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Default="00EE5E65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цифровые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образовательныересурсы</w:t>
            </w:r>
            <w:proofErr w:type="spellEnd"/>
          </w:p>
        </w:tc>
      </w:tr>
      <w:tr w:rsidR="000051AE" w:rsidTr="00871975">
        <w:trPr>
          <w:trHeight w:hRule="exact" w:val="540"/>
        </w:trPr>
        <w:tc>
          <w:tcPr>
            <w:tcW w:w="4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1AE" w:rsidRDefault="000051AE"/>
        </w:tc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1AE" w:rsidRDefault="000051AE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Default="00EE5E65">
            <w:pPr>
              <w:autoSpaceDE w:val="0"/>
              <w:autoSpaceDN w:val="0"/>
              <w:spacing w:before="78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  <w:proofErr w:type="spellEnd"/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Default="00EE5E65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контрольныеработы</w:t>
            </w:r>
            <w:proofErr w:type="spellEnd"/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Default="00EE5E65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практическиеработы</w:t>
            </w:r>
            <w:proofErr w:type="spellEnd"/>
          </w:p>
        </w:tc>
        <w:tc>
          <w:tcPr>
            <w:tcW w:w="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1AE" w:rsidRDefault="000051AE"/>
        </w:tc>
        <w:tc>
          <w:tcPr>
            <w:tcW w:w="4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1AE" w:rsidRDefault="000051AE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1AE" w:rsidRDefault="000051AE"/>
        </w:tc>
        <w:tc>
          <w:tcPr>
            <w:tcW w:w="2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1AE" w:rsidRDefault="000051AE"/>
        </w:tc>
      </w:tr>
      <w:tr w:rsidR="000051AE">
        <w:trPr>
          <w:trHeight w:hRule="exact" w:val="350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Default="00EE5E65">
            <w:pPr>
              <w:autoSpaceDE w:val="0"/>
              <w:autoSpaceDN w:val="0"/>
              <w:spacing w:before="8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1.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Числа</w:t>
            </w:r>
          </w:p>
        </w:tc>
      </w:tr>
      <w:tr w:rsidR="000051AE" w:rsidTr="00871975">
        <w:trPr>
          <w:trHeight w:hRule="exact" w:val="72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Default="00EE5E65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Pr="00EE5E65" w:rsidRDefault="00EE5E65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Числа в пределах 100: чтение, запись, десятичный состав, сравнение.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Default="00EE5E6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Default="00EE5E6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Pr="00324629" w:rsidRDefault="00324629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Default="00EE5E65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01.09.2022 02.09.2022</w:t>
            </w:r>
          </w:p>
        </w:tc>
        <w:tc>
          <w:tcPr>
            <w:tcW w:w="4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Pr="00EE5E65" w:rsidRDefault="00EE5E65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Устная и письменная работа с числами: чтение, </w:t>
            </w:r>
            <w:r w:rsidRPr="00EE5E65">
              <w:rPr>
                <w:lang w:val="ru-RU"/>
              </w:rPr>
              <w:br/>
            </w: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составление, сравнение, изменение; счёт единицами, двойками, тройками от заданного числа в порядке убывания/ возрастания;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Default="00EE5E65">
            <w:pPr>
              <w:autoSpaceDE w:val="0"/>
              <w:autoSpaceDN w:val="0"/>
              <w:spacing w:before="76" w:after="0" w:line="250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Default="00EE5E6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https://resh.edu.ru/subject/lesson/5680/start/279610/</w:t>
            </w:r>
          </w:p>
        </w:tc>
      </w:tr>
      <w:tr w:rsidR="000051AE" w:rsidTr="00871975">
        <w:trPr>
          <w:trHeight w:hRule="exact" w:val="121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Default="00EE5E6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Pr="00EE5E65" w:rsidRDefault="00EE5E65">
            <w:pPr>
              <w:autoSpaceDE w:val="0"/>
              <w:autoSpaceDN w:val="0"/>
              <w:spacing w:before="78" w:after="0" w:line="245" w:lineRule="auto"/>
              <w:ind w:left="72" w:right="1008"/>
              <w:rPr>
                <w:lang w:val="ru-RU"/>
              </w:rPr>
            </w:pPr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Запись равенства, неравенства.</w:t>
            </w:r>
          </w:p>
          <w:p w:rsidR="000051AE" w:rsidRPr="00EE5E65" w:rsidRDefault="00EE5E65">
            <w:pPr>
              <w:autoSpaceDE w:val="0"/>
              <w:autoSpaceDN w:val="0"/>
              <w:spacing w:before="20" w:after="0" w:line="247" w:lineRule="auto"/>
              <w:ind w:left="72" w:right="72"/>
              <w:jc w:val="both"/>
              <w:rPr>
                <w:lang w:val="ru-RU"/>
              </w:rPr>
            </w:pPr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Увеличение/уменьшение числа на несколько единиц/десятков; разностное сравнение чисел.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Default="00EE5E6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Default="00EE5E6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Default="00EE5E6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Default="00EE5E65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05.09.2022 07.09.2022</w:t>
            </w:r>
          </w:p>
        </w:tc>
        <w:tc>
          <w:tcPr>
            <w:tcW w:w="4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Pr="00EE5E65" w:rsidRDefault="00EE5E65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Оформление математических записей; Учебный диалог: </w:t>
            </w:r>
            <w:r w:rsidRPr="00EE5E65">
              <w:rPr>
                <w:lang w:val="ru-RU"/>
              </w:rPr>
              <w:br/>
            </w: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формулирование предположения о результате сравнения чисел, его словесное объяснение (устно, письменно);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Default="00EE5E65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</w:p>
          <w:p w:rsidR="000051AE" w:rsidRDefault="00EE5E65">
            <w:pPr>
              <w:autoSpaceDE w:val="0"/>
              <w:autoSpaceDN w:val="0"/>
              <w:spacing w:before="78" w:after="0" w:line="247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Default="00EE5E65">
            <w:pPr>
              <w:autoSpaceDE w:val="0"/>
              <w:autoSpaceDN w:val="0"/>
              <w:spacing w:before="78" w:after="0" w:line="247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https://interneturok.ru/lesson/matematika/1-klass/znakomstvo-s-osnovnymi-ponyatiyami-v-matematike/zadachi-na-uvelichenie-umenshenie-chisla-na-neskolko-edinits</w:t>
            </w:r>
          </w:p>
        </w:tc>
      </w:tr>
      <w:tr w:rsidR="000051AE" w:rsidTr="00871975">
        <w:trPr>
          <w:trHeight w:hRule="exact" w:val="1129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Default="00EE5E6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1.3.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Default="00EE5E65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Чётные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нечётныечисла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Default="00EE5E6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Default="00EE5E6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Default="00EE5E6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Default="00EE5E65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08.09.2022 09.09.2022</w:t>
            </w:r>
          </w:p>
        </w:tc>
        <w:tc>
          <w:tcPr>
            <w:tcW w:w="4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Pr="00EE5E65" w:rsidRDefault="00EE5E65" w:rsidP="00871975">
            <w:pPr>
              <w:tabs>
                <w:tab w:val="left" w:pos="4430"/>
              </w:tabs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Запись общего свойства группы чисел</w:t>
            </w:r>
            <w:proofErr w:type="gramStart"/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.Х</w:t>
            </w:r>
            <w:proofErr w:type="gramEnd"/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арактеристика одного числа (величины, </w:t>
            </w:r>
            <w:r w:rsidR="008719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геометрической фигуры) из </w:t>
            </w: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группы; Практическая работа: установление математического </w:t>
            </w:r>
            <w:r w:rsidRPr="00EE5E65">
              <w:rPr>
                <w:lang w:val="ru-RU"/>
              </w:rPr>
              <w:br/>
            </w: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отношения («больше/меньше на … »,«больше/меньше в … ») в житейской ситуации (сравнение по возрасту, массе и др.);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Default="00EE5E65">
            <w:pPr>
              <w:autoSpaceDE w:val="0"/>
              <w:autoSpaceDN w:val="0"/>
              <w:spacing w:before="78" w:after="0" w:line="250" w:lineRule="auto"/>
              <w:ind w:left="72" w:right="144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</w:p>
          <w:p w:rsidR="000051AE" w:rsidRDefault="00EE5E65">
            <w:pPr>
              <w:autoSpaceDE w:val="0"/>
              <w:autoSpaceDN w:val="0"/>
              <w:spacing w:before="78" w:after="0" w:line="250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Default="00EE5E6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https://videouroki.net/blog/vidieourok-chiotnyie-i-niechiotnyie-chisla.html</w:t>
            </w:r>
          </w:p>
        </w:tc>
      </w:tr>
      <w:tr w:rsidR="000051AE" w:rsidTr="00871975">
        <w:trPr>
          <w:trHeight w:hRule="exact" w:val="84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Default="00EE5E6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1.4.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Pr="00EE5E65" w:rsidRDefault="00EE5E65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Представление числа в  виде суммы разрядных слагаемых</w:t>
            </w: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Default="00EE5E6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Default="00EE5E6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Default="00EE5E6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Default="00EE5E65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12.09.2022 13.09.2022</w:t>
            </w:r>
          </w:p>
        </w:tc>
        <w:tc>
          <w:tcPr>
            <w:tcW w:w="4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Pr="00871975" w:rsidRDefault="00EE5E65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обсуждение возможности представления числа </w:t>
            </w:r>
            <w:r w:rsidRPr="00EE5E65">
              <w:rPr>
                <w:lang w:val="ru-RU"/>
              </w:rPr>
              <w:br/>
            </w: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разными способами (предметная модель, запись словами, с помощью </w:t>
            </w:r>
            <w:r w:rsidRPr="008719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таблицы разрядов, в виде суммы разрядных </w:t>
            </w:r>
            <w:r w:rsidRPr="00871975">
              <w:rPr>
                <w:lang w:val="ru-RU"/>
              </w:rPr>
              <w:br/>
            </w:r>
            <w:r w:rsidRPr="008719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слагаемых);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Default="00EE5E65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Default="00EE5E65">
            <w:pPr>
              <w:autoSpaceDE w:val="0"/>
              <w:autoSpaceDN w:val="0"/>
              <w:spacing w:before="78" w:after="0" w:line="245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https://videouroki.net/video/03-predstavlenie-chisla-v-vide-summy-razryadnyh-slagaemyh.html</w:t>
            </w:r>
          </w:p>
        </w:tc>
      </w:tr>
      <w:tr w:rsidR="00871975" w:rsidTr="00871975">
        <w:trPr>
          <w:trHeight w:hRule="exact" w:val="198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71975" w:rsidRDefault="00871975" w:rsidP="00170ED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1.5.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71975" w:rsidRPr="00EE5E65" w:rsidRDefault="00871975" w:rsidP="00170EDD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Работа с математической </w:t>
            </w:r>
            <w:r w:rsidRPr="00EE5E65">
              <w:rPr>
                <w:lang w:val="ru-RU"/>
              </w:rPr>
              <w:br/>
            </w:r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терминологией (однозначное, двузначное, </w:t>
            </w:r>
            <w:proofErr w:type="gramStart"/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чётное-нечётное</w:t>
            </w:r>
            <w:proofErr w:type="gramEnd"/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число; число и  цифра; </w:t>
            </w:r>
            <w:r w:rsidRPr="00EE5E65">
              <w:rPr>
                <w:lang w:val="ru-RU"/>
              </w:rPr>
              <w:br/>
            </w:r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компоненты арифметического действия, их название)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71975" w:rsidRDefault="00871975" w:rsidP="00170ED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71975" w:rsidRPr="001B3B29" w:rsidRDefault="00871975" w:rsidP="00170EDD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71975" w:rsidRDefault="00871975" w:rsidP="00170ED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71975" w:rsidRDefault="00871975" w:rsidP="00170EDD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14.09.2022 16.09.2022</w:t>
            </w:r>
          </w:p>
        </w:tc>
        <w:tc>
          <w:tcPr>
            <w:tcW w:w="4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71975" w:rsidRPr="00EE5E65" w:rsidRDefault="00871975" w:rsidP="00170EDD">
            <w:pPr>
              <w:autoSpaceDE w:val="0"/>
              <w:autoSpaceDN w:val="0"/>
              <w:spacing w:before="78" w:after="0" w:line="257" w:lineRule="auto"/>
              <w:ind w:left="72"/>
              <w:rPr>
                <w:lang w:val="ru-RU"/>
              </w:rPr>
            </w:pP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парах: ответ на вопрос: «Зачем нужны знаки в жизни, как они используются в математике?» (цифры, знаки, сравнения, равенства, арифметических действий, скобки); </w:t>
            </w:r>
            <w:r w:rsidRPr="00EE5E65">
              <w:rPr>
                <w:lang w:val="ru-RU"/>
              </w:rPr>
              <w:br/>
            </w: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Игры-соревнования, связанные с подбором чисел, обладающих заданным свойством, нахождением общего, различного группы чисел, распределением чисел на группы по существенному основанию; Дифференцированное задание: работа с наглядностью </w:t>
            </w:r>
            <w:proofErr w:type="gramStart"/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—и</w:t>
            </w:r>
            <w:proofErr w:type="gramEnd"/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спользование различных опор (таблиц, схем) для формулирования ответа на вопрос;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Default="00871975" w:rsidP="00170EDD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</w:p>
          <w:p w:rsidR="00871975" w:rsidRDefault="00871975" w:rsidP="00170EDD">
            <w:pPr>
              <w:autoSpaceDE w:val="0"/>
              <w:autoSpaceDN w:val="0"/>
              <w:spacing w:before="78" w:after="0" w:line="247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71975" w:rsidRDefault="00871975" w:rsidP="00170ED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https://resh.edu.ru/subject/lesson/6207/start/279456/</w:t>
            </w:r>
          </w:p>
        </w:tc>
      </w:tr>
      <w:tr w:rsidR="00871975" w:rsidRPr="001B3B29" w:rsidTr="00170EDD">
        <w:trPr>
          <w:trHeight w:hRule="exact" w:val="348"/>
        </w:trPr>
        <w:tc>
          <w:tcPr>
            <w:tcW w:w="2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71975" w:rsidRDefault="00871975" w:rsidP="00170EDD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Итогопоразделу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71975" w:rsidRDefault="00871975" w:rsidP="00170ED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</w:t>
            </w:r>
          </w:p>
        </w:tc>
        <w:tc>
          <w:tcPr>
            <w:tcW w:w="12128" w:type="dxa"/>
            <w:gridSpan w:val="6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71975" w:rsidRPr="001B3B29" w:rsidRDefault="00871975" w:rsidP="00170EDD">
            <w:pPr>
              <w:rPr>
                <w:lang w:val="ru-RU"/>
              </w:rPr>
            </w:pPr>
          </w:p>
        </w:tc>
      </w:tr>
      <w:tr w:rsidR="00871975" w:rsidTr="00170EDD">
        <w:trPr>
          <w:trHeight w:hRule="exact" w:val="350"/>
        </w:trPr>
        <w:tc>
          <w:tcPr>
            <w:tcW w:w="15502" w:type="dxa"/>
            <w:gridSpan w:val="9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71975" w:rsidRDefault="00871975" w:rsidP="00170EDD">
            <w:pPr>
              <w:autoSpaceDE w:val="0"/>
              <w:autoSpaceDN w:val="0"/>
              <w:spacing w:before="76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2.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Величины</w:t>
            </w:r>
          </w:p>
        </w:tc>
      </w:tr>
      <w:tr w:rsidR="00871975" w:rsidTr="00170EDD">
        <w:trPr>
          <w:trHeight w:hRule="exact" w:val="113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71975" w:rsidRDefault="00871975" w:rsidP="00170EDD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71975" w:rsidRPr="00EE5E65" w:rsidRDefault="00871975" w:rsidP="00170EDD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Работа с величинами: </w:t>
            </w:r>
            <w:r w:rsidRPr="00EE5E65">
              <w:rPr>
                <w:lang w:val="ru-RU"/>
              </w:rPr>
              <w:br/>
            </w:r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сравнение по массе (единица массы — килограмм); </w:t>
            </w:r>
            <w:r w:rsidRPr="00EE5E65">
              <w:rPr>
                <w:lang w:val="ru-RU"/>
              </w:rPr>
              <w:br/>
            </w:r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измерение длины (единицы </w:t>
            </w:r>
            <w:r w:rsidRPr="00EE5E65">
              <w:rPr>
                <w:lang w:val="ru-RU"/>
              </w:rPr>
              <w:br/>
            </w:r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длины — метр, дециметр, </w:t>
            </w:r>
            <w:r w:rsidRPr="00EE5E65">
              <w:rPr>
                <w:lang w:val="ru-RU"/>
              </w:rPr>
              <w:br/>
            </w:r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сантиметр, миллиметр), </w:t>
            </w:r>
            <w:r w:rsidRPr="00EE5E65">
              <w:rPr>
                <w:lang w:val="ru-RU"/>
              </w:rPr>
              <w:br/>
            </w:r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времени (единицы времени  </w:t>
            </w:r>
            <w:proofErr w:type="gramStart"/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—ч</w:t>
            </w:r>
            <w:proofErr w:type="gramEnd"/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ас, минута).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71975" w:rsidRDefault="00871975" w:rsidP="00170ED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71975" w:rsidRDefault="00871975" w:rsidP="00170ED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71975" w:rsidRDefault="00871975" w:rsidP="00170ED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71975" w:rsidRDefault="00871975" w:rsidP="00170EDD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19.09.2022 22.09.2022</w:t>
            </w:r>
          </w:p>
        </w:tc>
        <w:tc>
          <w:tcPr>
            <w:tcW w:w="4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71975" w:rsidRPr="00EE5E65" w:rsidRDefault="00871975" w:rsidP="00170EDD">
            <w:pPr>
              <w:autoSpaceDE w:val="0"/>
              <w:autoSpaceDN w:val="0"/>
              <w:spacing w:before="76" w:after="0" w:line="254" w:lineRule="auto"/>
              <w:ind w:left="72" w:right="144"/>
              <w:rPr>
                <w:lang w:val="ru-RU"/>
              </w:rPr>
            </w:pP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Различение единиц измерения одной и той же величины, установление между ними отношения (больше, меньше, равно), запись результата сравнения; Сравнение по росту, массе, возрасту в житейской ситуации и при решении учебных задач;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71975" w:rsidRDefault="00871975" w:rsidP="00170EDD">
            <w:pPr>
              <w:autoSpaceDE w:val="0"/>
              <w:autoSpaceDN w:val="0"/>
              <w:spacing w:before="76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71975" w:rsidRDefault="00871975" w:rsidP="00170ED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https://resh.edu.ru/subject/lesson/4268/start/210582/</w:t>
            </w:r>
          </w:p>
        </w:tc>
      </w:tr>
    </w:tbl>
    <w:p w:rsidR="000051AE" w:rsidRPr="00871975" w:rsidRDefault="000051AE">
      <w:pPr>
        <w:sectPr w:rsidR="000051AE" w:rsidRPr="00871975">
          <w:pgSz w:w="16840" w:h="11900"/>
          <w:pgMar w:top="282" w:right="640" w:bottom="53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0051AE" w:rsidRDefault="000051AE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2378"/>
        <w:gridCol w:w="528"/>
        <w:gridCol w:w="1104"/>
        <w:gridCol w:w="1142"/>
        <w:gridCol w:w="864"/>
        <w:gridCol w:w="4430"/>
        <w:gridCol w:w="2126"/>
        <w:gridCol w:w="2462"/>
      </w:tblGrid>
      <w:tr w:rsidR="000051AE" w:rsidTr="00871975">
        <w:trPr>
          <w:trHeight w:hRule="exact" w:val="85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Default="00EE5E6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Pr="00EE5E65" w:rsidRDefault="00EE5E65">
            <w:pPr>
              <w:autoSpaceDE w:val="0"/>
              <w:autoSpaceDN w:val="0"/>
              <w:spacing w:before="78" w:after="0" w:line="250" w:lineRule="auto"/>
              <w:ind w:left="72" w:right="432"/>
              <w:rPr>
                <w:lang w:val="ru-RU"/>
              </w:rPr>
            </w:pPr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Соотношения между </w:t>
            </w:r>
            <w:r w:rsidRPr="00EE5E65">
              <w:rPr>
                <w:lang w:val="ru-RU"/>
              </w:rPr>
              <w:br/>
            </w:r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единицами величины (в пределах 100), решение практических задач.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Default="00EE5E6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Default="00EE5E6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Default="00EE5E6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Default="00EE5E65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23.09.2022 27.09.2022</w:t>
            </w:r>
          </w:p>
        </w:tc>
        <w:tc>
          <w:tcPr>
            <w:tcW w:w="4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Pr="00EE5E65" w:rsidRDefault="00EE5E65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Проектные задания с величинами, например временем: чтение </w:t>
            </w:r>
            <w:r w:rsidRPr="00EE5E65">
              <w:rPr>
                <w:lang w:val="ru-RU"/>
              </w:rPr>
              <w:br/>
            </w: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расписания, графика работы; составление схемы для определения отрезка времени; установление соотношения между </w:t>
            </w:r>
            <w:r w:rsidRPr="00EE5E65">
              <w:rPr>
                <w:lang w:val="ru-RU"/>
              </w:rPr>
              <w:br/>
            </w: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единицами времени: годом, месяцем, неделей, сутками;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Default="00EE5E65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Default="00EE5E6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https://resh.edu.ru/subject/lesson/3557/start/210551/</w:t>
            </w:r>
          </w:p>
        </w:tc>
      </w:tr>
    </w:tbl>
    <w:p w:rsidR="000051AE" w:rsidRDefault="000051AE">
      <w:pPr>
        <w:autoSpaceDE w:val="0"/>
        <w:autoSpaceDN w:val="0"/>
        <w:spacing w:after="0" w:line="14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2378"/>
        <w:gridCol w:w="528"/>
        <w:gridCol w:w="1104"/>
        <w:gridCol w:w="1142"/>
        <w:gridCol w:w="864"/>
        <w:gridCol w:w="4430"/>
        <w:gridCol w:w="2126"/>
        <w:gridCol w:w="2462"/>
      </w:tblGrid>
      <w:tr w:rsidR="00871975" w:rsidTr="00871975">
        <w:trPr>
          <w:trHeight w:hRule="exact" w:val="111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71975" w:rsidRDefault="00871975" w:rsidP="00170ED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71975" w:rsidRDefault="00871975" w:rsidP="00170EDD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Измерениевеличин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71975" w:rsidRDefault="00871975" w:rsidP="00170ED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71975" w:rsidRDefault="00871975" w:rsidP="00170ED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71975" w:rsidRPr="00324629" w:rsidRDefault="00324629" w:rsidP="00170EDD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71975" w:rsidRDefault="00871975" w:rsidP="00170EDD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28.09.2022 30.09.2022</w:t>
            </w:r>
          </w:p>
        </w:tc>
        <w:tc>
          <w:tcPr>
            <w:tcW w:w="4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71975" w:rsidRPr="00EE5E65" w:rsidRDefault="00871975" w:rsidP="00170EDD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Проектные задания с величинами, например временем: чтение </w:t>
            </w:r>
            <w:r w:rsidRPr="00EE5E65">
              <w:rPr>
                <w:lang w:val="ru-RU"/>
              </w:rPr>
              <w:br/>
            </w: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расписания, графика работы; составление схемы для определения отрезка времени; установление </w:t>
            </w:r>
            <w:r w:rsidRPr="00EE5E65">
              <w:rPr>
                <w:lang w:val="ru-RU"/>
              </w:rPr>
              <w:br/>
            </w: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соотношения между единицами времени: годом, месяцем, неделей, сутками;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71975" w:rsidRDefault="00871975" w:rsidP="00170EDD">
            <w:pPr>
              <w:autoSpaceDE w:val="0"/>
              <w:autoSpaceDN w:val="0"/>
              <w:spacing w:before="78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71975" w:rsidRDefault="00871975" w:rsidP="00170ED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https://resh.edu.ru/subject/lesson/4269/start/272949/</w:t>
            </w:r>
          </w:p>
        </w:tc>
      </w:tr>
      <w:tr w:rsidR="00871975" w:rsidTr="00871975">
        <w:trPr>
          <w:trHeight w:hRule="exact" w:val="127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71975" w:rsidRDefault="00871975" w:rsidP="00170EDD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2.4.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71975" w:rsidRPr="00EE5E65" w:rsidRDefault="00871975" w:rsidP="00170EDD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Сравнение и упорядочение однородных величин.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71975" w:rsidRDefault="00871975" w:rsidP="00170ED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71975" w:rsidRPr="001B3B29" w:rsidRDefault="00871975" w:rsidP="00170EDD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71975" w:rsidRDefault="00871975" w:rsidP="00170ED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71975" w:rsidRDefault="00871975" w:rsidP="00170EDD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03.10.2022 06.10.2022</w:t>
            </w:r>
          </w:p>
        </w:tc>
        <w:tc>
          <w:tcPr>
            <w:tcW w:w="4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71975" w:rsidRPr="00EE5E65" w:rsidRDefault="00871975" w:rsidP="00170EDD">
            <w:pPr>
              <w:autoSpaceDE w:val="0"/>
              <w:autoSpaceDN w:val="0"/>
              <w:spacing w:before="76" w:after="0" w:line="254" w:lineRule="auto"/>
              <w:ind w:left="72" w:right="144"/>
              <w:rPr>
                <w:lang w:val="ru-RU"/>
              </w:rPr>
            </w:pP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Пропедевтика исследовательской работы: переход от одних единиц измерения величин к другим, обратный переход; иллюстрация перехода с помощью модели;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71975" w:rsidRDefault="00871975" w:rsidP="00170EDD">
            <w:pPr>
              <w:autoSpaceDE w:val="0"/>
              <w:autoSpaceDN w:val="0"/>
              <w:spacing w:before="76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71975" w:rsidRDefault="00871975" w:rsidP="00170EDD">
            <w:pPr>
              <w:autoSpaceDE w:val="0"/>
              <w:autoSpaceDN w:val="0"/>
              <w:spacing w:before="76" w:after="0" w:line="245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https://interneturok.ru/lesson/matematika/2-klass/chisla-ot-1-do-100-slozhenie-i-vychitanie/chislovye-vyrazheniya-sravnenie-chislovyh-vyrazheniy</w:t>
            </w:r>
          </w:p>
        </w:tc>
      </w:tr>
      <w:tr w:rsidR="00871975" w:rsidRPr="001B3B29" w:rsidTr="00170EDD">
        <w:trPr>
          <w:trHeight w:hRule="exact" w:val="348"/>
        </w:trPr>
        <w:tc>
          <w:tcPr>
            <w:tcW w:w="2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71975" w:rsidRDefault="00871975" w:rsidP="00170EDD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Итогопоразделу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71975" w:rsidRDefault="00871975" w:rsidP="00170ED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</w:t>
            </w:r>
          </w:p>
        </w:tc>
        <w:tc>
          <w:tcPr>
            <w:tcW w:w="121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71975" w:rsidRPr="001B3B29" w:rsidRDefault="00871975" w:rsidP="00170EDD">
            <w:pPr>
              <w:rPr>
                <w:lang w:val="ru-RU"/>
              </w:rPr>
            </w:pPr>
          </w:p>
        </w:tc>
      </w:tr>
      <w:tr w:rsidR="00871975" w:rsidTr="00170EDD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71975" w:rsidRDefault="00871975" w:rsidP="00170EDD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3.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Арифметическиедействия</w:t>
            </w:r>
          </w:p>
        </w:tc>
      </w:tr>
      <w:tr w:rsidR="00871975" w:rsidTr="00674473">
        <w:trPr>
          <w:trHeight w:hRule="exact" w:val="1157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71975" w:rsidRDefault="00871975" w:rsidP="00170ED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71975" w:rsidRPr="00EE5E65" w:rsidRDefault="00871975" w:rsidP="00170EDD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Устное сложение и вычитание чисел в пределах 100 без </w:t>
            </w:r>
            <w:r w:rsidRPr="00EE5E65">
              <w:rPr>
                <w:lang w:val="ru-RU"/>
              </w:rPr>
              <w:br/>
            </w:r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перехода и с переходом через разряд.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71975" w:rsidRDefault="00871975" w:rsidP="00170ED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71975" w:rsidRPr="005C642E" w:rsidRDefault="00871975" w:rsidP="00170EDD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71975" w:rsidRDefault="00871975" w:rsidP="00170ED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71975" w:rsidRDefault="00871975" w:rsidP="00170EDD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07.10.2022 12.10.2022</w:t>
            </w:r>
          </w:p>
        </w:tc>
        <w:tc>
          <w:tcPr>
            <w:tcW w:w="4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71975" w:rsidRPr="00674473" w:rsidRDefault="00871975" w:rsidP="00674473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Упражнения: различение приёмов вычисления (устные и письменные).Выбор удобного способа </w:t>
            </w:r>
            <w:r w:rsidR="006744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выполнения </w:t>
            </w: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действия; Практическая деятельность: устные и письменные </w:t>
            </w:r>
            <w:r w:rsidRPr="00EE5E65">
              <w:rPr>
                <w:lang w:val="ru-RU"/>
              </w:rPr>
              <w:br/>
            </w: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приёмы вычислений</w:t>
            </w:r>
            <w:proofErr w:type="gramStart"/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 w:rsidRPr="007A096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</w:t>
            </w:r>
            <w:proofErr w:type="gramEnd"/>
            <w:r w:rsidRPr="007A096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рикидкарезультатавыполнениядействия;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71975" w:rsidRDefault="00871975" w:rsidP="00324629">
            <w:pPr>
              <w:autoSpaceDE w:val="0"/>
              <w:autoSpaceDN w:val="0"/>
              <w:spacing w:before="78" w:after="0" w:line="247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71975" w:rsidRDefault="00871975" w:rsidP="00170ED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https://resh.edu.ru/subject/lesson/5688/start/210737/</w:t>
            </w:r>
          </w:p>
        </w:tc>
      </w:tr>
      <w:tr w:rsidR="00674473" w:rsidTr="00674473">
        <w:trPr>
          <w:trHeight w:hRule="exact" w:val="196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4473" w:rsidRPr="00674473" w:rsidRDefault="00674473" w:rsidP="00170EDD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4473" w:rsidRPr="00674473" w:rsidRDefault="00674473" w:rsidP="00674473">
            <w:pPr>
              <w:autoSpaceDE w:val="0"/>
              <w:autoSpaceDN w:val="0"/>
              <w:spacing w:before="78" w:after="0" w:line="250" w:lineRule="auto"/>
              <w:ind w:left="72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</w:pPr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Письменное сложение и </w:t>
            </w:r>
            <w:r w:rsidRPr="0067447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br/>
            </w:r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вычитание чисел в пределах 100. Переместительное, </w:t>
            </w:r>
            <w:r w:rsidRPr="0067447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br/>
            </w:r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сочетательное свойства </w:t>
            </w:r>
            <w:r w:rsidRPr="0067447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br/>
            </w:r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сложения, их применение для вычислений.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4473" w:rsidRPr="00674473" w:rsidRDefault="00674473" w:rsidP="00170ED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4473" w:rsidRPr="00674473" w:rsidRDefault="00674473" w:rsidP="00170ED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6744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4473" w:rsidRPr="00674473" w:rsidRDefault="00674473" w:rsidP="00170ED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4473" w:rsidRPr="00674473" w:rsidRDefault="00674473" w:rsidP="00170EDD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13.10.2022 20.10.2022</w:t>
            </w:r>
          </w:p>
        </w:tc>
        <w:tc>
          <w:tcPr>
            <w:tcW w:w="4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4473" w:rsidRPr="00674473" w:rsidRDefault="00674473" w:rsidP="00674473">
            <w:pPr>
              <w:autoSpaceDE w:val="0"/>
              <w:autoSpaceDN w:val="0"/>
              <w:spacing w:before="78" w:after="0" w:line="247" w:lineRule="auto"/>
              <w:ind w:left="72" w:right="288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Комментирование хода выполнения арифметического действия с использованием математической терминологии (десятки, единицы, сумма, разность и др.); Пропедевтика </w:t>
            </w:r>
            <w:r w:rsidRPr="006744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br/>
            </w: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исследовательской работы: выполнение задания разными способами (вычисления с использованием переместительного, сочетательного свойств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сложения</w:t>
            </w:r>
            <w:proofErr w:type="gramStart"/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.О</w:t>
            </w:r>
            <w:proofErr w:type="gramEnd"/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бъяснение с помощью модели приёмов нахождения суммы, разности. </w:t>
            </w:r>
            <w:r w:rsidRPr="006744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 правил (умножения на 0, на 1) при вычислении;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Default="00324629" w:rsidP="00170EDD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  <w:p w:rsidR="00674473" w:rsidRPr="00674473" w:rsidRDefault="00674473" w:rsidP="00170EDD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4473" w:rsidRPr="00674473" w:rsidRDefault="00674473" w:rsidP="00170ED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https://resh.edu.ru/subject/lesson/6208/start/210675/</w:t>
            </w:r>
          </w:p>
        </w:tc>
      </w:tr>
      <w:tr w:rsidR="00674473" w:rsidTr="00674473">
        <w:trPr>
          <w:trHeight w:hRule="exact" w:val="1697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4473" w:rsidRPr="00674473" w:rsidRDefault="00674473" w:rsidP="00170EDD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4473" w:rsidRPr="00674473" w:rsidRDefault="00674473" w:rsidP="00674473">
            <w:pPr>
              <w:autoSpaceDE w:val="0"/>
              <w:autoSpaceDN w:val="0"/>
              <w:spacing w:before="78" w:after="0" w:line="250" w:lineRule="auto"/>
              <w:ind w:left="72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</w:pPr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Взаимосвязь компонентов и результата действия сложения, действия вычитания.</w:t>
            </w:r>
          </w:p>
          <w:p w:rsidR="00674473" w:rsidRPr="00674473" w:rsidRDefault="00674473" w:rsidP="00674473">
            <w:pPr>
              <w:autoSpaceDE w:val="0"/>
              <w:autoSpaceDN w:val="0"/>
              <w:spacing w:before="78" w:after="0" w:line="250" w:lineRule="auto"/>
              <w:ind w:left="72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</w:pPr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Проверка результата </w:t>
            </w:r>
            <w:r w:rsidRPr="0067447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br/>
            </w:r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вычисления </w:t>
            </w:r>
            <w:r w:rsidRPr="0067447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br/>
            </w:r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(реальность ответа, обратное действие).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4473" w:rsidRPr="00674473" w:rsidRDefault="00674473" w:rsidP="00170ED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4473" w:rsidRPr="00674473" w:rsidRDefault="00674473" w:rsidP="00170ED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4473" w:rsidRPr="00674473" w:rsidRDefault="00674473" w:rsidP="00170ED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4473" w:rsidRPr="00674473" w:rsidRDefault="00674473" w:rsidP="00170EDD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21.10.2022 07.11.2022</w:t>
            </w:r>
          </w:p>
        </w:tc>
        <w:tc>
          <w:tcPr>
            <w:tcW w:w="4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4473" w:rsidRPr="00674473" w:rsidRDefault="00674473" w:rsidP="00674473">
            <w:pPr>
              <w:autoSpaceDE w:val="0"/>
              <w:autoSpaceDN w:val="0"/>
              <w:spacing w:before="78" w:after="0" w:line="247" w:lineRule="auto"/>
              <w:ind w:left="72" w:right="288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участие в обсуждении возможных ошибок в выполнении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арифметических действий; </w:t>
            </w: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Дифференцированные задания на проведение контроля и самоконтроля. Проверка хода и результата выполнения действия по алгоритму. Оценка рациональности выбранного приёма вычисления.Установление соответствия между математическим выражением и его текстовым описанием;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4473" w:rsidRPr="00674473" w:rsidRDefault="00674473" w:rsidP="00324629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4473" w:rsidRPr="00674473" w:rsidRDefault="00674473" w:rsidP="00170ED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https://resh.edu.ru/subject/lesson/3640/start/211016/</w:t>
            </w:r>
          </w:p>
        </w:tc>
      </w:tr>
      <w:tr w:rsidR="00674473" w:rsidRPr="007A096F" w:rsidTr="00674473">
        <w:trPr>
          <w:trHeight w:hRule="exact" w:val="1425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4473" w:rsidRPr="00674473" w:rsidRDefault="00674473" w:rsidP="00170EDD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3.4.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4473" w:rsidRPr="00674473" w:rsidRDefault="00674473" w:rsidP="00674473">
            <w:pPr>
              <w:autoSpaceDE w:val="0"/>
              <w:autoSpaceDN w:val="0"/>
              <w:spacing w:before="78" w:after="0" w:line="250" w:lineRule="auto"/>
              <w:ind w:left="72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</w:pPr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Действия умножения и </w:t>
            </w:r>
            <w:r w:rsidRPr="0067447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br/>
            </w:r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деления чисел. Взаимосвязь сложения и умножения.</w:t>
            </w:r>
          </w:p>
          <w:p w:rsidR="00674473" w:rsidRPr="00674473" w:rsidRDefault="00674473" w:rsidP="00674473">
            <w:pPr>
              <w:autoSpaceDE w:val="0"/>
              <w:autoSpaceDN w:val="0"/>
              <w:spacing w:before="78" w:after="0" w:line="250" w:lineRule="auto"/>
              <w:ind w:left="72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</w:pPr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Иллюстрация умножения с помощью предметной модели сюжетной ситуации.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4473" w:rsidRPr="00674473" w:rsidRDefault="00674473" w:rsidP="00170ED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4473" w:rsidRPr="00674473" w:rsidRDefault="00674473" w:rsidP="00170ED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4473" w:rsidRPr="00674473" w:rsidRDefault="00674473" w:rsidP="00170ED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4473" w:rsidRPr="00674473" w:rsidRDefault="00674473" w:rsidP="00170EDD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08.11.2022 15.11.2022</w:t>
            </w:r>
          </w:p>
        </w:tc>
        <w:tc>
          <w:tcPr>
            <w:tcW w:w="4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4473" w:rsidRPr="00674473" w:rsidRDefault="00674473" w:rsidP="00674473">
            <w:pPr>
              <w:autoSpaceDE w:val="0"/>
              <w:autoSpaceDN w:val="0"/>
              <w:spacing w:before="78" w:after="0" w:line="247" w:lineRule="auto"/>
              <w:ind w:left="72" w:right="288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в группах: приведение примеров, иллюстрирующих смысл арифметического действия, свойства действий.</w:t>
            </w:r>
          </w:p>
          <w:p w:rsidR="00674473" w:rsidRPr="00674473" w:rsidRDefault="00674473" w:rsidP="00674473">
            <w:pPr>
              <w:autoSpaceDE w:val="0"/>
              <w:autoSpaceDN w:val="0"/>
              <w:spacing w:before="78" w:after="0" w:line="247" w:lineRule="auto"/>
              <w:ind w:left="72" w:right="288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Обсуждение смысла использования скобок в записи числового выражения; запись решения с помощью разных </w:t>
            </w:r>
            <w:r w:rsidRPr="006744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br/>
            </w: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числовых выражений;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4473" w:rsidRDefault="00674473" w:rsidP="00674473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  <w:p w:rsidR="00324629" w:rsidRPr="00324629" w:rsidRDefault="00324629" w:rsidP="00674473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Контрольная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рабюота</w:t>
            </w:r>
            <w:proofErr w:type="spellEnd"/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4473" w:rsidRPr="00324629" w:rsidRDefault="00674473" w:rsidP="00170ED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246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3246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3246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246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246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3246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/3662/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3246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/279641/</w:t>
            </w:r>
          </w:p>
        </w:tc>
      </w:tr>
    </w:tbl>
    <w:p w:rsidR="000051AE" w:rsidRDefault="000051AE">
      <w:pPr>
        <w:rPr>
          <w:lang w:val="ru-RU"/>
        </w:rPr>
      </w:pPr>
    </w:p>
    <w:p w:rsidR="000051AE" w:rsidRPr="00674473" w:rsidRDefault="000051AE">
      <w:pPr>
        <w:rPr>
          <w:lang w:val="ru-RU"/>
        </w:rPr>
        <w:sectPr w:rsidR="000051AE" w:rsidRPr="00674473">
          <w:pgSz w:w="16840" w:h="11900"/>
          <w:pgMar w:top="284" w:right="640" w:bottom="68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0051AE" w:rsidRPr="00324629" w:rsidRDefault="000051AE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2378"/>
        <w:gridCol w:w="528"/>
        <w:gridCol w:w="1104"/>
        <w:gridCol w:w="1142"/>
        <w:gridCol w:w="864"/>
        <w:gridCol w:w="4430"/>
        <w:gridCol w:w="2126"/>
        <w:gridCol w:w="2462"/>
      </w:tblGrid>
      <w:tr w:rsidR="000051AE" w:rsidTr="00674473">
        <w:trPr>
          <w:trHeight w:hRule="exact" w:val="719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Default="00EE5E6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3.5.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Pr="00EE5E65" w:rsidRDefault="00EE5E65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Названия компонентов </w:t>
            </w:r>
            <w:r w:rsidRPr="00EE5E65">
              <w:rPr>
                <w:lang w:val="ru-RU"/>
              </w:rPr>
              <w:br/>
            </w:r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действий умножения, деления</w:t>
            </w: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Default="00EE5E6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Default="00EE5E6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Default="00EE5E6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Default="00EE5E65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16.11.2022 21.11.2022</w:t>
            </w:r>
          </w:p>
        </w:tc>
        <w:tc>
          <w:tcPr>
            <w:tcW w:w="4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Default="00EE5E65">
            <w:pPr>
              <w:autoSpaceDE w:val="0"/>
              <w:autoSpaceDN w:val="0"/>
              <w:spacing w:before="78" w:after="0" w:line="252" w:lineRule="auto"/>
              <w:ind w:left="72" w:right="288"/>
            </w:pP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Упражнения: различение приёмов вычисления </w:t>
            </w:r>
            <w:r w:rsidRPr="00EE5E65">
              <w:rPr>
                <w:lang w:val="ru-RU"/>
              </w:rPr>
              <w:br/>
            </w: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(устные и письменные).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Выборудобногоспособавыполнениядействия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Default="00EE5E65" w:rsidP="00324629">
            <w:pPr>
              <w:autoSpaceDE w:val="0"/>
              <w:autoSpaceDN w:val="0"/>
              <w:spacing w:before="78" w:after="0" w:line="250" w:lineRule="auto"/>
              <w:ind w:right="144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</w:p>
          <w:p w:rsidR="000051AE" w:rsidRDefault="00EE5E65">
            <w:pPr>
              <w:autoSpaceDE w:val="0"/>
              <w:autoSpaceDN w:val="0"/>
              <w:spacing w:before="78" w:after="0" w:line="250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Default="00EE5E6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https://resh.edu.ru/subject/lesson/5682/conspect/213020/</w:t>
            </w:r>
          </w:p>
        </w:tc>
      </w:tr>
      <w:tr w:rsidR="000051AE" w:rsidRPr="007A096F" w:rsidTr="00674473">
        <w:trPr>
          <w:trHeight w:hRule="exact" w:val="11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Default="00EE5E6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3.6.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Pr="00EE5E65" w:rsidRDefault="00EE5E65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Табличное умножение в </w:t>
            </w:r>
            <w:r w:rsidRPr="00EE5E65">
              <w:rPr>
                <w:lang w:val="ru-RU"/>
              </w:rPr>
              <w:br/>
            </w:r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пределах 50. Табличные </w:t>
            </w:r>
            <w:r w:rsidRPr="00EE5E65">
              <w:rPr>
                <w:lang w:val="ru-RU"/>
              </w:rPr>
              <w:br/>
            </w:r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случаи умножения, деления при вычислениях и решении задач.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Default="00EE5E6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Default="00EE5E6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Default="00EE5E6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Default="00EE5E65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22.11.2022 01.12.2022</w:t>
            </w:r>
          </w:p>
        </w:tc>
        <w:tc>
          <w:tcPr>
            <w:tcW w:w="4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Pr="00EE5E65" w:rsidRDefault="00EE5E65" w:rsidP="00674473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Дифференцированные задания на проведение контроля и самоконтроля. Проверка хода и результата выполнения действия по алгоритму. Оценка рациональности выбранного приёма </w:t>
            </w:r>
            <w:proofErr w:type="spellStart"/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вычисления</w:t>
            </w:r>
            <w:proofErr w:type="gramStart"/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.У</w:t>
            </w:r>
            <w:proofErr w:type="gramEnd"/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становление</w:t>
            </w:r>
            <w:proofErr w:type="spellEnd"/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соответствия между математическим </w:t>
            </w:r>
            <w:r w:rsidRPr="00EE5E65">
              <w:rPr>
                <w:lang w:val="ru-RU"/>
              </w:rPr>
              <w:br/>
            </w: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выражением и его текстовым описанием;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Default="00EE5E65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</w:p>
          <w:p w:rsidR="000051AE" w:rsidRPr="00324629" w:rsidRDefault="00EE5E65" w:rsidP="00324629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Pr="003759C8" w:rsidRDefault="00EE5E65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759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3759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3759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759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759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3759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/6213/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3759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/214086/</w:t>
            </w:r>
          </w:p>
        </w:tc>
      </w:tr>
      <w:tr w:rsidR="000051AE" w:rsidTr="00674473">
        <w:trPr>
          <w:trHeight w:hRule="exact" w:val="575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Default="00EE5E6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3.7.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Pr="00EE5E65" w:rsidRDefault="00EE5E65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Умножение на 1, на 0 (по правилу).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Default="00EE5E6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Pr="005C642E" w:rsidRDefault="005C642E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Default="00EE5E6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Default="00EE5E65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02.12.2022 05.12.2022</w:t>
            </w:r>
          </w:p>
        </w:tc>
        <w:tc>
          <w:tcPr>
            <w:tcW w:w="4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Pr="00674473" w:rsidRDefault="00EE5E65" w:rsidP="00674473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Упражнения: различение приёмов вычисления (устные и письменные). </w:t>
            </w:r>
            <w:r w:rsidRPr="006744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</w:t>
            </w:r>
            <w:r w:rsidR="006744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бор удобного способа выполнения </w:t>
            </w:r>
            <w:r w:rsidRPr="006744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действия;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Default="00EE5E65" w:rsidP="00324629">
            <w:pPr>
              <w:autoSpaceDE w:val="0"/>
              <w:autoSpaceDN w:val="0"/>
              <w:spacing w:before="78" w:after="0" w:line="247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Default="00EE5E6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https://resh.edu.ru/subject/lesson/4300/conspect/270379/</w:t>
            </w:r>
          </w:p>
        </w:tc>
      </w:tr>
      <w:tr w:rsidR="000051AE" w:rsidTr="00674473">
        <w:trPr>
          <w:trHeight w:hRule="exact" w:val="69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Default="00EE5E6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3.8.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Default="00EE5E65">
            <w:pPr>
              <w:autoSpaceDE w:val="0"/>
              <w:autoSpaceDN w:val="0"/>
              <w:spacing w:before="78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Переместительноесвойствоумножения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Default="00EE5E6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Default="00EE5E6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Default="00EE5E6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Default="00EE5E65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06.12.2022 07.12.2022</w:t>
            </w:r>
          </w:p>
        </w:tc>
        <w:tc>
          <w:tcPr>
            <w:tcW w:w="4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Pr="00674473" w:rsidRDefault="00EE5E65" w:rsidP="00674473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Упражнения: различение приёмов вычисления (устные и письменные). </w:t>
            </w:r>
            <w:r w:rsidRPr="006744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Выбор удобного способа выполнения действия;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Default="00EE5E65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Default="00EE5E6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https://resh.edu.ru/subject/lesson/5685/conspect/276630/</w:t>
            </w:r>
          </w:p>
        </w:tc>
      </w:tr>
      <w:tr w:rsidR="000051AE" w:rsidTr="00170EDD">
        <w:trPr>
          <w:trHeight w:hRule="exact" w:val="1415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Default="00EE5E65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3.9.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Pr="00EE5E65" w:rsidRDefault="00EE5E65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Взаимосвязь компонентов и результата действия </w:t>
            </w:r>
            <w:r w:rsidRPr="00EE5E65">
              <w:rPr>
                <w:lang w:val="ru-RU"/>
              </w:rPr>
              <w:br/>
            </w:r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умножения, действия деления.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Default="00EE5E6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Default="00EE5E6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Default="00EE5E6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Default="00EE5E65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08.12.2022 13.12.2022</w:t>
            </w:r>
          </w:p>
        </w:tc>
        <w:tc>
          <w:tcPr>
            <w:tcW w:w="4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Pr="00EE5E65" w:rsidRDefault="00EE5E65" w:rsidP="00170EDD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Упражнения: различение приёмов вычисления (устные и письменные).Выбор удобного способа выполнения действия; Работа в группах: приведение примеров, </w:t>
            </w:r>
            <w:r w:rsidRPr="00EE5E65">
              <w:rPr>
                <w:lang w:val="ru-RU"/>
              </w:rPr>
              <w:br/>
            </w: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иллюстрирующих </w:t>
            </w:r>
            <w:r w:rsidR="00170ED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смысл арифметического действия, </w:t>
            </w: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свойства действий</w:t>
            </w:r>
            <w:proofErr w:type="gramStart"/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.О</w:t>
            </w:r>
            <w:proofErr w:type="gramEnd"/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бсуждение смысла использования скобок в записи числового выражения; запись решения с помощью разных числовых выражений;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Default="00EE5E65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</w:p>
          <w:p w:rsidR="000051AE" w:rsidRDefault="00EE5E65">
            <w:pPr>
              <w:autoSpaceDE w:val="0"/>
              <w:autoSpaceDN w:val="0"/>
              <w:spacing w:before="76" w:after="0" w:line="250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Default="00EE5E6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https://resh.edu.ru/subject/lesson/5684/conspect/213837/</w:t>
            </w:r>
          </w:p>
        </w:tc>
      </w:tr>
      <w:tr w:rsidR="00324629" w:rsidTr="00324629">
        <w:trPr>
          <w:trHeight w:hRule="exact" w:val="1415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324629" w:rsidRDefault="00324629" w:rsidP="0032462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3.10.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324629" w:rsidRDefault="00324629" w:rsidP="00324629">
            <w:pPr>
              <w:autoSpaceDE w:val="0"/>
              <w:autoSpaceDN w:val="0"/>
              <w:spacing w:before="76" w:after="0" w:line="250" w:lineRule="auto"/>
              <w:ind w:left="72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</w:pPr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Неизвестный компонент </w:t>
            </w:r>
            <w:r w:rsidRPr="003246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br/>
            </w:r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действия сложения, действия вычитания; его  нахождение.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324629" w:rsidRDefault="00324629" w:rsidP="0032462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324629" w:rsidRDefault="00324629" w:rsidP="0032462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 w:rsidRPr="00324629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324629" w:rsidRDefault="00324629" w:rsidP="0032462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324629" w:rsidRDefault="00324629" w:rsidP="00324629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14.12.2022 19.12.2022</w:t>
            </w:r>
          </w:p>
        </w:tc>
        <w:tc>
          <w:tcPr>
            <w:tcW w:w="4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324629" w:rsidRDefault="00324629" w:rsidP="00324629">
            <w:pPr>
              <w:autoSpaceDE w:val="0"/>
              <w:autoSpaceDN w:val="0"/>
              <w:spacing w:before="76" w:after="0" w:line="250" w:lineRule="auto"/>
              <w:ind w:left="72" w:right="288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Упражнения: различение приёмов вычисления (устные и письменные)</w:t>
            </w:r>
            <w:proofErr w:type="gramStart"/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.В</w:t>
            </w:r>
            <w:proofErr w:type="gramEnd"/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ыбор удобного способа выполнения действия; Дифференцированные задания на проведение </w:t>
            </w:r>
            <w:r w:rsidRPr="003246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br/>
            </w: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контроля и самоконтроля. Проверка хода и результата выполнения действия по алгоритму. Оценка рациональности выбранного приёма вычисления.Установление соответствия между математическим выражением и его текстовым описанием;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324629" w:rsidRDefault="00324629" w:rsidP="00324629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324629" w:rsidRDefault="00324629" w:rsidP="0032462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https://videouroki.net/video/43-rieshieniie-uravnienii.html</w:t>
            </w:r>
          </w:p>
        </w:tc>
      </w:tr>
      <w:tr w:rsidR="00324629" w:rsidTr="00324629">
        <w:trPr>
          <w:trHeight w:hRule="exact" w:val="1415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324629" w:rsidRDefault="00324629" w:rsidP="00953022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3.11.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324629" w:rsidRDefault="00324629" w:rsidP="00324629">
            <w:pPr>
              <w:autoSpaceDE w:val="0"/>
              <w:autoSpaceDN w:val="0"/>
              <w:spacing w:before="76" w:after="0" w:line="250" w:lineRule="auto"/>
              <w:ind w:left="72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</w:pPr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Числовое выражение: чтение, запись, вычисление значения. Порядок выполнения действий в  числовом выражении, </w:t>
            </w:r>
            <w:r w:rsidRPr="003246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br/>
            </w:r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содержащем действия сложения и вычитания (со  скобками/без скобок) в  пределах 100 (не </w:t>
            </w:r>
            <w:r w:rsidRPr="003246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br/>
            </w:r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более трёх действий); </w:t>
            </w:r>
            <w:r w:rsidRPr="003246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br/>
            </w:r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нахождение его значения.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324629" w:rsidRDefault="00324629" w:rsidP="0095302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324629" w:rsidRDefault="00324629" w:rsidP="0095302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 w:rsidRPr="00324629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324629" w:rsidRDefault="00324629" w:rsidP="0095302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324629" w:rsidRDefault="00324629" w:rsidP="00953022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20.12.2022 24.01.2023</w:t>
            </w:r>
          </w:p>
        </w:tc>
        <w:tc>
          <w:tcPr>
            <w:tcW w:w="4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324629" w:rsidRDefault="00324629" w:rsidP="00324629">
            <w:pPr>
              <w:autoSpaceDE w:val="0"/>
              <w:autoSpaceDN w:val="0"/>
              <w:spacing w:before="76" w:after="0" w:line="250" w:lineRule="auto"/>
              <w:ind w:left="72" w:right="288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в группах: приведение примеров, иллюстрирующих смысл арифметического действия, свойства действий.</w:t>
            </w:r>
          </w:p>
          <w:p w:rsidR="00324629" w:rsidRPr="00324629" w:rsidRDefault="00324629" w:rsidP="00324629">
            <w:pPr>
              <w:autoSpaceDE w:val="0"/>
              <w:autoSpaceDN w:val="0"/>
              <w:spacing w:before="76" w:after="0" w:line="250" w:lineRule="auto"/>
              <w:ind w:left="72" w:right="288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Обсуждение смысла использования скобок в записи числового </w:t>
            </w:r>
            <w:r w:rsidRPr="003246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br/>
            </w: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выражения; запись решения с помощью разных числовых выражений;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Default="00324629" w:rsidP="00953022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</w:p>
          <w:p w:rsidR="00324629" w:rsidRPr="00324629" w:rsidRDefault="00324629" w:rsidP="00953022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324629" w:rsidRDefault="00324629" w:rsidP="0095302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https://iu.ru/video-lessons/c326556a-5a9c-4aa6-b5b7-76b4a7b405a8</w:t>
            </w:r>
          </w:p>
        </w:tc>
      </w:tr>
      <w:tr w:rsidR="00324629" w:rsidTr="00324629">
        <w:trPr>
          <w:trHeight w:hRule="exact" w:val="85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324629" w:rsidRDefault="00324629" w:rsidP="00953022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3.12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324629" w:rsidRDefault="00324629" w:rsidP="00324629">
            <w:pPr>
              <w:autoSpaceDE w:val="0"/>
              <w:autoSpaceDN w:val="0"/>
              <w:spacing w:before="76" w:after="0" w:line="250" w:lineRule="auto"/>
              <w:ind w:left="72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</w:pPr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Вычитание суммы из  числа, числа из суммы.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324629" w:rsidRDefault="00324629" w:rsidP="0095302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324629" w:rsidRDefault="00324629" w:rsidP="0095302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324629" w:rsidRDefault="00324629" w:rsidP="0095302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324629" w:rsidRDefault="00324629" w:rsidP="00953022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25.01.2023 31.01.2023</w:t>
            </w:r>
          </w:p>
        </w:tc>
        <w:tc>
          <w:tcPr>
            <w:tcW w:w="4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324629" w:rsidRDefault="00324629" w:rsidP="00324629">
            <w:pPr>
              <w:autoSpaceDE w:val="0"/>
              <w:autoSpaceDN w:val="0"/>
              <w:spacing w:before="76" w:after="0" w:line="250" w:lineRule="auto"/>
              <w:ind w:left="72" w:right="288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Комментирование хода выполнения арифметического действия с использованием математической терминологии (десятки, </w:t>
            </w:r>
            <w:r w:rsidRPr="003246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br/>
            </w: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единицы, сумма, разность и др.);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Default="00324629" w:rsidP="00953022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</w:p>
          <w:p w:rsidR="00324629" w:rsidRPr="00324629" w:rsidRDefault="00324629" w:rsidP="00953022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 w:rsidRPr="00324629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324629" w:rsidRDefault="00324629" w:rsidP="0032462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https://interneturok.ru/lesson/matematika/2-klass/slozhenie-i-vychitanie-pismennye-priyomy/pismennye-priemy-vychisleniy-vida-52-24</w:t>
            </w:r>
          </w:p>
        </w:tc>
      </w:tr>
      <w:tr w:rsidR="00324629" w:rsidTr="00324629">
        <w:trPr>
          <w:trHeight w:hRule="exact" w:val="85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324629" w:rsidRDefault="00324629" w:rsidP="0032462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3.13.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324629" w:rsidRDefault="00324629" w:rsidP="00324629">
            <w:pPr>
              <w:autoSpaceDE w:val="0"/>
              <w:autoSpaceDN w:val="0"/>
              <w:spacing w:before="76" w:after="0" w:line="250" w:lineRule="auto"/>
              <w:ind w:left="72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</w:pPr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Вычисление суммы, разности удобным способом.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324629" w:rsidRDefault="00324629" w:rsidP="0032462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324629" w:rsidRDefault="00324629" w:rsidP="0032462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324629" w:rsidRDefault="00324629" w:rsidP="0032462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324629" w:rsidRDefault="00324629" w:rsidP="00324629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01.02.2023 03.02.2023</w:t>
            </w:r>
          </w:p>
        </w:tc>
        <w:tc>
          <w:tcPr>
            <w:tcW w:w="4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324629" w:rsidRDefault="00324629" w:rsidP="00324629">
            <w:pPr>
              <w:autoSpaceDE w:val="0"/>
              <w:autoSpaceDN w:val="0"/>
              <w:spacing w:before="76" w:after="0" w:line="250" w:lineRule="auto"/>
              <w:ind w:left="72" w:right="288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Пропедевтика исследовательской работы: рациональные приёмы вычислений;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Default="00324629" w:rsidP="00324629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</w:p>
          <w:p w:rsidR="00324629" w:rsidRPr="00324629" w:rsidRDefault="00324629" w:rsidP="00324629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324629" w:rsidRDefault="00324629" w:rsidP="0032462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https://interneturok.ru/lesson/matematika/2-klass/chisla-ot-1-do-100-slozhenie-i-vychitanie/svoystva-slozheniya</w:t>
            </w:r>
          </w:p>
        </w:tc>
      </w:tr>
      <w:tr w:rsidR="00324629" w:rsidRPr="001B3B29" w:rsidTr="00953022">
        <w:trPr>
          <w:trHeight w:hRule="exact" w:val="348"/>
        </w:trPr>
        <w:tc>
          <w:tcPr>
            <w:tcW w:w="2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Default="00324629" w:rsidP="00953022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Итогопоразделу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Default="00324629" w:rsidP="0095302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73</w:t>
            </w:r>
          </w:p>
        </w:tc>
        <w:tc>
          <w:tcPr>
            <w:tcW w:w="121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1B3B29" w:rsidRDefault="00324629" w:rsidP="00953022">
            <w:pPr>
              <w:rPr>
                <w:lang w:val="ru-RU"/>
              </w:rPr>
            </w:pPr>
          </w:p>
        </w:tc>
      </w:tr>
      <w:tr w:rsidR="00324629" w:rsidTr="00953022">
        <w:trPr>
          <w:trHeight w:hRule="exact" w:val="330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Default="00324629" w:rsidP="00953022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4.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Текстовыезадачи</w:t>
            </w:r>
          </w:p>
        </w:tc>
      </w:tr>
    </w:tbl>
    <w:p w:rsidR="000051AE" w:rsidRDefault="000051AE">
      <w:pPr>
        <w:sectPr w:rsidR="000051AE">
          <w:pgSz w:w="16840" w:h="11900"/>
          <w:pgMar w:top="284" w:right="640" w:bottom="115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0051AE" w:rsidRDefault="000051AE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2378"/>
        <w:gridCol w:w="528"/>
        <w:gridCol w:w="1104"/>
        <w:gridCol w:w="1142"/>
        <w:gridCol w:w="864"/>
        <w:gridCol w:w="4430"/>
        <w:gridCol w:w="2126"/>
        <w:gridCol w:w="2462"/>
      </w:tblGrid>
      <w:tr w:rsidR="000051AE" w:rsidTr="00170EDD">
        <w:trPr>
          <w:trHeight w:hRule="exact" w:val="114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Default="00EE5E6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4.1.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Pr="00EE5E65" w:rsidRDefault="00EE5E65">
            <w:pPr>
              <w:autoSpaceDE w:val="0"/>
              <w:autoSpaceDN w:val="0"/>
              <w:spacing w:before="78" w:after="0" w:line="247" w:lineRule="auto"/>
              <w:ind w:left="72" w:right="170"/>
              <w:jc w:val="both"/>
              <w:rPr>
                <w:lang w:val="ru-RU"/>
              </w:rPr>
            </w:pPr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Чтение, представление текста задачи в виде рисунка, схемы или другой модели.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Default="00EE5E6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Default="00EE5E6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Default="00EE5E6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Default="00EE5E65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06.02.2023 07.02.2023</w:t>
            </w:r>
          </w:p>
        </w:tc>
        <w:tc>
          <w:tcPr>
            <w:tcW w:w="4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Pr="00170EDD" w:rsidRDefault="00EE5E65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Чтение текста задачи с учётом предлагаемого задания: найти условие и вопрос задачи. Сравнение различных текстов, ответ на вопрос: является ли текст задачей?; </w:t>
            </w:r>
            <w:r w:rsidRPr="00EE5E65">
              <w:rPr>
                <w:lang w:val="ru-RU"/>
              </w:rPr>
              <w:br/>
            </w: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Соотнесение текста задачи с её иллюстрацией, схемой, моделью. </w:t>
            </w:r>
            <w:r w:rsidRPr="00170ED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Составление задачи по рисунку (схеме, модели, решению);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Default="00EE5E65">
            <w:pPr>
              <w:autoSpaceDE w:val="0"/>
              <w:autoSpaceDN w:val="0"/>
              <w:spacing w:before="78" w:after="0" w:line="247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Default="00EE5E6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https://resh.edu.ru/subject/lesson/5669/conspect/210643/</w:t>
            </w:r>
          </w:p>
        </w:tc>
      </w:tr>
      <w:tr w:rsidR="000051AE" w:rsidTr="00170EDD">
        <w:trPr>
          <w:trHeight w:hRule="exact" w:val="1415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Default="00EE5E65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4.2.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Default="00EE5E65">
            <w:pPr>
              <w:autoSpaceDE w:val="0"/>
              <w:autoSpaceDN w:val="0"/>
              <w:spacing w:before="76" w:after="0" w:line="252" w:lineRule="auto"/>
              <w:ind w:left="72" w:right="288"/>
            </w:pPr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План решения задачи в  два действия, выбор </w:t>
            </w:r>
            <w:r w:rsidRPr="00EE5E65">
              <w:rPr>
                <w:lang w:val="ru-RU"/>
              </w:rPr>
              <w:br/>
            </w:r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соответствующих плану </w:t>
            </w:r>
            <w:r w:rsidRPr="00EE5E65">
              <w:rPr>
                <w:lang w:val="ru-RU"/>
              </w:rPr>
              <w:br/>
            </w:r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арифметических </w:t>
            </w:r>
            <w:r w:rsidRPr="00EE5E65">
              <w:rPr>
                <w:lang w:val="ru-RU"/>
              </w:rPr>
              <w:br/>
            </w:r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действий.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Записьрешения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ответазадачи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Default="00EE5E6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Default="00EE5E6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Default="00EE5E6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Default="00EE5E65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08.02.2023 10.02.2023</w:t>
            </w:r>
          </w:p>
        </w:tc>
        <w:tc>
          <w:tcPr>
            <w:tcW w:w="4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Pr="00EE5E65" w:rsidRDefault="00EE5E65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за изменением хода решения задачи при изменении условия (вопроса); Упражнения: поэтапное решение текстовой задачи: анализ данных, их представление на модели и использование в ходе поиска идеи решения; составление плана; </w:t>
            </w:r>
            <w:r w:rsidRPr="00EE5E65">
              <w:rPr>
                <w:lang w:val="ru-RU"/>
              </w:rPr>
              <w:br/>
            </w: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составление арифметических действий в соответствии с планом; </w:t>
            </w:r>
            <w:r w:rsidRPr="00EE5E65">
              <w:rPr>
                <w:lang w:val="ru-RU"/>
              </w:rPr>
              <w:br/>
            </w: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 модели для решения, поиск другого способа и др.;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Default="00EE5E65">
            <w:pPr>
              <w:autoSpaceDE w:val="0"/>
              <w:autoSpaceDN w:val="0"/>
              <w:spacing w:before="76" w:after="0" w:line="250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Default="00EE5E65">
            <w:pPr>
              <w:autoSpaceDE w:val="0"/>
              <w:autoSpaceDN w:val="0"/>
              <w:spacing w:before="76" w:after="0" w:line="250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https://resh.edu.ru/subject/lesson/4139/main/301844/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https://interneturok.ru/lesson/matematika/2-klass/slozhenie-i-vychitanie-pismennye-priyomy/reshenie-zadach-2</w:t>
            </w:r>
          </w:p>
        </w:tc>
      </w:tr>
      <w:tr w:rsidR="000051AE" w:rsidTr="00324629">
        <w:trPr>
          <w:trHeight w:hRule="exact" w:val="1279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Default="00EE5E65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4.3.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Pr="00EE5E65" w:rsidRDefault="00EE5E65">
            <w:pPr>
              <w:autoSpaceDE w:val="0"/>
              <w:autoSpaceDN w:val="0"/>
              <w:spacing w:before="76" w:after="0" w:line="252" w:lineRule="auto"/>
              <w:ind w:left="72" w:right="144"/>
              <w:rPr>
                <w:lang w:val="ru-RU"/>
              </w:rPr>
            </w:pPr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Решение текстовых задач на применение смысла </w:t>
            </w:r>
            <w:r w:rsidRPr="00EE5E65">
              <w:rPr>
                <w:lang w:val="ru-RU"/>
              </w:rPr>
              <w:br/>
            </w:r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арифметического действия (сложение, вычитание, </w:t>
            </w:r>
            <w:r w:rsidRPr="00EE5E65">
              <w:rPr>
                <w:lang w:val="ru-RU"/>
              </w:rPr>
              <w:br/>
            </w:r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умножение, деление).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Default="00EE5E6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Default="00EE5E6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Default="00EE5E6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Default="00EE5E65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13.02.2023 15.02.2023</w:t>
            </w:r>
          </w:p>
        </w:tc>
        <w:tc>
          <w:tcPr>
            <w:tcW w:w="4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Pr="00EE5E65" w:rsidRDefault="00EE5E65" w:rsidP="00324629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Упражнения: поэтапное решение текстовой задачи: анализ данных, их представление на модели и использование в ходе </w:t>
            </w:r>
            <w:r w:rsidRPr="00EE5E65">
              <w:rPr>
                <w:lang w:val="ru-RU"/>
              </w:rPr>
              <w:br/>
            </w: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поиска идеи решения; составление плана; составление арифметических действий в соответствии с планом; использование модели для решения, поиск другого способа </w:t>
            </w:r>
            <w:r w:rsidR="003246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 др.;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Default="00EE5E65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51AE" w:rsidRDefault="00EE5E6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https://resh.edu.ru/subject/lesson/3673/conspect/212531/</w:t>
            </w:r>
          </w:p>
        </w:tc>
      </w:tr>
      <w:tr w:rsidR="00324629" w:rsidTr="00324629">
        <w:trPr>
          <w:trHeight w:hRule="exact" w:val="1279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324629" w:rsidRDefault="00324629" w:rsidP="0032462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4.4.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324629" w:rsidRDefault="00324629" w:rsidP="00324629">
            <w:pPr>
              <w:autoSpaceDE w:val="0"/>
              <w:autoSpaceDN w:val="0"/>
              <w:spacing w:before="76" w:after="0" w:line="252" w:lineRule="auto"/>
              <w:ind w:left="72" w:right="144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</w:pPr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Расчётные задачи на </w:t>
            </w:r>
            <w:r w:rsidRPr="003246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br/>
            </w:r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увеличение/ уменьшение величины на  несколько единиц/ в  несколько раз.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324629" w:rsidRDefault="00324629" w:rsidP="0032462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324629" w:rsidRDefault="00324629" w:rsidP="0032462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324629" w:rsidRDefault="00324629" w:rsidP="0032462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324629" w:rsidRDefault="00324629" w:rsidP="00324629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16.02.2023 21.02.2023</w:t>
            </w:r>
          </w:p>
        </w:tc>
        <w:tc>
          <w:tcPr>
            <w:tcW w:w="4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324629" w:rsidRDefault="00324629" w:rsidP="0032462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Получение ответа на вопрос задачи путём рассуждения (без вычислений); Учебный диалог: нахождение одной из трёх взаимосвязанных величин при решении задач бытового характера («на время», «на куплю-продажу» и пр.). Поиск </w:t>
            </w:r>
            <w:r w:rsidRPr="003246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br/>
            </w: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разных решений одной задачи. Разные формы записи решения </w:t>
            </w:r>
            <w:r w:rsidRPr="003246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br/>
            </w: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(оформления);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Default="00324629" w:rsidP="0032462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</w:p>
          <w:p w:rsidR="00324629" w:rsidRPr="00324629" w:rsidRDefault="00324629" w:rsidP="0032462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324629" w:rsidRDefault="00324629" w:rsidP="0032462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https://interneturok.ru/lesson/matematika/2-klass/tablichnoe-umnozhenie-i-delenie/zadachi-na-umenshenie-i-uvelichenie-chisla-v-neskolko-raz</w:t>
            </w:r>
          </w:p>
        </w:tc>
      </w:tr>
      <w:tr w:rsidR="00324629" w:rsidRPr="007A096F" w:rsidTr="00324629">
        <w:trPr>
          <w:trHeight w:hRule="exact" w:val="1555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324629" w:rsidRDefault="00324629" w:rsidP="00953022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4.5.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324629" w:rsidRDefault="00324629" w:rsidP="00324629">
            <w:pPr>
              <w:autoSpaceDE w:val="0"/>
              <w:autoSpaceDN w:val="0"/>
              <w:spacing w:before="76" w:after="0" w:line="252" w:lineRule="auto"/>
              <w:ind w:left="72" w:right="144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</w:pPr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Фиксация ответа к задаче и </w:t>
            </w:r>
            <w:r w:rsidRPr="003246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br/>
            </w:r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его проверка </w:t>
            </w:r>
            <w:r w:rsidRPr="003246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br/>
            </w:r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(формулирование, проверка на достоверность, следование </w:t>
            </w:r>
            <w:r w:rsidRPr="003246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br/>
            </w:r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плану, соответствие </w:t>
            </w:r>
            <w:r w:rsidRPr="003246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br/>
            </w:r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поставленному вопросу).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324629" w:rsidRDefault="00324629" w:rsidP="0095302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324629" w:rsidRDefault="00324629" w:rsidP="0095302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324629" w:rsidRDefault="00324629" w:rsidP="0095302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324629" w:rsidRDefault="00324629" w:rsidP="00953022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22.02.2023 24.02.2023</w:t>
            </w:r>
          </w:p>
        </w:tc>
        <w:tc>
          <w:tcPr>
            <w:tcW w:w="4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324629" w:rsidRDefault="00324629" w:rsidP="0032462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парах/группах.Составление задач с заданным математическим отношением, по заданному числовому выражению.Составление модели, плана решения задачи. Назначение скобок в записи числового выражения при решении </w:t>
            </w:r>
            <w:r w:rsidRPr="003246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br/>
            </w: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задачи; Контроль и самоконтроль при решении задач. Анализ образцов записи решения задачи по действиям и с помощью числового выражения;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324629" w:rsidRDefault="00324629" w:rsidP="0032462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3246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Письменный </w:t>
            </w:r>
            <w:r w:rsidRPr="003246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br/>
              <w:t xml:space="preserve">контроль; </w:t>
            </w:r>
            <w:r w:rsidRPr="003246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br/>
              <w:t xml:space="preserve">Контрольная </w:t>
            </w:r>
            <w:r w:rsidRPr="003246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br/>
              <w:t>работа;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324629" w:rsidRDefault="00324629" w:rsidP="0095302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246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3246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3246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246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246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3246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/5673/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conspect</w:t>
            </w:r>
            <w:proofErr w:type="spellEnd"/>
            <w:r w:rsidRPr="003246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/211046/</w:t>
            </w:r>
          </w:p>
        </w:tc>
      </w:tr>
      <w:tr w:rsidR="00324629" w:rsidRPr="001B3B29" w:rsidTr="00953022">
        <w:trPr>
          <w:trHeight w:hRule="exact" w:val="348"/>
        </w:trPr>
        <w:tc>
          <w:tcPr>
            <w:tcW w:w="2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Default="00324629" w:rsidP="00953022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Итогопоразделу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Default="00324629" w:rsidP="0095302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15</w:t>
            </w:r>
          </w:p>
        </w:tc>
        <w:tc>
          <w:tcPr>
            <w:tcW w:w="121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1B3B29" w:rsidRDefault="00324629" w:rsidP="00953022">
            <w:pPr>
              <w:rPr>
                <w:lang w:val="ru-RU"/>
              </w:rPr>
            </w:pPr>
          </w:p>
        </w:tc>
      </w:tr>
      <w:tr w:rsidR="00324629" w:rsidRPr="007A096F" w:rsidTr="00953022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EE5E65" w:rsidRDefault="00324629" w:rsidP="00953022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Раздел 5.</w:t>
            </w:r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Пространственные отношения и  геометрические фигуры</w:t>
            </w:r>
          </w:p>
        </w:tc>
      </w:tr>
      <w:tr w:rsidR="00324629" w:rsidTr="00953022">
        <w:trPr>
          <w:trHeight w:hRule="exact" w:val="1269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Default="00324629" w:rsidP="0095302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5.1.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EE5E65" w:rsidRDefault="00324629" w:rsidP="00953022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Распознавание и изображение геометрических фигур: точка, прямая, прямой угол, ломаная, многоугольник.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Default="00324629" w:rsidP="0095302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Default="00324629" w:rsidP="0095302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Default="00324629" w:rsidP="0095302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Default="00324629" w:rsidP="00953022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27.02.2023 02.03.2023</w:t>
            </w:r>
          </w:p>
        </w:tc>
        <w:tc>
          <w:tcPr>
            <w:tcW w:w="4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170EDD" w:rsidRDefault="00324629" w:rsidP="00953022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Игровые упражнения:«Опиши фигуру», «Нарисуй фигуру по инструкции»,«Найди модели фигур в окружающем» и т.п.; </w:t>
            </w:r>
            <w:r w:rsidRPr="00EE5E65">
              <w:rPr>
                <w:lang w:val="ru-RU"/>
              </w:rPr>
              <w:br/>
            </w: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формулирование ответов на вопросы об общем и </w:t>
            </w:r>
            <w:r w:rsidRPr="00EE5E65">
              <w:rPr>
                <w:lang w:val="ru-RU"/>
              </w:rPr>
              <w:br/>
            </w: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различном геометрических фигур; Практические работы: </w:t>
            </w:r>
            <w:r w:rsidRPr="00EE5E65">
              <w:rPr>
                <w:lang w:val="ru-RU"/>
              </w:rPr>
              <w:br/>
            </w: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определение размеров геометрических фигур на глаз, с помощью </w:t>
            </w:r>
            <w:r w:rsidRPr="00170ED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измерительных инструментов;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Default="00324629" w:rsidP="00953022">
            <w:pPr>
              <w:autoSpaceDE w:val="0"/>
              <w:autoSpaceDN w:val="0"/>
              <w:spacing w:before="76" w:after="0" w:line="250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Default="00324629" w:rsidP="00953022">
            <w:pPr>
              <w:autoSpaceDE w:val="0"/>
              <w:autoSpaceDN w:val="0"/>
              <w:spacing w:before="76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https://interneturok.ru/lesson/matematika/2-klass/slozhenie-i-vychitanie-pismennye-priyomy/pryamoy-ugol-postroenie-pryamogo-ugla</w:t>
            </w:r>
          </w:p>
        </w:tc>
      </w:tr>
      <w:tr w:rsidR="00324629" w:rsidTr="00324629">
        <w:trPr>
          <w:trHeight w:hRule="exact" w:val="7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324629" w:rsidRDefault="00324629" w:rsidP="0032462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5.2.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324629" w:rsidRDefault="00324629" w:rsidP="00324629">
            <w:pPr>
              <w:autoSpaceDE w:val="0"/>
              <w:autoSpaceDN w:val="0"/>
              <w:spacing w:before="76" w:after="0" w:line="250" w:lineRule="auto"/>
              <w:ind w:left="72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</w:pPr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Построение отрезка заданной длины с помощью линейки.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324629" w:rsidRDefault="00324629" w:rsidP="0032462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324629" w:rsidRDefault="00324629" w:rsidP="0032462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324629" w:rsidRDefault="00324629" w:rsidP="0032462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324629" w:rsidRDefault="00324629" w:rsidP="00324629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03.03.2023 08.03.2023</w:t>
            </w:r>
          </w:p>
        </w:tc>
        <w:tc>
          <w:tcPr>
            <w:tcW w:w="4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324629" w:rsidRDefault="00324629" w:rsidP="0032462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Измерение расстояний с использованием заданных или самостоятельно выбранных единиц;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324629" w:rsidRDefault="00324629" w:rsidP="00324629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 w:rsidRPr="00324629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324629" w:rsidRDefault="00324629" w:rsidP="00324629">
            <w:pPr>
              <w:autoSpaceDE w:val="0"/>
              <w:autoSpaceDN w:val="0"/>
              <w:spacing w:before="76" w:after="0" w:line="245" w:lineRule="auto"/>
              <w:ind w:left="72" w:right="288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https://resh.edu.ru/subject/lesson/4269/conspect/272948/</w:t>
            </w:r>
          </w:p>
        </w:tc>
      </w:tr>
      <w:tr w:rsidR="00324629" w:rsidTr="00324629">
        <w:trPr>
          <w:trHeight w:hRule="exact" w:val="1155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324629" w:rsidRDefault="00324629" w:rsidP="0032462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5.3.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324629" w:rsidRDefault="00324629" w:rsidP="00324629">
            <w:pPr>
              <w:autoSpaceDE w:val="0"/>
              <w:autoSpaceDN w:val="0"/>
              <w:spacing w:before="76" w:after="0" w:line="250" w:lineRule="auto"/>
              <w:ind w:left="72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</w:pPr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Изображение на клетчатой бумаге прямоугольника с заданными длинами сторон, квадрата с заданной длиной стороны.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324629" w:rsidRDefault="00324629" w:rsidP="0032462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324629" w:rsidRDefault="00324629" w:rsidP="0032462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 w:rsidRPr="00324629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324629" w:rsidRDefault="00324629" w:rsidP="0032462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324629" w:rsidRDefault="00324629" w:rsidP="00324629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09.03.2023 14.03.2023</w:t>
            </w:r>
          </w:p>
        </w:tc>
        <w:tc>
          <w:tcPr>
            <w:tcW w:w="4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324629" w:rsidRDefault="00324629" w:rsidP="0032462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Построение и обозначение прямоугольника с </w:t>
            </w:r>
            <w:r w:rsidRPr="003246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br/>
            </w: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заданными длинами сторон на клетчатой бумаге;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324629" w:rsidRDefault="00324629" w:rsidP="00324629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324629" w:rsidRDefault="00324629" w:rsidP="00324629">
            <w:pPr>
              <w:autoSpaceDE w:val="0"/>
              <w:autoSpaceDN w:val="0"/>
              <w:spacing w:before="76" w:after="0" w:line="245" w:lineRule="auto"/>
              <w:ind w:left="72" w:right="288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https://resh.edu.ru/subject/lesson/4295/conspect/211858/</w:t>
            </w:r>
          </w:p>
        </w:tc>
      </w:tr>
      <w:tr w:rsidR="00324629" w:rsidRPr="007A096F" w:rsidTr="00324629">
        <w:trPr>
          <w:trHeight w:hRule="exact" w:val="1013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324629" w:rsidRDefault="00324629" w:rsidP="00953022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5.4.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324629" w:rsidRDefault="00324629" w:rsidP="00324629">
            <w:pPr>
              <w:autoSpaceDE w:val="0"/>
              <w:autoSpaceDN w:val="0"/>
              <w:spacing w:before="76" w:after="0" w:line="250" w:lineRule="auto"/>
              <w:ind w:left="72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</w:pPr>
            <w:r w:rsidRPr="003246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Длина </w:t>
            </w:r>
            <w:proofErr w:type="gramStart"/>
            <w:r w:rsidRPr="003246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ломаной</w:t>
            </w:r>
            <w:proofErr w:type="gramEnd"/>
            <w:r w:rsidRPr="003246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324629" w:rsidRDefault="00324629" w:rsidP="0095302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324629" w:rsidRDefault="00324629" w:rsidP="0095302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324629" w:rsidRDefault="00324629" w:rsidP="0095302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324629" w:rsidRDefault="00324629" w:rsidP="00953022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15.03.2023 20.03.2023</w:t>
            </w:r>
          </w:p>
        </w:tc>
        <w:tc>
          <w:tcPr>
            <w:tcW w:w="4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324629" w:rsidRDefault="00324629" w:rsidP="0032462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Изображение ломаных с помощью линейки и от руки, на нелинованной и клетчатой бумаге; </w:t>
            </w:r>
            <w:r w:rsidRPr="003246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br/>
            </w: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Практические работы: определение размеров геометрических фигур на глаз, с помощью </w:t>
            </w:r>
            <w:r w:rsidRPr="00170ED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измерительных инструментов;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Default="00324629" w:rsidP="00953022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3759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Письменный </w:t>
            </w:r>
            <w:r w:rsidRPr="003759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br/>
              <w:t>контроль;</w:t>
            </w:r>
          </w:p>
          <w:p w:rsidR="00324629" w:rsidRPr="00324629" w:rsidRDefault="00324629" w:rsidP="00953022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Практическая работа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324629" w:rsidRDefault="00324629" w:rsidP="00324629">
            <w:pPr>
              <w:autoSpaceDE w:val="0"/>
              <w:autoSpaceDN w:val="0"/>
              <w:spacing w:before="76" w:after="0" w:line="245" w:lineRule="auto"/>
              <w:ind w:left="72" w:right="288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246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iu</w:t>
            </w:r>
            <w:proofErr w:type="spellEnd"/>
            <w:r w:rsidRPr="003246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246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</w:t>
            </w:r>
            <w:r w:rsidRPr="003246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lessons</w:t>
            </w:r>
            <w:r w:rsidRPr="003246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/05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</w:t>
            </w:r>
            <w:r w:rsidRPr="003246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39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</w:t>
            </w:r>
            <w:r w:rsidRPr="003246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66-614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</w:t>
            </w:r>
            <w:r w:rsidRPr="003246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-408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</w:t>
            </w:r>
            <w:r w:rsidRPr="003246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-893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</w:t>
            </w:r>
            <w:r w:rsidRPr="003246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-4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</w:t>
            </w:r>
            <w:r w:rsidRPr="003246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9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</w:t>
            </w:r>
            <w:r w:rsidRPr="003246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</w:t>
            </w:r>
            <w:r w:rsidRPr="003246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8773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</w:t>
            </w:r>
            <w:r w:rsidRPr="003246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5</w:t>
            </w:r>
          </w:p>
        </w:tc>
      </w:tr>
      <w:tr w:rsidR="00324629" w:rsidTr="00324629">
        <w:trPr>
          <w:trHeight w:hRule="exact" w:val="109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324629" w:rsidRDefault="00324629" w:rsidP="0032462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5.5.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324629" w:rsidRDefault="00324629" w:rsidP="00324629">
            <w:pPr>
              <w:autoSpaceDE w:val="0"/>
              <w:autoSpaceDN w:val="0"/>
              <w:spacing w:before="76" w:after="0" w:line="250" w:lineRule="auto"/>
              <w:ind w:left="72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</w:pPr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Измерение периметра данного/ изображённого </w:t>
            </w:r>
            <w:r w:rsidRPr="003246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br/>
            </w:r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прямоугольника (квадрата), запись результата измерения в сантиметрах.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324629" w:rsidRDefault="00324629" w:rsidP="0032462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324629" w:rsidRDefault="00324629" w:rsidP="0032462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324629" w:rsidRDefault="00324629" w:rsidP="0032462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324629" w:rsidRDefault="00324629" w:rsidP="00324629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21.03.2023 24.03.2023</w:t>
            </w:r>
          </w:p>
        </w:tc>
        <w:tc>
          <w:tcPr>
            <w:tcW w:w="4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324629" w:rsidRDefault="00324629" w:rsidP="0032462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Нахождение периметра прямоугольника, квадрата, составление числового равенства при вычислении периметра прямоугольника;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324629" w:rsidRDefault="00324629" w:rsidP="00324629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324629" w:rsidRDefault="00324629" w:rsidP="00324629">
            <w:pPr>
              <w:autoSpaceDE w:val="0"/>
              <w:autoSpaceDN w:val="0"/>
              <w:spacing w:before="76" w:after="0" w:line="245" w:lineRule="auto"/>
              <w:ind w:left="72" w:right="288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https://videouroki.net/video/30-pierimietr-priamoughol-nika.html</w:t>
            </w:r>
          </w:p>
        </w:tc>
      </w:tr>
      <w:tr w:rsidR="00324629" w:rsidRPr="007A096F" w:rsidTr="00324629">
        <w:trPr>
          <w:trHeight w:hRule="exact" w:val="1013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324629" w:rsidRDefault="00324629" w:rsidP="0032462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5.6.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324629" w:rsidRDefault="00324629" w:rsidP="00324629">
            <w:pPr>
              <w:autoSpaceDE w:val="0"/>
              <w:autoSpaceDN w:val="0"/>
              <w:spacing w:before="76" w:after="0" w:line="250" w:lineRule="auto"/>
              <w:ind w:left="72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</w:pPr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Точка, конец отрезка, </w:t>
            </w:r>
            <w:r w:rsidRPr="0032462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br/>
            </w:r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вершина многоугольника. Обозначение точки буквой латинского алфавита.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324629" w:rsidRDefault="00324629" w:rsidP="0032462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324629" w:rsidRDefault="00324629" w:rsidP="0032462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324629" w:rsidRDefault="00324629" w:rsidP="0032462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324629" w:rsidRDefault="00324629" w:rsidP="00324629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03.04.2023 07.04.2023</w:t>
            </w:r>
          </w:p>
        </w:tc>
        <w:tc>
          <w:tcPr>
            <w:tcW w:w="4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324629" w:rsidRDefault="00324629" w:rsidP="0032462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формулирование ответов на вопросы об общем и </w:t>
            </w:r>
            <w:r w:rsidRPr="003246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br/>
            </w: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различном геометрических фигур; Практическая работа: </w:t>
            </w:r>
            <w:r w:rsidRPr="003246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br/>
            </w: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графические и измерительные действия при учёте взаимного </w:t>
            </w:r>
            <w:r w:rsidRPr="003246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br/>
            </w: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расположения фигур или их частей при изображении, сравнение с образцом;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324629" w:rsidRDefault="00324629" w:rsidP="00324629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3246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Письменный </w:t>
            </w:r>
            <w:r w:rsidRPr="003246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br/>
              <w:t xml:space="preserve">контроль; </w:t>
            </w:r>
            <w:r w:rsidRPr="003246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br/>
              <w:t xml:space="preserve">Контрольная </w:t>
            </w:r>
            <w:r w:rsidRPr="003246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br/>
              <w:t>работа;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324629" w:rsidRDefault="00324629" w:rsidP="00324629">
            <w:pPr>
              <w:autoSpaceDE w:val="0"/>
              <w:autoSpaceDN w:val="0"/>
              <w:spacing w:before="76" w:after="0" w:line="245" w:lineRule="auto"/>
              <w:ind w:left="72" w:right="288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246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3246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3246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246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246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3246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/5126/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conspect</w:t>
            </w:r>
            <w:proofErr w:type="spellEnd"/>
            <w:r w:rsidRPr="0032462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/214953</w:t>
            </w:r>
          </w:p>
        </w:tc>
      </w:tr>
      <w:tr w:rsidR="00324629" w:rsidTr="00953022">
        <w:trPr>
          <w:trHeight w:hRule="exact" w:val="348"/>
        </w:trPr>
        <w:tc>
          <w:tcPr>
            <w:tcW w:w="2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Default="00324629" w:rsidP="00953022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Итогопоразделу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Default="00324629" w:rsidP="0095302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25</w:t>
            </w:r>
          </w:p>
        </w:tc>
        <w:tc>
          <w:tcPr>
            <w:tcW w:w="121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Default="00324629" w:rsidP="00953022"/>
        </w:tc>
      </w:tr>
      <w:tr w:rsidR="00324629" w:rsidTr="00953022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Default="00324629" w:rsidP="00953022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6.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Математическаяинформация</w:t>
            </w:r>
          </w:p>
        </w:tc>
      </w:tr>
      <w:tr w:rsidR="00324629" w:rsidTr="00953022">
        <w:trPr>
          <w:trHeight w:hRule="exact" w:val="114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Default="00324629" w:rsidP="0095302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6.1.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EE5E65" w:rsidRDefault="00324629" w:rsidP="00953022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Нахождение, формулирование одного-двух общих признаков набора математических </w:t>
            </w:r>
            <w:r w:rsidRPr="00EE5E65">
              <w:rPr>
                <w:lang w:val="ru-RU"/>
              </w:rPr>
              <w:br/>
            </w:r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объектов: чисел, величин, </w:t>
            </w:r>
            <w:r w:rsidRPr="00EE5E65">
              <w:rPr>
                <w:lang w:val="ru-RU"/>
              </w:rPr>
              <w:br/>
            </w:r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геометрических фигур.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Default="00324629" w:rsidP="0095302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Default="00324629" w:rsidP="0095302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Default="00324629" w:rsidP="0095302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Default="00324629" w:rsidP="00953022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10.04.2023 11.04.2023</w:t>
            </w:r>
          </w:p>
        </w:tc>
        <w:tc>
          <w:tcPr>
            <w:tcW w:w="4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EE5E65" w:rsidRDefault="00324629" w:rsidP="00953022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Учебный диалог: установление последовательности событий (действий) сюжета. Описание рисунка (схемы, модели) по заданному или самостоятельно составленному плану;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Default="00324629" w:rsidP="00953022">
            <w:pPr>
              <w:autoSpaceDE w:val="0"/>
              <w:autoSpaceDN w:val="0"/>
              <w:spacing w:before="78" w:after="0" w:line="247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Default="00324629" w:rsidP="0095302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https://resh.edu.ru/subject/lesson/4269/conspect/272948/</w:t>
            </w:r>
          </w:p>
        </w:tc>
      </w:tr>
      <w:tr w:rsidR="00324629" w:rsidTr="00953022">
        <w:trPr>
          <w:trHeight w:hRule="exact" w:val="719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Default="00324629" w:rsidP="0095302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6.2.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EE5E65" w:rsidRDefault="00324629" w:rsidP="00953022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Классификация объектов по заданному или самостоятельно установленному основанию.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Default="00324629" w:rsidP="0095302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Default="00324629" w:rsidP="0095302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Default="00324629" w:rsidP="0095302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Default="00324629" w:rsidP="0095302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12.04.2023</w:t>
            </w:r>
          </w:p>
        </w:tc>
        <w:tc>
          <w:tcPr>
            <w:tcW w:w="4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EE5E65" w:rsidRDefault="00324629" w:rsidP="00953022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в парах: составление утверждения на основе информации, представленной в наглядном виде;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Default="00324629" w:rsidP="00953022">
            <w:pPr>
              <w:autoSpaceDE w:val="0"/>
              <w:autoSpaceDN w:val="0"/>
              <w:spacing w:before="78" w:after="0" w:line="247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Default="00324629" w:rsidP="0095302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https://edsoo.ru/Klassifikaciya_matematicheskih_obektov_po_raznim_osnovaniyam.htm</w:t>
            </w:r>
          </w:p>
        </w:tc>
      </w:tr>
      <w:tr w:rsidR="00324629" w:rsidTr="00953022">
        <w:trPr>
          <w:trHeight w:hRule="exact" w:val="1267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Default="00324629" w:rsidP="0095302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6.3.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EE5E65" w:rsidRDefault="00324629" w:rsidP="00953022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Закономерность в  ряду чисел, геометрических фигур, </w:t>
            </w:r>
            <w:r w:rsidRPr="00EE5E65">
              <w:rPr>
                <w:lang w:val="ru-RU"/>
              </w:rPr>
              <w:br/>
            </w:r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объектов повседневной </w:t>
            </w:r>
            <w:r w:rsidRPr="00EE5E65">
              <w:rPr>
                <w:lang w:val="ru-RU"/>
              </w:rPr>
              <w:br/>
            </w:r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жизни: её  объяснение с </w:t>
            </w:r>
            <w:r w:rsidRPr="00EE5E65">
              <w:rPr>
                <w:lang w:val="ru-RU"/>
              </w:rPr>
              <w:br/>
            </w:r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использованием </w:t>
            </w:r>
            <w:r w:rsidRPr="00EE5E65">
              <w:rPr>
                <w:lang w:val="ru-RU"/>
              </w:rPr>
              <w:br/>
            </w:r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математической терминологии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Default="00324629" w:rsidP="0095302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Default="00324629" w:rsidP="0095302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Default="00324629" w:rsidP="0095302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Default="00324629" w:rsidP="00953022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13.04.2023 14.04.2023</w:t>
            </w:r>
          </w:p>
        </w:tc>
        <w:tc>
          <w:tcPr>
            <w:tcW w:w="4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EE5E65" w:rsidRDefault="00324629" w:rsidP="00953022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закономерности в составлении ряда чисел (величин, геометрических фигур), формулирование правила; </w:t>
            </w:r>
            <w:r w:rsidRPr="00EE5E65">
              <w:rPr>
                <w:lang w:val="ru-RU"/>
              </w:rPr>
              <w:br/>
            </w: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Распознавание в окружающем мире ситуаций, которые целесообразно сформулировать на языке математики и решить </w:t>
            </w:r>
            <w:r w:rsidRPr="00EE5E65">
              <w:rPr>
                <w:lang w:val="ru-RU"/>
              </w:rPr>
              <w:br/>
            </w: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математическими средствами;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Default="00324629" w:rsidP="00953022">
            <w:pPr>
              <w:autoSpaceDE w:val="0"/>
              <w:autoSpaceDN w:val="0"/>
              <w:spacing w:before="78" w:after="0" w:line="247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Default="00324629" w:rsidP="0095302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https://videouroki.net/video/28-zakonomiernost.html</w:t>
            </w:r>
          </w:p>
        </w:tc>
      </w:tr>
      <w:tr w:rsidR="00324629" w:rsidTr="00953022">
        <w:trPr>
          <w:trHeight w:hRule="exact" w:val="150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Default="00324629" w:rsidP="0095302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6.4.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EE5E65" w:rsidRDefault="00324629" w:rsidP="00953022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proofErr w:type="gramStart"/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Верные (истинные) и </w:t>
            </w:r>
            <w:r w:rsidRPr="00EE5E65">
              <w:rPr>
                <w:lang w:val="ru-RU"/>
              </w:rPr>
              <w:br/>
            </w:r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неверные (ложные) </w:t>
            </w:r>
            <w:r w:rsidRPr="00EE5E65">
              <w:rPr>
                <w:lang w:val="ru-RU"/>
              </w:rPr>
              <w:br/>
            </w:r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утверждения, содержащие </w:t>
            </w:r>
            <w:r w:rsidRPr="00EE5E65">
              <w:rPr>
                <w:lang w:val="ru-RU"/>
              </w:rPr>
              <w:br/>
            </w:r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количественные, </w:t>
            </w:r>
            <w:r w:rsidRPr="00EE5E65">
              <w:rPr>
                <w:lang w:val="ru-RU"/>
              </w:rPr>
              <w:br/>
            </w:r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пространственные отношения, зависимости между </w:t>
            </w:r>
            <w:r w:rsidRPr="00EE5E65">
              <w:rPr>
                <w:lang w:val="ru-RU"/>
              </w:rPr>
              <w:br/>
            </w:r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числами/величинами.</w:t>
            </w:r>
            <w:proofErr w:type="gram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Default="00324629" w:rsidP="0095302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Default="00324629" w:rsidP="0095302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Default="00324629" w:rsidP="0095302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Default="00324629" w:rsidP="00953022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17.04.2023 18.04.2023</w:t>
            </w:r>
          </w:p>
        </w:tc>
        <w:tc>
          <w:tcPr>
            <w:tcW w:w="4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EE5E65" w:rsidRDefault="00324629" w:rsidP="00953022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информацией: анализ информации,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представ</w:t>
            </w: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ленной на рисунке и в тексте задания;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Default="00324629" w:rsidP="00953022">
            <w:pPr>
              <w:autoSpaceDE w:val="0"/>
              <w:autoSpaceDN w:val="0"/>
              <w:spacing w:before="78" w:after="0" w:line="247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Default="00324629" w:rsidP="0095302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https://videouroki.net/razrabotki/istinnyie-i-lozhnyie-utvierzhdieniia-2-klass.html</w:t>
            </w:r>
          </w:p>
        </w:tc>
      </w:tr>
      <w:tr w:rsidR="00324629" w:rsidTr="00953022">
        <w:trPr>
          <w:trHeight w:hRule="exact" w:val="769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Default="00324629" w:rsidP="0095302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6.5.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EE5E65" w:rsidRDefault="00324629" w:rsidP="00953022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Конструирование утверждений с использованием слов</w:t>
            </w:r>
            <w:r w:rsidRPr="00EE5E65">
              <w:rPr>
                <w:lang w:val="ru-RU"/>
              </w:rPr>
              <w:br/>
            </w:r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«каждый», «все».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Default="00324629" w:rsidP="0095302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Default="00324629" w:rsidP="0095302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Default="00324629" w:rsidP="0095302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Default="00324629" w:rsidP="00953022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19.04.2023 20.04.2023</w:t>
            </w:r>
          </w:p>
        </w:tc>
        <w:tc>
          <w:tcPr>
            <w:tcW w:w="4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EE5E65" w:rsidRDefault="00324629" w:rsidP="00953022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парах: составление утверждения на основе </w:t>
            </w:r>
            <w:r w:rsidRPr="00EE5E65">
              <w:rPr>
                <w:lang w:val="ru-RU"/>
              </w:rPr>
              <w:br/>
            </w: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информации, представленной в наглядном виде;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Default="00324629" w:rsidP="00953022">
            <w:pPr>
              <w:autoSpaceDE w:val="0"/>
              <w:autoSpaceDN w:val="0"/>
              <w:spacing w:before="76" w:after="0" w:line="250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Default="00324629" w:rsidP="0095302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https://videouroki.net/razrabotki/istinnyie-i-lozhnyie-utvierzhdieniia-2-klass.html</w:t>
            </w:r>
          </w:p>
        </w:tc>
      </w:tr>
      <w:tr w:rsidR="00324629" w:rsidRPr="007A096F" w:rsidTr="00953022">
        <w:trPr>
          <w:trHeight w:hRule="exact" w:val="17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Default="00324629" w:rsidP="0095302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6.6.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EE5E65" w:rsidRDefault="00324629" w:rsidP="00953022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Работа с таблицами: </w:t>
            </w:r>
            <w:r w:rsidRPr="00EE5E65">
              <w:rPr>
                <w:lang w:val="ru-RU"/>
              </w:rPr>
              <w:br/>
            </w:r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извлечение и использование для  ответа на вопрос информации, представленной в таблице (таблицы сложения, умножения; график дежурств, наблюдения в природе и пр.); внесение данных в таблицу.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Default="00324629" w:rsidP="0095302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Default="00324629" w:rsidP="0095302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Default="00324629" w:rsidP="0095302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Default="00324629" w:rsidP="00953022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21.04.2023 24.04.2023</w:t>
            </w:r>
          </w:p>
        </w:tc>
        <w:tc>
          <w:tcPr>
            <w:tcW w:w="4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170EDD" w:rsidRDefault="00324629" w:rsidP="00953022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информацией: чтение таблицы (расписание, график </w:t>
            </w:r>
            <w:r w:rsidRPr="00EE5E65">
              <w:rPr>
                <w:lang w:val="ru-RU"/>
              </w:rPr>
              <w:br/>
            </w: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работы, схему), нахождение информации, удовлетворяющей </w:t>
            </w:r>
            <w:r w:rsidRPr="00EE5E65">
              <w:rPr>
                <w:lang w:val="ru-RU"/>
              </w:rPr>
              <w:br/>
            </w: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заданному условию задачи.</w:t>
            </w:r>
            <w:r w:rsidRPr="00170ED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Составление вопросов по таблице;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170EDD" w:rsidRDefault="00324629" w:rsidP="00953022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170ED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Письменный </w:t>
            </w:r>
            <w:r w:rsidRPr="00170EDD">
              <w:rPr>
                <w:lang w:val="ru-RU"/>
              </w:rPr>
              <w:br/>
            </w:r>
            <w:r w:rsidRPr="00170ED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контроль;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324629" w:rsidRDefault="00324629" w:rsidP="00953022">
            <w:pPr>
              <w:autoSpaceDE w:val="0"/>
              <w:autoSpaceDN w:val="0"/>
              <w:spacing w:before="76" w:after="0" w:line="245" w:lineRule="auto"/>
              <w:ind w:left="72" w:right="43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0ED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nsportal</w:t>
            </w:r>
            <w:proofErr w:type="spellEnd"/>
            <w:r w:rsidRPr="00170ED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0ED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nachalnaya</w:t>
            </w:r>
            <w:proofErr w:type="spellEnd"/>
            <w:r w:rsidRPr="00170ED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proofErr w:type="spellEnd"/>
            <w:r w:rsidRPr="00170ED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matematika</w:t>
            </w:r>
            <w:proofErr w:type="spellEnd"/>
            <w:r w:rsidRPr="00170ED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/2019/03/27/2-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proofErr w:type="spellEnd"/>
            <w:r w:rsidRPr="00170ED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matematika</w:t>
            </w:r>
            <w:proofErr w:type="spellEnd"/>
            <w:r w:rsidRPr="00170ED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rabota</w:t>
            </w:r>
            <w:proofErr w:type="spellEnd"/>
            <w:r w:rsidRPr="00170ED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</w:t>
            </w:r>
            <w:r w:rsidRPr="00170ED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tablitsami</w:t>
            </w:r>
            <w:proofErr w:type="spellEnd"/>
          </w:p>
        </w:tc>
      </w:tr>
      <w:tr w:rsidR="00324629" w:rsidRPr="007A096F" w:rsidTr="00953022">
        <w:trPr>
          <w:trHeight w:hRule="exact" w:val="90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Default="00324629" w:rsidP="0095302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6.7.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EE5E65" w:rsidRDefault="00324629" w:rsidP="00953022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Дополнение моделей (схем, изображений) готовыми </w:t>
            </w:r>
            <w:r w:rsidRPr="00EE5E65">
              <w:rPr>
                <w:lang w:val="ru-RU"/>
              </w:rPr>
              <w:br/>
            </w:r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числовыми данными.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Default="00324629" w:rsidP="0095302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5C642E" w:rsidRDefault="00324629" w:rsidP="00953022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Default="00324629" w:rsidP="0095302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Default="00324629" w:rsidP="00953022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25.04.2023 26.04.2023</w:t>
            </w:r>
          </w:p>
        </w:tc>
        <w:tc>
          <w:tcPr>
            <w:tcW w:w="4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Default="00324629" w:rsidP="00953022">
            <w:pPr>
              <w:autoSpaceDE w:val="0"/>
              <w:autoSpaceDN w:val="0"/>
              <w:spacing w:before="78" w:after="0" w:line="247" w:lineRule="auto"/>
              <w:ind w:left="72" w:right="288"/>
            </w:pP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парах/группах. Календарь.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Схемымаршрутов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Default="00324629" w:rsidP="00953022">
            <w:pPr>
              <w:autoSpaceDE w:val="0"/>
              <w:autoSpaceDN w:val="0"/>
              <w:spacing w:before="78" w:after="0" w:line="250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EE5E65">
              <w:rPr>
                <w:lang w:val="ru-RU"/>
              </w:rPr>
              <w:br/>
            </w: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использованием«</w:t>
            </w:r>
          </w:p>
          <w:p w:rsidR="00324629" w:rsidRPr="00EE5E65" w:rsidRDefault="00324629" w:rsidP="00953022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Оценочного </w:t>
            </w:r>
            <w:r w:rsidRPr="00EE5E65">
              <w:rPr>
                <w:lang w:val="ru-RU"/>
              </w:rPr>
              <w:br/>
            </w: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EE5E65" w:rsidRDefault="00324629" w:rsidP="00953022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/5669/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conspect</w:t>
            </w:r>
            <w:proofErr w:type="spellEnd"/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/210643/</w:t>
            </w:r>
          </w:p>
        </w:tc>
      </w:tr>
    </w:tbl>
    <w:p w:rsidR="00324629" w:rsidRPr="00EE5E65" w:rsidRDefault="00324629" w:rsidP="00324629">
      <w:pPr>
        <w:autoSpaceDE w:val="0"/>
        <w:autoSpaceDN w:val="0"/>
        <w:spacing w:after="0" w:line="14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2378"/>
        <w:gridCol w:w="528"/>
        <w:gridCol w:w="1104"/>
        <w:gridCol w:w="1142"/>
        <w:gridCol w:w="864"/>
        <w:gridCol w:w="4430"/>
        <w:gridCol w:w="2126"/>
        <w:gridCol w:w="2462"/>
      </w:tblGrid>
      <w:tr w:rsidR="00324629" w:rsidRPr="007A096F" w:rsidTr="00953022">
        <w:trPr>
          <w:trHeight w:hRule="exact" w:val="128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Default="00324629" w:rsidP="0095302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6.8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EE5E65" w:rsidRDefault="00324629" w:rsidP="00953022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Правило составления ряда </w:t>
            </w:r>
            <w:r w:rsidRPr="00EE5E65">
              <w:rPr>
                <w:lang w:val="ru-RU"/>
              </w:rPr>
              <w:br/>
            </w:r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чисел, величин, </w:t>
            </w:r>
            <w:r w:rsidRPr="00EE5E65">
              <w:rPr>
                <w:lang w:val="ru-RU"/>
              </w:rPr>
              <w:br/>
            </w:r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геометрических фигур </w:t>
            </w:r>
            <w:r w:rsidRPr="00EE5E65">
              <w:rPr>
                <w:lang w:val="ru-RU"/>
              </w:rPr>
              <w:br/>
            </w:r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(формулирование правила, </w:t>
            </w:r>
            <w:r w:rsidRPr="00EE5E65">
              <w:rPr>
                <w:lang w:val="ru-RU"/>
              </w:rPr>
              <w:br/>
            </w:r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проверка правила, дополнение ряда).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Default="00324629" w:rsidP="0095302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Default="00324629" w:rsidP="0095302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324629" w:rsidRDefault="00324629" w:rsidP="00953022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Default="00324629" w:rsidP="00953022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27.04.2023 28.04.2023</w:t>
            </w:r>
          </w:p>
        </w:tc>
        <w:tc>
          <w:tcPr>
            <w:tcW w:w="4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EE5E65" w:rsidRDefault="00324629" w:rsidP="00953022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Оформление математической записи.Использование </w:t>
            </w:r>
            <w:r w:rsidRPr="00EE5E65">
              <w:rPr>
                <w:lang w:val="ru-RU"/>
              </w:rPr>
              <w:br/>
            </w: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математической терминологии для формулирования вопросов, заданий, при построении предположений, проверке гипотез;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170EDD" w:rsidRDefault="00324629" w:rsidP="00953022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170ED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Практическая работа;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170EDD" w:rsidRDefault="00324629" w:rsidP="00953022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0ED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znaika</w:t>
            </w:r>
            <w:proofErr w:type="spellEnd"/>
            <w:r w:rsidRPr="00170ED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0ED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catalog</w:t>
            </w:r>
            <w:r w:rsidRPr="00170ED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proofErr w:type="spellEnd"/>
            <w:r w:rsidRPr="00170ED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matematika</w:t>
            </w:r>
            <w:proofErr w:type="spellEnd"/>
            <w:r w:rsidRPr="00170ED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ravnosostavlennye</w:t>
            </w:r>
            <w:proofErr w:type="spellEnd"/>
            <w:r w:rsidRPr="00170ED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</w:t>
            </w:r>
            <w:proofErr w:type="spellEnd"/>
            <w:r w:rsidRPr="00170ED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ravnovelikie</w:t>
            </w:r>
            <w:proofErr w:type="spellEnd"/>
            <w:r w:rsidRPr="00170ED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figury</w:t>
            </w:r>
            <w:proofErr w:type="spellEnd"/>
          </w:p>
        </w:tc>
      </w:tr>
      <w:tr w:rsidR="00324629" w:rsidTr="00953022">
        <w:trPr>
          <w:trHeight w:hRule="exact" w:val="188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170EDD" w:rsidRDefault="00324629" w:rsidP="00953022">
            <w:pPr>
              <w:autoSpaceDE w:val="0"/>
              <w:autoSpaceDN w:val="0"/>
              <w:spacing w:before="80" w:after="0" w:line="230" w:lineRule="auto"/>
              <w:jc w:val="center"/>
              <w:rPr>
                <w:lang w:val="ru-RU"/>
              </w:rPr>
            </w:pPr>
            <w:r w:rsidRPr="00170ED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6.9.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EE5E65" w:rsidRDefault="00324629" w:rsidP="00953022">
            <w:pPr>
              <w:autoSpaceDE w:val="0"/>
              <w:autoSpaceDN w:val="0"/>
              <w:spacing w:before="80" w:after="0" w:line="252" w:lineRule="auto"/>
              <w:ind w:left="72"/>
              <w:rPr>
                <w:lang w:val="ru-RU"/>
              </w:rPr>
            </w:pPr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Алгоритмы (приёмы, правила) устных и письменных </w:t>
            </w:r>
            <w:r w:rsidRPr="00EE5E65">
              <w:rPr>
                <w:lang w:val="ru-RU"/>
              </w:rPr>
              <w:br/>
            </w:r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вычислений, измерений и </w:t>
            </w:r>
            <w:r w:rsidRPr="00EE5E65">
              <w:rPr>
                <w:lang w:val="ru-RU"/>
              </w:rPr>
              <w:br/>
            </w:r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построения геометрических </w:t>
            </w:r>
            <w:r w:rsidRPr="00EE5E65">
              <w:rPr>
                <w:lang w:val="ru-RU"/>
              </w:rPr>
              <w:br/>
            </w:r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фигур.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Default="00324629" w:rsidP="00953022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Default="00324629" w:rsidP="00953022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Default="00324629" w:rsidP="00953022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Default="00324629" w:rsidP="00953022">
            <w:pPr>
              <w:autoSpaceDE w:val="0"/>
              <w:autoSpaceDN w:val="0"/>
              <w:spacing w:before="80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01.05.2023 02.05.2023</w:t>
            </w:r>
          </w:p>
        </w:tc>
        <w:tc>
          <w:tcPr>
            <w:tcW w:w="4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EE5E65" w:rsidRDefault="00324629" w:rsidP="00953022">
            <w:pPr>
              <w:autoSpaceDE w:val="0"/>
              <w:autoSpaceDN w:val="0"/>
              <w:spacing w:before="80" w:after="0" w:line="245" w:lineRule="auto"/>
              <w:ind w:left="72" w:right="288"/>
              <w:rPr>
                <w:lang w:val="ru-RU"/>
              </w:rPr>
            </w:pP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Оформление </w:t>
            </w:r>
            <w:r w:rsidRPr="00EE5E65">
              <w:rPr>
                <w:lang w:val="ru-RU"/>
              </w:rPr>
              <w:br/>
            </w: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математической записи.</w:t>
            </w:r>
          </w:p>
          <w:p w:rsidR="00324629" w:rsidRPr="00EE5E65" w:rsidRDefault="00324629" w:rsidP="00953022">
            <w:pPr>
              <w:autoSpaceDE w:val="0"/>
              <w:autoSpaceDN w:val="0"/>
              <w:spacing w:before="18" w:after="0" w:line="254" w:lineRule="auto"/>
              <w:ind w:left="72" w:right="144"/>
              <w:rPr>
                <w:lang w:val="ru-RU"/>
              </w:rPr>
            </w:pP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 </w:t>
            </w:r>
            <w:r w:rsidRPr="00EE5E65">
              <w:rPr>
                <w:lang w:val="ru-RU"/>
              </w:rPr>
              <w:br/>
            </w: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математической </w:t>
            </w:r>
            <w:r w:rsidRPr="00EE5E65">
              <w:rPr>
                <w:lang w:val="ru-RU"/>
              </w:rPr>
              <w:br/>
            </w: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терминологии для </w:t>
            </w:r>
            <w:r w:rsidRPr="00EE5E65">
              <w:rPr>
                <w:lang w:val="ru-RU"/>
              </w:rPr>
              <w:br/>
            </w: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формулирования вопросов, заданий, при построении предположений, проверке гипотез;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Default="00324629" w:rsidP="00953022">
            <w:pPr>
              <w:autoSpaceDE w:val="0"/>
              <w:autoSpaceDN w:val="0"/>
              <w:spacing w:before="80" w:after="0" w:line="250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Default="00324629" w:rsidP="00953022">
            <w:pPr>
              <w:autoSpaceDE w:val="0"/>
              <w:autoSpaceDN w:val="0"/>
              <w:spacing w:before="80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https://videouroki.net/video/45-priyomy-pismennyh-vychislenij-algoritm-pismennogo-slozheniya.html</w:t>
            </w:r>
          </w:p>
        </w:tc>
      </w:tr>
      <w:tr w:rsidR="00324629" w:rsidTr="00953022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Default="00324629" w:rsidP="0095302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6.10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EE5E65" w:rsidRDefault="00324629" w:rsidP="00953022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Правила работы с </w:t>
            </w:r>
            <w:r w:rsidRPr="00EE5E65">
              <w:rPr>
                <w:lang w:val="ru-RU"/>
              </w:rPr>
              <w:br/>
            </w:r>
            <w:r w:rsidRPr="00EE5E6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электронными средствами обучения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Default="00324629" w:rsidP="0095302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5C642E" w:rsidRDefault="00324629" w:rsidP="0095302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5C642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Default="00324629" w:rsidP="0095302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Default="00324629" w:rsidP="00953022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03.05.2023 04.05.2023</w:t>
            </w:r>
          </w:p>
        </w:tc>
        <w:tc>
          <w:tcPr>
            <w:tcW w:w="4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EE5E65" w:rsidRDefault="00324629" w:rsidP="00953022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Обсуждение правил работы с электронными средствами обучения;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Default="00324629" w:rsidP="00953022">
            <w:pPr>
              <w:autoSpaceDE w:val="0"/>
              <w:autoSpaceDN w:val="0"/>
              <w:spacing w:before="78" w:after="0" w:line="247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Default="00324629" w:rsidP="0095302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https://uchi.ru/main</w:t>
            </w:r>
          </w:p>
        </w:tc>
      </w:tr>
      <w:tr w:rsidR="00324629" w:rsidTr="00953022">
        <w:trPr>
          <w:trHeight w:hRule="exact" w:val="348"/>
        </w:trPr>
        <w:tc>
          <w:tcPr>
            <w:tcW w:w="2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Default="00324629" w:rsidP="00953022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Итогопоразделу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Default="00324629" w:rsidP="0095302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19</w:t>
            </w:r>
          </w:p>
        </w:tc>
        <w:tc>
          <w:tcPr>
            <w:tcW w:w="121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Default="00324629" w:rsidP="00953022"/>
        </w:tc>
      </w:tr>
      <w:tr w:rsidR="00324629" w:rsidRPr="005C642E" w:rsidTr="00953022">
        <w:trPr>
          <w:trHeight w:hRule="exact" w:val="350"/>
        </w:trPr>
        <w:tc>
          <w:tcPr>
            <w:tcW w:w="2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Default="00324629" w:rsidP="00953022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Резервноевремя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Default="00324629" w:rsidP="00953022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</w:t>
            </w:r>
          </w:p>
        </w:tc>
        <w:tc>
          <w:tcPr>
            <w:tcW w:w="12128" w:type="dxa"/>
            <w:gridSpan w:val="6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5C642E" w:rsidRDefault="00324629" w:rsidP="00953022">
            <w:pPr>
              <w:rPr>
                <w:lang w:val="ru-RU"/>
              </w:rPr>
            </w:pPr>
            <w:r w:rsidRPr="005C642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                                                       05.05-22.05</w:t>
            </w:r>
          </w:p>
        </w:tc>
      </w:tr>
      <w:tr w:rsidR="00324629" w:rsidTr="00953022">
        <w:trPr>
          <w:trHeight w:hRule="exact" w:val="520"/>
        </w:trPr>
        <w:tc>
          <w:tcPr>
            <w:tcW w:w="2846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EE5E65" w:rsidRDefault="00324629" w:rsidP="00953022">
            <w:pPr>
              <w:autoSpaceDE w:val="0"/>
              <w:autoSpaceDN w:val="0"/>
              <w:spacing w:before="74" w:after="0" w:line="245" w:lineRule="auto"/>
              <w:ind w:left="72" w:right="288"/>
              <w:rPr>
                <w:lang w:val="ru-RU"/>
              </w:rPr>
            </w:pPr>
            <w:r w:rsidRPr="00EE5E6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Default="00324629" w:rsidP="00953022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136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935645" w:rsidRDefault="00324629" w:rsidP="00953022">
            <w:pPr>
              <w:autoSpaceDE w:val="0"/>
              <w:autoSpaceDN w:val="0"/>
              <w:spacing w:before="74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10</w:t>
            </w:r>
          </w:p>
        </w:tc>
        <w:tc>
          <w:tcPr>
            <w:tcW w:w="114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Pr="00324629" w:rsidRDefault="00324629" w:rsidP="00953022">
            <w:pPr>
              <w:autoSpaceDE w:val="0"/>
              <w:autoSpaceDN w:val="0"/>
              <w:spacing w:before="74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6</w:t>
            </w:r>
          </w:p>
        </w:tc>
        <w:tc>
          <w:tcPr>
            <w:tcW w:w="9882" w:type="dxa"/>
            <w:gridSpan w:val="4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4629" w:rsidRDefault="00324629" w:rsidP="00953022"/>
        </w:tc>
      </w:tr>
    </w:tbl>
    <w:p w:rsidR="000051AE" w:rsidRDefault="000051AE">
      <w:pPr>
        <w:sectPr w:rsidR="000051AE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0051AE" w:rsidRDefault="000051AE">
      <w:pPr>
        <w:autoSpaceDE w:val="0"/>
        <w:autoSpaceDN w:val="0"/>
        <w:spacing w:after="78" w:line="220" w:lineRule="exact"/>
      </w:pPr>
    </w:p>
    <w:p w:rsidR="000E625B" w:rsidRPr="000E625B" w:rsidRDefault="000E625B" w:rsidP="000E625B">
      <w:pPr>
        <w:autoSpaceDE w:val="0"/>
        <w:autoSpaceDN w:val="0"/>
        <w:spacing w:after="320" w:line="230" w:lineRule="auto"/>
        <w:rPr>
          <w:rFonts w:ascii="Cambria" w:eastAsia="MS Mincho" w:hAnsi="Cambria" w:cs="Times New Roman"/>
        </w:rPr>
      </w:pPr>
      <w:r w:rsidRPr="000E625B">
        <w:rPr>
          <w:rFonts w:ascii="Times New Roman" w:eastAsia="Times New Roman" w:hAnsi="Times New Roman" w:cs="Times New Roman"/>
          <w:b/>
          <w:color w:val="000000"/>
          <w:sz w:val="24"/>
        </w:rPr>
        <w:t xml:space="preserve">ПОУРОЧНОЕ ПЛАНИРОВАНИЕ </w:t>
      </w:r>
    </w:p>
    <w:tbl>
      <w:tblPr>
        <w:tblW w:w="10915" w:type="dxa"/>
        <w:tblInd w:w="6" w:type="dxa"/>
        <w:tblLayout w:type="fixed"/>
        <w:tblLook w:val="04A0"/>
      </w:tblPr>
      <w:tblGrid>
        <w:gridCol w:w="576"/>
        <w:gridCol w:w="3216"/>
        <w:gridCol w:w="734"/>
        <w:gridCol w:w="1143"/>
        <w:gridCol w:w="1276"/>
        <w:gridCol w:w="1134"/>
        <w:gridCol w:w="1276"/>
        <w:gridCol w:w="1560"/>
      </w:tblGrid>
      <w:tr w:rsidR="003759C8" w:rsidRPr="000E625B" w:rsidTr="00995BC0">
        <w:trPr>
          <w:trHeight w:hRule="exact" w:val="492"/>
        </w:trPr>
        <w:tc>
          <w:tcPr>
            <w:tcW w:w="5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759C8" w:rsidRPr="000E625B" w:rsidRDefault="003759C8" w:rsidP="00731DE5">
            <w:pPr>
              <w:autoSpaceDE w:val="0"/>
              <w:autoSpaceDN w:val="0"/>
              <w:spacing w:before="98" w:after="0" w:line="262" w:lineRule="auto"/>
              <w:ind w:left="72" w:right="-331"/>
              <w:rPr>
                <w:rFonts w:ascii="Cambria" w:eastAsia="MS Mincho" w:hAnsi="Cambria" w:cs="Times New Roman"/>
              </w:rPr>
            </w:pPr>
            <w:r w:rsidRPr="000E625B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№</w:t>
            </w:r>
            <w:r w:rsidRPr="000E625B">
              <w:rPr>
                <w:rFonts w:ascii="Cambria" w:eastAsia="MS Mincho" w:hAnsi="Cambria" w:cs="Times New Roman"/>
              </w:rPr>
              <w:br/>
            </w:r>
            <w:r w:rsidRPr="000E625B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32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759C8" w:rsidRPr="000E625B" w:rsidRDefault="003759C8" w:rsidP="00731DE5">
            <w:pPr>
              <w:autoSpaceDE w:val="0"/>
              <w:autoSpaceDN w:val="0"/>
              <w:spacing w:before="98" w:after="0" w:line="230" w:lineRule="auto"/>
              <w:ind w:left="72" w:right="-331"/>
              <w:rPr>
                <w:rFonts w:ascii="Cambria" w:eastAsia="MS Mincho" w:hAnsi="Cambria" w:cs="Times New Roman"/>
              </w:rPr>
            </w:pPr>
            <w:proofErr w:type="spellStart"/>
            <w:r w:rsidRPr="000E625B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Темаурока</w:t>
            </w:r>
            <w:proofErr w:type="spellEnd"/>
          </w:p>
        </w:tc>
        <w:tc>
          <w:tcPr>
            <w:tcW w:w="3153" w:type="dxa"/>
            <w:gridSpan w:val="3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759C8" w:rsidRPr="000E625B" w:rsidRDefault="003759C8" w:rsidP="00731DE5">
            <w:pPr>
              <w:autoSpaceDE w:val="0"/>
              <w:autoSpaceDN w:val="0"/>
              <w:spacing w:before="98" w:after="0" w:line="230" w:lineRule="auto"/>
              <w:ind w:left="74" w:right="-331"/>
              <w:rPr>
                <w:rFonts w:ascii="Cambria" w:eastAsia="MS Mincho" w:hAnsi="Cambria" w:cs="Times New Roman"/>
              </w:rPr>
            </w:pPr>
            <w:proofErr w:type="spellStart"/>
            <w:r w:rsidRPr="000E625B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759C8" w:rsidRPr="000E625B" w:rsidRDefault="003759C8" w:rsidP="00731DE5">
            <w:pPr>
              <w:autoSpaceDE w:val="0"/>
              <w:autoSpaceDN w:val="0"/>
              <w:spacing w:before="98" w:after="0" w:line="271" w:lineRule="auto"/>
              <w:ind w:left="72" w:right="-331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 w:rsidRPr="000E625B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Дата</w:t>
            </w:r>
            <w:proofErr w:type="spellEnd"/>
            <w:r w:rsidRPr="000E625B">
              <w:rPr>
                <w:rFonts w:ascii="Cambria" w:eastAsia="MS Mincho" w:hAnsi="Cambria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по факту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759C8" w:rsidRPr="000E625B" w:rsidRDefault="003759C8" w:rsidP="00731DE5">
            <w:pPr>
              <w:autoSpaceDE w:val="0"/>
              <w:autoSpaceDN w:val="0"/>
              <w:spacing w:before="98" w:after="0" w:line="271" w:lineRule="auto"/>
              <w:ind w:left="72" w:right="-331"/>
              <w:rPr>
                <w:rFonts w:ascii="Cambria" w:eastAsia="MS Mincho" w:hAnsi="Cambria" w:cs="Times New Roman"/>
              </w:rPr>
            </w:pPr>
            <w:proofErr w:type="spellStart"/>
            <w:r w:rsidRPr="000E625B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Виды</w:t>
            </w:r>
            <w:proofErr w:type="spellEnd"/>
            <w:r w:rsidRPr="000E625B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, </w:t>
            </w:r>
            <w:r w:rsidRPr="000E625B">
              <w:rPr>
                <w:rFonts w:ascii="Cambria" w:eastAsia="MS Mincho" w:hAnsi="Cambria" w:cs="Times New Roman"/>
              </w:rPr>
              <w:br/>
            </w:r>
            <w:proofErr w:type="spellStart"/>
            <w:r w:rsidRPr="000E625B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формы</w:t>
            </w:r>
            <w:proofErr w:type="spellEnd"/>
            <w:r w:rsidRPr="000E625B">
              <w:rPr>
                <w:rFonts w:ascii="Cambria" w:eastAsia="MS Mincho" w:hAnsi="Cambria" w:cs="Times New Roman"/>
              </w:rPr>
              <w:br/>
            </w:r>
            <w:proofErr w:type="spellStart"/>
            <w:r w:rsidRPr="000E625B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контроля</w:t>
            </w:r>
            <w:proofErr w:type="spellEnd"/>
          </w:p>
        </w:tc>
      </w:tr>
      <w:tr w:rsidR="003759C8" w:rsidRPr="000E625B" w:rsidTr="003759C8">
        <w:trPr>
          <w:trHeight w:val="728"/>
        </w:trPr>
        <w:tc>
          <w:tcPr>
            <w:tcW w:w="5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759C8" w:rsidRPr="000E625B" w:rsidRDefault="003759C8" w:rsidP="003759C8">
            <w:pPr>
              <w:spacing w:after="0"/>
              <w:ind w:right="-331"/>
              <w:rPr>
                <w:rFonts w:ascii="Cambria" w:eastAsia="MS Mincho" w:hAnsi="Cambria" w:cs="Times New Roman"/>
              </w:rPr>
            </w:pPr>
          </w:p>
        </w:tc>
        <w:tc>
          <w:tcPr>
            <w:tcW w:w="3216" w:type="dxa"/>
            <w:vMerge/>
            <w:tcBorders>
              <w:left w:val="single" w:sz="4" w:space="0" w:color="000000"/>
              <w:right w:val="single" w:sz="5" w:space="0" w:color="000000"/>
            </w:tcBorders>
          </w:tcPr>
          <w:p w:rsidR="003759C8" w:rsidRPr="000E625B" w:rsidRDefault="003759C8" w:rsidP="003759C8">
            <w:pPr>
              <w:spacing w:after="0"/>
              <w:ind w:right="-331"/>
              <w:rPr>
                <w:rFonts w:ascii="Cambria" w:eastAsia="MS Mincho" w:hAnsi="Cambria" w:cs="Times New Roman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759C8" w:rsidRPr="000E625B" w:rsidRDefault="003759C8" w:rsidP="003759C8">
            <w:pPr>
              <w:autoSpaceDE w:val="0"/>
              <w:autoSpaceDN w:val="0"/>
              <w:spacing w:after="0" w:line="230" w:lineRule="auto"/>
              <w:ind w:left="74" w:right="-331"/>
              <w:rPr>
                <w:rFonts w:ascii="Cambria" w:eastAsia="MS Mincho" w:hAnsi="Cambria" w:cs="Times New Roman"/>
              </w:rPr>
            </w:pPr>
            <w:proofErr w:type="spellStart"/>
            <w:r w:rsidRPr="000E625B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всего</w:t>
            </w:r>
            <w:proofErr w:type="spellEnd"/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759C8" w:rsidRPr="000E625B" w:rsidRDefault="003759C8" w:rsidP="003759C8">
            <w:pPr>
              <w:autoSpaceDE w:val="0"/>
              <w:autoSpaceDN w:val="0"/>
              <w:spacing w:after="0" w:line="262" w:lineRule="auto"/>
              <w:ind w:left="72" w:right="-331"/>
              <w:rPr>
                <w:rFonts w:ascii="Cambria" w:eastAsia="MS Mincho" w:hAnsi="Cambria" w:cs="Times New Roman"/>
              </w:rPr>
            </w:pPr>
            <w:proofErr w:type="spellStart"/>
            <w:r w:rsidRPr="000E625B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759C8" w:rsidRPr="000E625B" w:rsidRDefault="003759C8" w:rsidP="003759C8">
            <w:pPr>
              <w:autoSpaceDE w:val="0"/>
              <w:autoSpaceDN w:val="0"/>
              <w:spacing w:after="0" w:line="262" w:lineRule="auto"/>
              <w:ind w:left="72" w:right="-331"/>
              <w:rPr>
                <w:rFonts w:ascii="Cambria" w:eastAsia="MS Mincho" w:hAnsi="Cambria" w:cs="Times New Roman"/>
              </w:rPr>
            </w:pPr>
            <w:proofErr w:type="spellStart"/>
            <w:r w:rsidRPr="000E625B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3759C8" w:rsidRPr="003759C8" w:rsidRDefault="003759C8" w:rsidP="003759C8">
            <w:pPr>
              <w:autoSpaceDE w:val="0"/>
              <w:autoSpaceDN w:val="0"/>
              <w:spacing w:after="0" w:line="262" w:lineRule="auto"/>
              <w:ind w:right="-331"/>
              <w:rPr>
                <w:rFonts w:ascii="Cambria" w:eastAsia="MS Mincho" w:hAnsi="Cambria" w:cs="Times New Roman"/>
                <w:b/>
                <w:lang w:val="ru-RU"/>
              </w:rPr>
            </w:pPr>
            <w:r w:rsidRPr="003759C8">
              <w:rPr>
                <w:rFonts w:ascii="Cambria" w:eastAsia="MS Mincho" w:hAnsi="Cambria" w:cs="Times New Roman"/>
                <w:b/>
                <w:lang w:val="ru-RU"/>
              </w:rPr>
              <w:t>по плану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759C8" w:rsidRPr="003759C8" w:rsidRDefault="003759C8" w:rsidP="003759C8">
            <w:pPr>
              <w:spacing w:after="0"/>
              <w:ind w:right="-331"/>
              <w:rPr>
                <w:rFonts w:ascii="Cambria" w:eastAsia="MS Mincho" w:hAnsi="Cambria" w:cs="Times New Roman"/>
                <w:b/>
                <w:lang w:val="ru-RU"/>
              </w:rPr>
            </w:pPr>
            <w:r w:rsidRPr="003759C8">
              <w:rPr>
                <w:rFonts w:ascii="Cambria" w:eastAsia="MS Mincho" w:hAnsi="Cambria" w:cs="Times New Roman"/>
                <w:b/>
                <w:lang w:val="ru-RU"/>
              </w:rPr>
              <w:t>по факту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759C8" w:rsidRPr="000E625B" w:rsidRDefault="003759C8" w:rsidP="003759C8">
            <w:pPr>
              <w:spacing w:after="0"/>
              <w:ind w:right="-331"/>
              <w:rPr>
                <w:rFonts w:ascii="Cambria" w:eastAsia="MS Mincho" w:hAnsi="Cambria" w:cs="Times New Roman"/>
              </w:rPr>
            </w:pPr>
          </w:p>
        </w:tc>
      </w:tr>
      <w:tr w:rsidR="00731DE5" w:rsidRPr="000E625B" w:rsidTr="003759C8">
        <w:trPr>
          <w:trHeight w:hRule="exact" w:val="77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1DE5" w:rsidRPr="000E625B" w:rsidRDefault="00731DE5" w:rsidP="00731DE5">
            <w:pPr>
              <w:autoSpaceDE w:val="0"/>
              <w:autoSpaceDN w:val="0"/>
              <w:spacing w:before="98" w:after="0" w:line="230" w:lineRule="auto"/>
              <w:ind w:left="72" w:right="-331"/>
              <w:rPr>
                <w:rFonts w:ascii="Cambria" w:eastAsia="MS Mincho" w:hAnsi="Cambria" w:cs="Times New Roman"/>
              </w:rPr>
            </w:pP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31DE5" w:rsidRPr="000E625B" w:rsidRDefault="00731DE5" w:rsidP="00980671">
            <w:pPr>
              <w:autoSpaceDE w:val="0"/>
              <w:autoSpaceDN w:val="0"/>
              <w:spacing w:before="98" w:after="0" w:line="271" w:lineRule="auto"/>
              <w:ind w:left="72" w:right="-35"/>
              <w:rPr>
                <w:rFonts w:ascii="Cambria" w:eastAsia="MS Mincho" w:hAnsi="Cambria" w:cs="Times New Roman"/>
                <w:lang w:val="ru-RU"/>
              </w:rPr>
            </w:pP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Числа в пределах 100: </w:t>
            </w:r>
            <w:r w:rsidRPr="000E625B">
              <w:rPr>
                <w:rFonts w:ascii="Cambria" w:eastAsia="MS Mincho" w:hAnsi="Cambria" w:cs="Times New Roman"/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чтение, запись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731DE5" w:rsidRPr="000E625B" w:rsidRDefault="00731DE5" w:rsidP="003759C8">
            <w:pPr>
              <w:tabs>
                <w:tab w:val="left" w:pos="35"/>
              </w:tabs>
              <w:autoSpaceDE w:val="0"/>
              <w:autoSpaceDN w:val="0"/>
              <w:spacing w:before="98" w:after="0" w:line="230" w:lineRule="auto"/>
              <w:ind w:left="74" w:right="-331" w:firstLine="102"/>
              <w:rPr>
                <w:rFonts w:ascii="Cambria" w:eastAsia="MS Mincho" w:hAnsi="Cambria" w:cs="Times New Roman"/>
              </w:rPr>
            </w:pP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1DE5" w:rsidRPr="000E625B" w:rsidRDefault="00731DE5" w:rsidP="003759C8">
            <w:pPr>
              <w:ind w:right="-331"/>
              <w:jc w:val="center"/>
              <w:rPr>
                <w:rFonts w:ascii="Cambria" w:eastAsia="MS Mincho" w:hAnsi="Cambria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1DE5" w:rsidRPr="000E625B" w:rsidRDefault="00731DE5" w:rsidP="003759C8">
            <w:pPr>
              <w:ind w:right="-331"/>
              <w:jc w:val="center"/>
              <w:rPr>
                <w:rFonts w:ascii="Cambria" w:eastAsia="MS Mincho" w:hAnsi="Cambria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1DE5" w:rsidRDefault="00731DE5" w:rsidP="003759C8">
            <w:pPr>
              <w:spacing w:after="0"/>
              <w:ind w:left="142" w:right="-331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01.09.</w:t>
            </w:r>
          </w:p>
          <w:p w:rsidR="00731DE5" w:rsidRPr="00731DE5" w:rsidRDefault="00731DE5" w:rsidP="003759C8">
            <w:pPr>
              <w:ind w:left="142" w:right="-331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1DE5" w:rsidRPr="000E625B" w:rsidRDefault="00731DE5" w:rsidP="00731DE5">
            <w:pPr>
              <w:autoSpaceDE w:val="0"/>
              <w:autoSpaceDN w:val="0"/>
              <w:spacing w:before="98" w:after="0" w:line="262" w:lineRule="auto"/>
              <w:ind w:left="72" w:right="-33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1DE5" w:rsidRPr="000E625B" w:rsidRDefault="00731DE5" w:rsidP="00731DE5">
            <w:pPr>
              <w:autoSpaceDE w:val="0"/>
              <w:autoSpaceDN w:val="0"/>
              <w:spacing w:before="98" w:after="0" w:line="262" w:lineRule="auto"/>
              <w:ind w:left="72" w:right="143"/>
              <w:rPr>
                <w:rFonts w:ascii="Cambria" w:eastAsia="MS Mincho" w:hAnsi="Cambria" w:cs="Times New Roman"/>
              </w:rPr>
            </w:pPr>
            <w:proofErr w:type="spellStart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731DE5" w:rsidRPr="000E625B" w:rsidTr="003759C8">
        <w:trPr>
          <w:trHeight w:hRule="exact" w:val="99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1DE5" w:rsidRPr="000E625B" w:rsidRDefault="00731DE5" w:rsidP="00731DE5">
            <w:pPr>
              <w:autoSpaceDE w:val="0"/>
              <w:autoSpaceDN w:val="0"/>
              <w:spacing w:before="100" w:after="0" w:line="230" w:lineRule="auto"/>
              <w:ind w:left="72" w:right="-331"/>
              <w:rPr>
                <w:rFonts w:ascii="Cambria" w:eastAsia="MS Mincho" w:hAnsi="Cambria" w:cs="Times New Roman"/>
              </w:rPr>
            </w:pP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31DE5" w:rsidRPr="000E625B" w:rsidRDefault="00731DE5" w:rsidP="00980671">
            <w:pPr>
              <w:autoSpaceDE w:val="0"/>
              <w:autoSpaceDN w:val="0"/>
              <w:spacing w:before="100" w:after="0" w:line="271" w:lineRule="auto"/>
              <w:ind w:left="72" w:right="-35"/>
              <w:rPr>
                <w:rFonts w:ascii="Cambria" w:eastAsia="MS Mincho" w:hAnsi="Cambria" w:cs="Times New Roman"/>
                <w:lang w:val="ru-RU"/>
              </w:rPr>
            </w:pP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Числа в пределах 100: </w:t>
            </w:r>
            <w:r w:rsidRPr="000E625B">
              <w:rPr>
                <w:rFonts w:ascii="Cambria" w:eastAsia="MS Mincho" w:hAnsi="Cambria" w:cs="Times New Roman"/>
                <w:lang w:val="ru-RU"/>
              </w:rPr>
              <w:br/>
            </w: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сравнение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, десятичный состав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731DE5" w:rsidRPr="000E625B" w:rsidRDefault="00731DE5" w:rsidP="003759C8">
            <w:pPr>
              <w:tabs>
                <w:tab w:val="left" w:pos="35"/>
              </w:tabs>
              <w:autoSpaceDE w:val="0"/>
              <w:autoSpaceDN w:val="0"/>
              <w:spacing w:before="100" w:after="0" w:line="230" w:lineRule="auto"/>
              <w:ind w:left="74" w:right="-331" w:firstLine="102"/>
              <w:rPr>
                <w:rFonts w:ascii="Cambria" w:eastAsia="MS Mincho" w:hAnsi="Cambria" w:cs="Times New Roman"/>
              </w:rPr>
            </w:pP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1DE5" w:rsidRPr="000E625B" w:rsidRDefault="00731DE5" w:rsidP="003759C8">
            <w:pPr>
              <w:ind w:right="-331"/>
              <w:jc w:val="center"/>
              <w:rPr>
                <w:rFonts w:ascii="Cambria" w:eastAsia="MS Mincho" w:hAnsi="Cambria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1DE5" w:rsidRPr="00324629" w:rsidRDefault="00324629" w:rsidP="003759C8">
            <w:pPr>
              <w:ind w:right="-331"/>
              <w:jc w:val="center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1DE5" w:rsidRPr="00731DE5" w:rsidRDefault="00731DE5" w:rsidP="003759C8">
            <w:pPr>
              <w:ind w:left="142" w:right="-331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02.09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1DE5" w:rsidRPr="000E625B" w:rsidRDefault="00731DE5" w:rsidP="00731DE5">
            <w:pPr>
              <w:autoSpaceDE w:val="0"/>
              <w:autoSpaceDN w:val="0"/>
              <w:spacing w:before="100" w:after="0" w:line="262" w:lineRule="auto"/>
              <w:ind w:left="72" w:right="-33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1DE5" w:rsidRPr="00324629" w:rsidRDefault="00324629" w:rsidP="00731DE5">
            <w:pPr>
              <w:autoSpaceDE w:val="0"/>
              <w:autoSpaceDN w:val="0"/>
              <w:spacing w:before="100" w:after="0" w:line="262" w:lineRule="auto"/>
              <w:ind w:left="72" w:right="143"/>
              <w:rPr>
                <w:rFonts w:ascii="Cambria" w:eastAsia="MS Mincho" w:hAnsi="Cambria" w:cs="Times New Roman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практ.работа</w:t>
            </w:r>
            <w:proofErr w:type="spellEnd"/>
          </w:p>
        </w:tc>
      </w:tr>
      <w:tr w:rsidR="00731DE5" w:rsidRPr="000E625B" w:rsidTr="003759C8">
        <w:trPr>
          <w:trHeight w:hRule="exact" w:val="7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1DE5" w:rsidRPr="00666CCF" w:rsidRDefault="00731DE5" w:rsidP="00731DE5">
            <w:pPr>
              <w:autoSpaceDE w:val="0"/>
              <w:autoSpaceDN w:val="0"/>
              <w:spacing w:before="98" w:after="0" w:line="230" w:lineRule="auto"/>
              <w:ind w:left="72" w:right="-331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31DE5" w:rsidRPr="000E625B" w:rsidRDefault="00731DE5" w:rsidP="00980671">
            <w:pPr>
              <w:autoSpaceDE w:val="0"/>
              <w:autoSpaceDN w:val="0"/>
              <w:spacing w:before="98" w:after="0" w:line="262" w:lineRule="auto"/>
              <w:ind w:left="72" w:right="-35"/>
              <w:rPr>
                <w:rFonts w:ascii="Cambria" w:eastAsia="MS Mincho" w:hAnsi="Cambria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Числа.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Запись</w:t>
            </w: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равенства</w:t>
            </w:r>
            <w:proofErr w:type="spellEnd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</w:t>
            </w:r>
            <w:proofErr w:type="spellStart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731DE5" w:rsidRPr="00666CCF" w:rsidRDefault="00731DE5" w:rsidP="003759C8">
            <w:pPr>
              <w:tabs>
                <w:tab w:val="left" w:pos="35"/>
              </w:tabs>
              <w:autoSpaceDE w:val="0"/>
              <w:autoSpaceDN w:val="0"/>
              <w:spacing w:before="98" w:after="0" w:line="230" w:lineRule="auto"/>
              <w:ind w:left="74" w:right="-331" w:firstLine="10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1DE5" w:rsidRPr="000E625B" w:rsidRDefault="00731DE5" w:rsidP="003759C8">
            <w:pPr>
              <w:ind w:right="-331"/>
              <w:jc w:val="center"/>
              <w:rPr>
                <w:rFonts w:ascii="Cambria" w:eastAsia="MS Mincho" w:hAnsi="Cambria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1DE5" w:rsidRPr="000E625B" w:rsidRDefault="00731DE5" w:rsidP="003759C8">
            <w:pPr>
              <w:ind w:right="-331"/>
              <w:jc w:val="center"/>
              <w:rPr>
                <w:rFonts w:ascii="Cambria" w:eastAsia="MS Mincho" w:hAnsi="Cambria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1DE5" w:rsidRPr="00731DE5" w:rsidRDefault="00731DE5" w:rsidP="003759C8">
            <w:pPr>
              <w:ind w:left="142" w:right="-331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05.09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1DE5" w:rsidRPr="000E625B" w:rsidRDefault="00731DE5" w:rsidP="00731DE5">
            <w:pPr>
              <w:autoSpaceDE w:val="0"/>
              <w:autoSpaceDN w:val="0"/>
              <w:spacing w:before="98" w:after="0" w:line="262" w:lineRule="auto"/>
              <w:ind w:left="72" w:right="-33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1DE5" w:rsidRPr="0092015A" w:rsidRDefault="0092015A" w:rsidP="00731DE5">
            <w:pPr>
              <w:autoSpaceDE w:val="0"/>
              <w:autoSpaceDN w:val="0"/>
              <w:spacing w:before="98" w:after="0" w:line="262" w:lineRule="auto"/>
              <w:ind w:left="72" w:right="143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Письменный контроль</w:t>
            </w:r>
          </w:p>
        </w:tc>
      </w:tr>
      <w:tr w:rsidR="00731DE5" w:rsidRPr="002273E6" w:rsidTr="003759C8">
        <w:trPr>
          <w:trHeight w:hRule="exact" w:val="101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1DE5" w:rsidRPr="002273E6" w:rsidRDefault="00731DE5" w:rsidP="00731DE5">
            <w:pPr>
              <w:autoSpaceDE w:val="0"/>
              <w:autoSpaceDN w:val="0"/>
              <w:spacing w:before="98" w:after="0" w:line="230" w:lineRule="auto"/>
              <w:ind w:left="72" w:right="-331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31DE5" w:rsidRPr="002273E6" w:rsidRDefault="00731DE5" w:rsidP="00980671">
            <w:pPr>
              <w:autoSpaceDE w:val="0"/>
              <w:autoSpaceDN w:val="0"/>
              <w:spacing w:before="98" w:after="0" w:line="262" w:lineRule="auto"/>
              <w:ind w:left="72" w:right="-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273E6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Увеличение числа на несколько единиц/десятков; разностное сравнение чисел.</w:t>
            </w:r>
            <w:r w:rsidRPr="002273E6">
              <w:rPr>
                <w:rFonts w:ascii="Cambria" w:eastAsia="MS Mincho" w:hAnsi="Cambria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731DE5" w:rsidRDefault="00731DE5" w:rsidP="003759C8">
            <w:pPr>
              <w:tabs>
                <w:tab w:val="left" w:pos="35"/>
              </w:tabs>
              <w:autoSpaceDE w:val="0"/>
              <w:autoSpaceDN w:val="0"/>
              <w:spacing w:before="98" w:after="0" w:line="230" w:lineRule="auto"/>
              <w:ind w:left="74" w:right="-331" w:firstLine="10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1DE5" w:rsidRPr="002273E6" w:rsidRDefault="00731DE5" w:rsidP="003759C8">
            <w:pPr>
              <w:ind w:right="-331"/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1DE5" w:rsidRPr="002273E6" w:rsidRDefault="00731DE5" w:rsidP="003759C8">
            <w:pPr>
              <w:ind w:right="-331"/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1DE5" w:rsidRPr="002273E6" w:rsidRDefault="00731DE5" w:rsidP="003759C8">
            <w:pPr>
              <w:ind w:left="142" w:right="-331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06.09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1DE5" w:rsidRPr="002273E6" w:rsidRDefault="00731DE5" w:rsidP="00731DE5">
            <w:pPr>
              <w:autoSpaceDE w:val="0"/>
              <w:autoSpaceDN w:val="0"/>
              <w:spacing w:before="98" w:after="0" w:line="262" w:lineRule="auto"/>
              <w:ind w:left="72" w:right="-331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1DE5" w:rsidRPr="002273E6" w:rsidRDefault="0092015A" w:rsidP="00731DE5">
            <w:pPr>
              <w:autoSpaceDE w:val="0"/>
              <w:autoSpaceDN w:val="0"/>
              <w:spacing w:before="98" w:after="0" w:line="262" w:lineRule="auto"/>
              <w:ind w:left="72" w:right="143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proofErr w:type="spellStart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731DE5" w:rsidRPr="000E625B" w:rsidTr="003759C8">
        <w:trPr>
          <w:trHeight w:hRule="exact" w:val="133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1DE5" w:rsidRPr="00666CCF" w:rsidRDefault="00731DE5" w:rsidP="00731DE5">
            <w:pPr>
              <w:autoSpaceDE w:val="0"/>
              <w:autoSpaceDN w:val="0"/>
              <w:spacing w:before="98" w:after="0" w:line="230" w:lineRule="auto"/>
              <w:ind w:left="72" w:right="-331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31DE5" w:rsidRPr="002273E6" w:rsidRDefault="00731DE5" w:rsidP="00980671">
            <w:pPr>
              <w:autoSpaceDE w:val="0"/>
              <w:autoSpaceDN w:val="0"/>
              <w:spacing w:before="98" w:after="0"/>
              <w:ind w:left="72" w:right="-35"/>
              <w:rPr>
                <w:rFonts w:ascii="Cambria" w:eastAsia="MS Mincho" w:hAnsi="Cambria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У</w:t>
            </w:r>
            <w:r w:rsidRPr="002273E6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меньшение числа на несколько единиц/десятков; разностное сравнение чисел.</w:t>
            </w:r>
            <w:r w:rsidRPr="002273E6">
              <w:rPr>
                <w:rFonts w:ascii="Cambria" w:eastAsia="MS Mincho" w:hAnsi="Cambria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731DE5" w:rsidRPr="00666CCF" w:rsidRDefault="00731DE5" w:rsidP="003759C8">
            <w:pPr>
              <w:tabs>
                <w:tab w:val="left" w:pos="35"/>
              </w:tabs>
              <w:autoSpaceDE w:val="0"/>
              <w:autoSpaceDN w:val="0"/>
              <w:spacing w:before="98" w:after="0" w:line="230" w:lineRule="auto"/>
              <w:ind w:left="74" w:right="-331" w:firstLine="10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1DE5" w:rsidRPr="000E625B" w:rsidRDefault="00731DE5" w:rsidP="003759C8">
            <w:pPr>
              <w:ind w:right="-331"/>
              <w:jc w:val="center"/>
              <w:rPr>
                <w:rFonts w:ascii="Cambria" w:eastAsia="MS Mincho" w:hAnsi="Cambria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1DE5" w:rsidRPr="000E625B" w:rsidRDefault="00731DE5" w:rsidP="003759C8">
            <w:pPr>
              <w:ind w:right="-331"/>
              <w:jc w:val="center"/>
              <w:rPr>
                <w:rFonts w:ascii="Cambria" w:eastAsia="MS Mincho" w:hAnsi="Cambria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1DE5" w:rsidRPr="00731DE5" w:rsidRDefault="00731DE5" w:rsidP="003759C8">
            <w:pPr>
              <w:ind w:left="142" w:right="-331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07.09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1DE5" w:rsidRPr="000E625B" w:rsidRDefault="00731DE5" w:rsidP="00731DE5">
            <w:pPr>
              <w:autoSpaceDE w:val="0"/>
              <w:autoSpaceDN w:val="0"/>
              <w:spacing w:before="98" w:after="0" w:line="262" w:lineRule="auto"/>
              <w:ind w:left="72" w:right="-33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1DE5" w:rsidRPr="000E625B" w:rsidRDefault="00731DE5" w:rsidP="00731DE5">
            <w:pPr>
              <w:autoSpaceDE w:val="0"/>
              <w:autoSpaceDN w:val="0"/>
              <w:spacing w:before="98" w:after="0" w:line="262" w:lineRule="auto"/>
              <w:ind w:left="72" w:right="143"/>
              <w:rPr>
                <w:rFonts w:ascii="Cambria" w:eastAsia="MS Mincho" w:hAnsi="Cambria" w:cs="Times New Roman"/>
              </w:rPr>
            </w:pPr>
            <w:proofErr w:type="spellStart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Устныйопрос;</w:t>
            </w:r>
            <w:r w:rsidR="0092015A"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</w:t>
            </w:r>
            <w:proofErr w:type="spellEnd"/>
            <w:r w:rsidR="0092015A"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731DE5" w:rsidRPr="000E625B" w:rsidTr="003759C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1DE5" w:rsidRPr="000E625B" w:rsidRDefault="00731DE5" w:rsidP="00731DE5">
            <w:pPr>
              <w:autoSpaceDE w:val="0"/>
              <w:autoSpaceDN w:val="0"/>
              <w:spacing w:before="98" w:after="0" w:line="230" w:lineRule="auto"/>
              <w:ind w:left="72" w:right="-331"/>
              <w:rPr>
                <w:rFonts w:ascii="Cambria" w:eastAsia="MS Mincho" w:hAnsi="Cambria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6</w:t>
            </w: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31DE5" w:rsidRPr="000E625B" w:rsidRDefault="00731DE5" w:rsidP="00980671">
            <w:pPr>
              <w:autoSpaceDE w:val="0"/>
              <w:autoSpaceDN w:val="0"/>
              <w:spacing w:before="98" w:after="0" w:line="230" w:lineRule="auto"/>
              <w:ind w:left="72" w:right="-35"/>
              <w:rPr>
                <w:rFonts w:ascii="Cambria" w:eastAsia="MS Mincho" w:hAnsi="Cambria" w:cs="Times New Roman"/>
              </w:rPr>
            </w:pPr>
            <w:proofErr w:type="spellStart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Чётные</w:t>
            </w:r>
            <w:proofErr w:type="spellEnd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нечётныечисла</w:t>
            </w:r>
            <w:proofErr w:type="spellEnd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731DE5" w:rsidRPr="000E625B" w:rsidRDefault="00731DE5" w:rsidP="003759C8">
            <w:pPr>
              <w:tabs>
                <w:tab w:val="left" w:pos="35"/>
              </w:tabs>
              <w:autoSpaceDE w:val="0"/>
              <w:autoSpaceDN w:val="0"/>
              <w:spacing w:before="98" w:after="0" w:line="230" w:lineRule="auto"/>
              <w:ind w:left="74" w:right="-331" w:firstLine="102"/>
              <w:rPr>
                <w:rFonts w:ascii="Cambria" w:eastAsia="MS Mincho" w:hAnsi="Cambria" w:cs="Times New Roman"/>
              </w:rPr>
            </w:pP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1DE5" w:rsidRPr="000E625B" w:rsidRDefault="00731DE5" w:rsidP="003759C8">
            <w:pPr>
              <w:ind w:right="-331"/>
              <w:jc w:val="center"/>
              <w:rPr>
                <w:rFonts w:ascii="Cambria" w:eastAsia="MS Mincho" w:hAnsi="Cambria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1DE5" w:rsidRPr="000E625B" w:rsidRDefault="00731DE5" w:rsidP="003759C8">
            <w:pPr>
              <w:ind w:right="-331"/>
              <w:jc w:val="center"/>
              <w:rPr>
                <w:rFonts w:ascii="Cambria" w:eastAsia="MS Mincho" w:hAnsi="Cambria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1DE5" w:rsidRPr="00731DE5" w:rsidRDefault="00731DE5" w:rsidP="003759C8">
            <w:pPr>
              <w:ind w:left="142" w:right="-331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08.09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1DE5" w:rsidRPr="000E625B" w:rsidRDefault="00731DE5" w:rsidP="00731DE5">
            <w:pPr>
              <w:autoSpaceDE w:val="0"/>
              <w:autoSpaceDN w:val="0"/>
              <w:spacing w:before="98" w:after="0" w:line="262" w:lineRule="auto"/>
              <w:ind w:left="72" w:right="-33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1DE5" w:rsidRPr="000E625B" w:rsidRDefault="00731DE5" w:rsidP="00731DE5">
            <w:pPr>
              <w:autoSpaceDE w:val="0"/>
              <w:autoSpaceDN w:val="0"/>
              <w:spacing w:before="98" w:after="0" w:line="262" w:lineRule="auto"/>
              <w:ind w:left="72" w:right="143"/>
              <w:rPr>
                <w:rFonts w:ascii="Cambria" w:eastAsia="MS Mincho" w:hAnsi="Cambria" w:cs="Times New Roman"/>
              </w:rPr>
            </w:pPr>
            <w:proofErr w:type="spellStart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731DE5" w:rsidRPr="000E625B" w:rsidTr="003759C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1DE5" w:rsidRPr="000E625B" w:rsidRDefault="00731DE5" w:rsidP="00731DE5">
            <w:pPr>
              <w:autoSpaceDE w:val="0"/>
              <w:autoSpaceDN w:val="0"/>
              <w:spacing w:before="98" w:after="0" w:line="230" w:lineRule="auto"/>
              <w:ind w:left="72" w:right="-331"/>
              <w:rPr>
                <w:rFonts w:ascii="Cambria" w:eastAsia="MS Mincho" w:hAnsi="Cambria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7</w:t>
            </w: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31DE5" w:rsidRPr="000E625B" w:rsidRDefault="00731DE5" w:rsidP="00980671">
            <w:pPr>
              <w:autoSpaceDE w:val="0"/>
              <w:autoSpaceDN w:val="0"/>
              <w:spacing w:before="98" w:after="0" w:line="230" w:lineRule="auto"/>
              <w:ind w:left="72" w:right="-35"/>
              <w:rPr>
                <w:rFonts w:ascii="Cambria" w:eastAsia="MS Mincho" w:hAnsi="Cambria" w:cs="Times New Roman"/>
              </w:rPr>
            </w:pPr>
            <w:proofErr w:type="spellStart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Чётные</w:t>
            </w:r>
            <w:proofErr w:type="spellEnd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нечётныечисла</w:t>
            </w:r>
            <w:proofErr w:type="spellEnd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731DE5" w:rsidRPr="000E625B" w:rsidRDefault="00731DE5" w:rsidP="003759C8">
            <w:pPr>
              <w:tabs>
                <w:tab w:val="left" w:pos="35"/>
              </w:tabs>
              <w:autoSpaceDE w:val="0"/>
              <w:autoSpaceDN w:val="0"/>
              <w:spacing w:before="98" w:after="0" w:line="230" w:lineRule="auto"/>
              <w:ind w:left="74" w:right="-331" w:firstLine="102"/>
              <w:rPr>
                <w:rFonts w:ascii="Cambria" w:eastAsia="MS Mincho" w:hAnsi="Cambria" w:cs="Times New Roman"/>
              </w:rPr>
            </w:pP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1DE5" w:rsidRPr="000E625B" w:rsidRDefault="00731DE5" w:rsidP="003759C8">
            <w:pPr>
              <w:ind w:right="-331"/>
              <w:jc w:val="center"/>
              <w:rPr>
                <w:rFonts w:ascii="Cambria" w:eastAsia="MS Mincho" w:hAnsi="Cambria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1DE5" w:rsidRPr="000E625B" w:rsidRDefault="00731DE5" w:rsidP="003759C8">
            <w:pPr>
              <w:ind w:right="-331"/>
              <w:jc w:val="center"/>
              <w:rPr>
                <w:rFonts w:ascii="Cambria" w:eastAsia="MS Mincho" w:hAnsi="Cambria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1DE5" w:rsidRPr="00731DE5" w:rsidRDefault="00731DE5" w:rsidP="003759C8">
            <w:pPr>
              <w:ind w:left="142" w:right="-331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09.09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1DE5" w:rsidRPr="000E625B" w:rsidRDefault="00731DE5" w:rsidP="00731DE5">
            <w:pPr>
              <w:autoSpaceDE w:val="0"/>
              <w:autoSpaceDN w:val="0"/>
              <w:spacing w:before="98" w:after="0" w:line="262" w:lineRule="auto"/>
              <w:ind w:left="72" w:right="-33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1DE5" w:rsidRPr="000E625B" w:rsidRDefault="00731DE5" w:rsidP="00731DE5">
            <w:pPr>
              <w:autoSpaceDE w:val="0"/>
              <w:autoSpaceDN w:val="0"/>
              <w:spacing w:before="98" w:after="0" w:line="262" w:lineRule="auto"/>
              <w:ind w:left="72" w:right="143"/>
              <w:rPr>
                <w:rFonts w:ascii="Cambria" w:eastAsia="MS Mincho" w:hAnsi="Cambria" w:cs="Times New Roman"/>
              </w:rPr>
            </w:pPr>
            <w:proofErr w:type="spellStart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731DE5" w:rsidRPr="000E625B" w:rsidTr="003759C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1DE5" w:rsidRPr="000E625B" w:rsidRDefault="00731DE5" w:rsidP="00731DE5">
            <w:pPr>
              <w:autoSpaceDE w:val="0"/>
              <w:autoSpaceDN w:val="0"/>
              <w:spacing w:before="98" w:after="0" w:line="230" w:lineRule="auto"/>
              <w:ind w:left="72" w:right="-331"/>
              <w:rPr>
                <w:rFonts w:ascii="Cambria" w:eastAsia="MS Mincho" w:hAnsi="Cambria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8</w:t>
            </w: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31DE5" w:rsidRPr="000E625B" w:rsidRDefault="00731DE5" w:rsidP="00980671">
            <w:pPr>
              <w:autoSpaceDE w:val="0"/>
              <w:autoSpaceDN w:val="0"/>
              <w:spacing w:before="98" w:after="0" w:line="262" w:lineRule="auto"/>
              <w:ind w:left="72" w:right="-35"/>
              <w:rPr>
                <w:rFonts w:ascii="Cambria" w:eastAsia="MS Mincho" w:hAnsi="Cambria" w:cs="Times New Roman"/>
                <w:lang w:val="ru-RU"/>
              </w:rPr>
            </w:pP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Представление числа в  виде суммы разрядных слагаемых.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731DE5" w:rsidRPr="000E625B" w:rsidRDefault="00731DE5" w:rsidP="003759C8">
            <w:pPr>
              <w:tabs>
                <w:tab w:val="left" w:pos="35"/>
              </w:tabs>
              <w:autoSpaceDE w:val="0"/>
              <w:autoSpaceDN w:val="0"/>
              <w:spacing w:before="98" w:after="0" w:line="230" w:lineRule="auto"/>
              <w:ind w:left="74" w:right="-331" w:firstLine="102"/>
              <w:rPr>
                <w:rFonts w:ascii="Cambria" w:eastAsia="MS Mincho" w:hAnsi="Cambria" w:cs="Times New Roman"/>
              </w:rPr>
            </w:pP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1DE5" w:rsidRPr="000E625B" w:rsidRDefault="00731DE5" w:rsidP="003759C8">
            <w:pPr>
              <w:ind w:right="-331"/>
              <w:jc w:val="center"/>
              <w:rPr>
                <w:rFonts w:ascii="Cambria" w:eastAsia="MS Mincho" w:hAnsi="Cambria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1DE5" w:rsidRPr="000E625B" w:rsidRDefault="00731DE5" w:rsidP="003759C8">
            <w:pPr>
              <w:ind w:right="-331"/>
              <w:jc w:val="center"/>
              <w:rPr>
                <w:rFonts w:ascii="Cambria" w:eastAsia="MS Mincho" w:hAnsi="Cambria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1DE5" w:rsidRPr="00731DE5" w:rsidRDefault="00731DE5" w:rsidP="003759C8">
            <w:pPr>
              <w:ind w:left="142" w:right="-331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12.09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1DE5" w:rsidRPr="000E625B" w:rsidRDefault="00731DE5" w:rsidP="00731DE5">
            <w:pPr>
              <w:autoSpaceDE w:val="0"/>
              <w:autoSpaceDN w:val="0"/>
              <w:spacing w:before="98" w:after="0" w:line="262" w:lineRule="auto"/>
              <w:ind w:left="72" w:right="-33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1DE5" w:rsidRPr="000E625B" w:rsidRDefault="00731DE5" w:rsidP="00731DE5">
            <w:pPr>
              <w:autoSpaceDE w:val="0"/>
              <w:autoSpaceDN w:val="0"/>
              <w:spacing w:before="98" w:after="0" w:line="262" w:lineRule="auto"/>
              <w:ind w:left="72" w:right="143"/>
              <w:rPr>
                <w:rFonts w:ascii="Cambria" w:eastAsia="MS Mincho" w:hAnsi="Cambria" w:cs="Times New Roman"/>
              </w:rPr>
            </w:pPr>
            <w:proofErr w:type="spellStart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731DE5" w:rsidRPr="000E625B" w:rsidTr="003759C8">
        <w:trPr>
          <w:trHeight w:hRule="exact" w:val="78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1DE5" w:rsidRPr="00324629" w:rsidRDefault="00731DE5" w:rsidP="00731DE5">
            <w:pPr>
              <w:autoSpaceDE w:val="0"/>
              <w:autoSpaceDN w:val="0"/>
              <w:spacing w:before="98" w:after="0" w:line="230" w:lineRule="auto"/>
              <w:ind w:left="72" w:right="-331"/>
              <w:rPr>
                <w:rFonts w:ascii="Cambria" w:eastAsia="MS Mincho" w:hAnsi="Cambria" w:cs="Times New Roman"/>
              </w:rPr>
            </w:pPr>
            <w:r w:rsidRPr="00324629">
              <w:rPr>
                <w:rFonts w:ascii="Times New Roman" w:eastAsia="Times New Roman" w:hAnsi="Times New Roman" w:cs="Times New Roman"/>
                <w:sz w:val="24"/>
                <w:lang w:val="ru-RU"/>
              </w:rPr>
              <w:t>9</w:t>
            </w:r>
            <w:r w:rsidRPr="00324629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31DE5" w:rsidRPr="00324629" w:rsidRDefault="00731DE5" w:rsidP="00980671">
            <w:pPr>
              <w:autoSpaceDE w:val="0"/>
              <w:autoSpaceDN w:val="0"/>
              <w:spacing w:before="98" w:after="0" w:line="262" w:lineRule="auto"/>
              <w:ind w:left="72" w:right="-35"/>
              <w:rPr>
                <w:rFonts w:ascii="Cambria" w:eastAsia="MS Mincho" w:hAnsi="Cambria" w:cs="Times New Roman"/>
                <w:lang w:val="ru-RU"/>
              </w:rPr>
            </w:pPr>
            <w:r w:rsidRPr="00324629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Представление числа в  виде суммы разрядных слагаемых.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731DE5" w:rsidRPr="00324629" w:rsidRDefault="00731DE5" w:rsidP="003759C8">
            <w:pPr>
              <w:tabs>
                <w:tab w:val="left" w:pos="35"/>
              </w:tabs>
              <w:autoSpaceDE w:val="0"/>
              <w:autoSpaceDN w:val="0"/>
              <w:spacing w:before="98" w:after="0" w:line="230" w:lineRule="auto"/>
              <w:ind w:left="74" w:right="-331" w:firstLine="102"/>
              <w:rPr>
                <w:rFonts w:ascii="Cambria" w:eastAsia="MS Mincho" w:hAnsi="Cambria" w:cs="Times New Roman"/>
              </w:rPr>
            </w:pPr>
            <w:r w:rsidRPr="00324629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1DE5" w:rsidRPr="00324629" w:rsidRDefault="00731DE5" w:rsidP="003759C8">
            <w:pPr>
              <w:autoSpaceDE w:val="0"/>
              <w:autoSpaceDN w:val="0"/>
              <w:spacing w:before="98" w:after="0" w:line="230" w:lineRule="auto"/>
              <w:ind w:left="72" w:right="-331"/>
              <w:jc w:val="center"/>
              <w:rPr>
                <w:rFonts w:ascii="Cambria" w:eastAsia="MS Mincho" w:hAnsi="Cambria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1DE5" w:rsidRPr="00324629" w:rsidRDefault="00731DE5" w:rsidP="003759C8">
            <w:pPr>
              <w:ind w:right="-331"/>
              <w:jc w:val="center"/>
              <w:rPr>
                <w:rFonts w:ascii="Cambria" w:eastAsia="MS Mincho" w:hAnsi="Cambria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1DE5" w:rsidRPr="00324629" w:rsidRDefault="00731DE5" w:rsidP="003759C8">
            <w:pPr>
              <w:ind w:left="142" w:right="-331"/>
              <w:rPr>
                <w:rFonts w:ascii="Cambria" w:eastAsia="MS Mincho" w:hAnsi="Cambria" w:cs="Times New Roman"/>
                <w:lang w:val="ru-RU"/>
              </w:rPr>
            </w:pPr>
            <w:r w:rsidRPr="00324629">
              <w:rPr>
                <w:rFonts w:ascii="Cambria" w:eastAsia="MS Mincho" w:hAnsi="Cambria" w:cs="Times New Roman"/>
                <w:lang w:val="ru-RU"/>
              </w:rPr>
              <w:t>13.09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1DE5" w:rsidRPr="000B19BD" w:rsidRDefault="00731DE5" w:rsidP="00731DE5">
            <w:pPr>
              <w:autoSpaceDE w:val="0"/>
              <w:autoSpaceDN w:val="0"/>
              <w:spacing w:before="98" w:after="0" w:line="262" w:lineRule="auto"/>
              <w:ind w:left="72" w:right="-331"/>
              <w:rPr>
                <w:rFonts w:ascii="Times New Roman" w:eastAsia="Times New Roman" w:hAnsi="Times New Roman" w:cs="Times New Roman"/>
                <w:color w:val="FF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1DE5" w:rsidRPr="000B19BD" w:rsidRDefault="0092015A" w:rsidP="00731DE5">
            <w:pPr>
              <w:autoSpaceDE w:val="0"/>
              <w:autoSpaceDN w:val="0"/>
              <w:spacing w:before="98" w:after="0" w:line="262" w:lineRule="auto"/>
              <w:ind w:left="72" w:right="143"/>
              <w:rPr>
                <w:rFonts w:ascii="Cambria" w:eastAsia="MS Mincho" w:hAnsi="Cambria" w:cs="Times New Roman"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731DE5" w:rsidRPr="000E625B" w:rsidTr="003759C8">
        <w:trPr>
          <w:trHeight w:hRule="exact" w:val="9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1DE5" w:rsidRPr="00324629" w:rsidRDefault="00731DE5" w:rsidP="00731DE5">
            <w:pPr>
              <w:autoSpaceDE w:val="0"/>
              <w:autoSpaceDN w:val="0"/>
              <w:spacing w:before="98" w:after="0" w:line="230" w:lineRule="auto"/>
              <w:ind w:left="72" w:right="-331"/>
              <w:rPr>
                <w:rFonts w:ascii="Cambria" w:eastAsia="MS Mincho" w:hAnsi="Cambria" w:cs="Times New Roman"/>
              </w:rPr>
            </w:pPr>
            <w:r w:rsidRPr="00324629">
              <w:rPr>
                <w:rFonts w:ascii="Times New Roman" w:eastAsia="Times New Roman" w:hAnsi="Times New Roman" w:cs="Times New Roman"/>
                <w:sz w:val="24"/>
                <w:lang w:val="ru-RU"/>
              </w:rPr>
              <w:t>10</w:t>
            </w:r>
            <w:r w:rsidRPr="00324629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31DE5" w:rsidRPr="00324629" w:rsidRDefault="00731DE5" w:rsidP="00980671">
            <w:pPr>
              <w:autoSpaceDE w:val="0"/>
              <w:autoSpaceDN w:val="0"/>
              <w:spacing w:before="98" w:after="0" w:line="283" w:lineRule="auto"/>
              <w:ind w:left="72" w:right="-35"/>
              <w:rPr>
                <w:rFonts w:ascii="Cambria" w:eastAsia="MS Mincho" w:hAnsi="Cambria" w:cs="Times New Roman"/>
                <w:lang w:val="ru-RU"/>
              </w:rPr>
            </w:pPr>
            <w:r w:rsidRPr="00324629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Работа с математической </w:t>
            </w:r>
            <w:r w:rsidRPr="00324629">
              <w:rPr>
                <w:rFonts w:ascii="Cambria" w:eastAsia="MS Mincho" w:hAnsi="Cambria" w:cs="Times New Roman"/>
                <w:lang w:val="ru-RU"/>
              </w:rPr>
              <w:br/>
            </w:r>
            <w:r w:rsidRPr="00324629">
              <w:rPr>
                <w:rFonts w:ascii="Times New Roman" w:eastAsia="Times New Roman" w:hAnsi="Times New Roman" w:cs="Times New Roman"/>
                <w:sz w:val="24"/>
                <w:lang w:val="ru-RU"/>
              </w:rPr>
              <w:t>терминологией (</w:t>
            </w:r>
            <w:proofErr w:type="gramStart"/>
            <w:r w:rsidRPr="00324629">
              <w:rPr>
                <w:rFonts w:ascii="Times New Roman" w:eastAsia="Times New Roman" w:hAnsi="Times New Roman" w:cs="Times New Roman"/>
                <w:sz w:val="24"/>
                <w:lang w:val="ru-RU"/>
              </w:rPr>
              <w:t>однозначное</w:t>
            </w:r>
            <w:proofErr w:type="gramEnd"/>
            <w:r w:rsidRPr="00324629">
              <w:rPr>
                <w:rFonts w:ascii="Times New Roman" w:eastAsia="Times New Roman" w:hAnsi="Times New Roman" w:cs="Times New Roman"/>
                <w:sz w:val="24"/>
                <w:lang w:val="ru-RU"/>
              </w:rPr>
              <w:t>, двузначное, чётное-нечётное)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731DE5" w:rsidRPr="00324629" w:rsidRDefault="00731DE5" w:rsidP="003759C8">
            <w:pPr>
              <w:tabs>
                <w:tab w:val="left" w:pos="35"/>
              </w:tabs>
              <w:autoSpaceDE w:val="0"/>
              <w:autoSpaceDN w:val="0"/>
              <w:spacing w:before="98" w:after="0" w:line="230" w:lineRule="auto"/>
              <w:ind w:left="74" w:right="-331" w:firstLine="102"/>
              <w:rPr>
                <w:rFonts w:ascii="Cambria" w:eastAsia="MS Mincho" w:hAnsi="Cambria" w:cs="Times New Roman"/>
              </w:rPr>
            </w:pPr>
            <w:r w:rsidRPr="00324629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1DE5" w:rsidRPr="00324629" w:rsidRDefault="00731DE5" w:rsidP="003759C8">
            <w:pPr>
              <w:ind w:right="-331"/>
              <w:jc w:val="center"/>
              <w:rPr>
                <w:rFonts w:ascii="Cambria" w:eastAsia="MS Mincho" w:hAnsi="Cambria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1DE5" w:rsidRPr="00324629" w:rsidRDefault="00731DE5" w:rsidP="003759C8">
            <w:pPr>
              <w:ind w:right="-331"/>
              <w:jc w:val="center"/>
              <w:rPr>
                <w:rFonts w:ascii="Cambria" w:eastAsia="MS Mincho" w:hAnsi="Cambria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1DE5" w:rsidRPr="00324629" w:rsidRDefault="00731DE5" w:rsidP="003759C8">
            <w:pPr>
              <w:ind w:left="142" w:right="-331"/>
              <w:rPr>
                <w:rFonts w:ascii="Cambria" w:eastAsia="MS Mincho" w:hAnsi="Cambria" w:cs="Times New Roman"/>
                <w:lang w:val="ru-RU"/>
              </w:rPr>
            </w:pPr>
            <w:r w:rsidRPr="00324629">
              <w:rPr>
                <w:rFonts w:ascii="Cambria" w:eastAsia="MS Mincho" w:hAnsi="Cambria" w:cs="Times New Roman"/>
                <w:lang w:val="ru-RU"/>
              </w:rPr>
              <w:t>14.09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1DE5" w:rsidRPr="000E625B" w:rsidRDefault="00731DE5" w:rsidP="00731DE5">
            <w:pPr>
              <w:autoSpaceDE w:val="0"/>
              <w:autoSpaceDN w:val="0"/>
              <w:spacing w:before="98" w:after="0" w:line="262" w:lineRule="auto"/>
              <w:ind w:left="72" w:right="-33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1DE5" w:rsidRPr="000E625B" w:rsidRDefault="00731DE5" w:rsidP="00731DE5">
            <w:pPr>
              <w:autoSpaceDE w:val="0"/>
              <w:autoSpaceDN w:val="0"/>
              <w:spacing w:before="98" w:after="0" w:line="262" w:lineRule="auto"/>
              <w:ind w:left="72" w:right="143"/>
              <w:rPr>
                <w:rFonts w:ascii="Cambria" w:eastAsia="MS Mincho" w:hAnsi="Cambria" w:cs="Times New Roman"/>
              </w:rPr>
            </w:pPr>
            <w:proofErr w:type="spellStart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731DE5" w:rsidRPr="000E625B" w:rsidTr="003759C8">
        <w:trPr>
          <w:trHeight w:hRule="exact" w:val="169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1DE5" w:rsidRPr="00324629" w:rsidRDefault="00731DE5" w:rsidP="00731DE5">
            <w:pPr>
              <w:autoSpaceDE w:val="0"/>
              <w:autoSpaceDN w:val="0"/>
              <w:spacing w:before="98" w:after="0" w:line="230" w:lineRule="auto"/>
              <w:ind w:left="72" w:right="-331"/>
              <w:rPr>
                <w:rFonts w:ascii="Cambria" w:eastAsia="MS Mincho" w:hAnsi="Cambria" w:cs="Times New Roman"/>
                <w:lang w:val="ru-RU"/>
              </w:rPr>
            </w:pPr>
            <w:r w:rsidRPr="00324629"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Pr="00324629">
              <w:rPr>
                <w:rFonts w:ascii="Times New Roman" w:eastAsia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31DE5" w:rsidRPr="00324629" w:rsidRDefault="00731DE5" w:rsidP="00980671">
            <w:pPr>
              <w:autoSpaceDE w:val="0"/>
              <w:autoSpaceDN w:val="0"/>
              <w:spacing w:before="98" w:after="0" w:line="283" w:lineRule="auto"/>
              <w:ind w:left="72" w:right="-35"/>
              <w:rPr>
                <w:rFonts w:ascii="Cambria" w:eastAsia="MS Mincho" w:hAnsi="Cambria" w:cs="Times New Roman"/>
                <w:lang w:val="ru-RU"/>
              </w:rPr>
            </w:pPr>
            <w:r w:rsidRPr="00324629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Работа с математической </w:t>
            </w:r>
            <w:r w:rsidRPr="00324629">
              <w:rPr>
                <w:rFonts w:ascii="Cambria" w:eastAsia="MS Mincho" w:hAnsi="Cambria" w:cs="Times New Roman"/>
                <w:lang w:val="ru-RU"/>
              </w:rPr>
              <w:br/>
            </w:r>
            <w:r w:rsidRPr="00324629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терминологией (число и  цифра; компоненты </w:t>
            </w:r>
            <w:r w:rsidRPr="00324629">
              <w:rPr>
                <w:rFonts w:ascii="Cambria" w:eastAsia="MS Mincho" w:hAnsi="Cambria" w:cs="Times New Roman"/>
                <w:lang w:val="ru-RU"/>
              </w:rPr>
              <w:br/>
            </w:r>
            <w:r w:rsidRPr="00324629">
              <w:rPr>
                <w:rFonts w:ascii="Times New Roman" w:eastAsia="Times New Roman" w:hAnsi="Times New Roman" w:cs="Times New Roman"/>
                <w:sz w:val="24"/>
                <w:lang w:val="ru-RU"/>
              </w:rPr>
              <w:t>арифметического действия, их название)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731DE5" w:rsidRPr="00324629" w:rsidRDefault="00731DE5" w:rsidP="003759C8">
            <w:pPr>
              <w:tabs>
                <w:tab w:val="left" w:pos="35"/>
              </w:tabs>
              <w:autoSpaceDE w:val="0"/>
              <w:autoSpaceDN w:val="0"/>
              <w:spacing w:before="98" w:after="0" w:line="230" w:lineRule="auto"/>
              <w:ind w:left="74" w:right="-331" w:firstLine="102"/>
              <w:rPr>
                <w:rFonts w:ascii="Cambria" w:eastAsia="MS Mincho" w:hAnsi="Cambria" w:cs="Times New Roman"/>
                <w:lang w:val="ru-RU"/>
              </w:rPr>
            </w:pPr>
            <w:r w:rsidRPr="00324629">
              <w:rPr>
                <w:rFonts w:ascii="Times New Roman" w:eastAsia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1DE5" w:rsidRPr="00324629" w:rsidRDefault="00731DE5" w:rsidP="003759C8">
            <w:pPr>
              <w:ind w:right="-331"/>
              <w:jc w:val="center"/>
              <w:rPr>
                <w:rFonts w:ascii="Cambria" w:eastAsia="MS Mincho" w:hAnsi="Cambria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1DE5" w:rsidRPr="00324629" w:rsidRDefault="00731DE5" w:rsidP="003759C8">
            <w:pPr>
              <w:ind w:right="-331"/>
              <w:jc w:val="center"/>
              <w:rPr>
                <w:rFonts w:ascii="Cambria" w:eastAsia="MS Mincho" w:hAnsi="Cambria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1DE5" w:rsidRPr="00324629" w:rsidRDefault="00731DE5" w:rsidP="003759C8">
            <w:pPr>
              <w:ind w:left="142" w:right="-331"/>
              <w:rPr>
                <w:rFonts w:ascii="Cambria" w:eastAsia="MS Mincho" w:hAnsi="Cambria" w:cs="Times New Roman"/>
                <w:lang w:val="ru-RU"/>
              </w:rPr>
            </w:pPr>
            <w:r w:rsidRPr="00324629">
              <w:rPr>
                <w:rFonts w:ascii="Cambria" w:eastAsia="MS Mincho" w:hAnsi="Cambria" w:cs="Times New Roman"/>
                <w:lang w:val="ru-RU"/>
              </w:rPr>
              <w:t>15.09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1DE5" w:rsidRPr="000E625B" w:rsidRDefault="00731DE5" w:rsidP="00731DE5">
            <w:pPr>
              <w:autoSpaceDE w:val="0"/>
              <w:autoSpaceDN w:val="0"/>
              <w:spacing w:before="98" w:after="0" w:line="262" w:lineRule="auto"/>
              <w:ind w:left="72" w:right="-33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1DE5" w:rsidRPr="000E625B" w:rsidRDefault="00731DE5" w:rsidP="00731DE5">
            <w:pPr>
              <w:autoSpaceDE w:val="0"/>
              <w:autoSpaceDN w:val="0"/>
              <w:spacing w:before="98" w:after="0" w:line="262" w:lineRule="auto"/>
              <w:ind w:left="72" w:right="143"/>
              <w:rPr>
                <w:rFonts w:ascii="Cambria" w:eastAsia="MS Mincho" w:hAnsi="Cambria" w:cs="Times New Roman"/>
              </w:rPr>
            </w:pPr>
            <w:proofErr w:type="spellStart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731DE5" w:rsidRPr="002273E6" w:rsidTr="003759C8">
        <w:trPr>
          <w:trHeight w:hRule="exact" w:val="74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1DE5" w:rsidRPr="00324629" w:rsidRDefault="00731DE5" w:rsidP="00731DE5">
            <w:pPr>
              <w:autoSpaceDE w:val="0"/>
              <w:autoSpaceDN w:val="0"/>
              <w:spacing w:before="98" w:after="0" w:line="230" w:lineRule="auto"/>
              <w:ind w:left="72" w:right="-33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24629">
              <w:rPr>
                <w:rFonts w:ascii="Times New Roman" w:eastAsia="Times New Roman" w:hAnsi="Times New Roman" w:cs="Times New Roman"/>
                <w:sz w:val="24"/>
                <w:lang w:val="ru-RU"/>
              </w:rPr>
              <w:t>12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31DE5" w:rsidRPr="00324629" w:rsidRDefault="00731DE5" w:rsidP="00980671">
            <w:pPr>
              <w:autoSpaceDE w:val="0"/>
              <w:autoSpaceDN w:val="0"/>
              <w:spacing w:before="98" w:after="0" w:line="283" w:lineRule="auto"/>
              <w:ind w:left="72" w:right="-3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24629">
              <w:rPr>
                <w:rFonts w:ascii="Times New Roman" w:eastAsia="Times New Roman" w:hAnsi="Times New Roman" w:cs="Times New Roman"/>
                <w:sz w:val="24"/>
                <w:lang w:val="ru-RU"/>
              </w:rPr>
              <w:t>Контрольная работа по теме «Числа»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731DE5" w:rsidRPr="00324629" w:rsidRDefault="00731DE5" w:rsidP="003759C8">
            <w:pPr>
              <w:tabs>
                <w:tab w:val="left" w:pos="35"/>
              </w:tabs>
              <w:autoSpaceDE w:val="0"/>
              <w:autoSpaceDN w:val="0"/>
              <w:spacing w:before="98" w:after="0" w:line="230" w:lineRule="auto"/>
              <w:ind w:left="74" w:right="-331" w:firstLine="10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24629">
              <w:rPr>
                <w:rFonts w:ascii="Times New Roman" w:eastAsia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1DE5" w:rsidRPr="00324629" w:rsidRDefault="00731DE5" w:rsidP="003759C8">
            <w:pPr>
              <w:ind w:right="-331"/>
              <w:jc w:val="center"/>
              <w:rPr>
                <w:rFonts w:ascii="Cambria" w:eastAsia="MS Mincho" w:hAnsi="Cambria" w:cs="Times New Roman"/>
                <w:lang w:val="ru-RU"/>
              </w:rPr>
            </w:pPr>
            <w:r w:rsidRPr="00324629">
              <w:rPr>
                <w:rFonts w:ascii="Cambria" w:eastAsia="MS Mincho" w:hAnsi="Cambria" w:cs="Times New Roman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1DE5" w:rsidRPr="00324629" w:rsidRDefault="00731DE5" w:rsidP="003759C8">
            <w:pPr>
              <w:ind w:right="-331"/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1DE5" w:rsidRPr="00324629" w:rsidRDefault="00731DE5" w:rsidP="003759C8">
            <w:pPr>
              <w:ind w:left="142" w:right="-331"/>
              <w:rPr>
                <w:rFonts w:ascii="Cambria" w:eastAsia="MS Mincho" w:hAnsi="Cambria" w:cs="Times New Roman"/>
                <w:lang w:val="ru-RU"/>
              </w:rPr>
            </w:pPr>
            <w:r w:rsidRPr="00324629">
              <w:rPr>
                <w:rFonts w:ascii="Cambria" w:eastAsia="MS Mincho" w:hAnsi="Cambria" w:cs="Times New Roman"/>
                <w:lang w:val="ru-RU"/>
              </w:rPr>
              <w:t>16.09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1DE5" w:rsidRDefault="00731DE5" w:rsidP="00731DE5">
            <w:pPr>
              <w:autoSpaceDE w:val="0"/>
              <w:autoSpaceDN w:val="0"/>
              <w:spacing w:before="98" w:after="0" w:line="262" w:lineRule="auto"/>
              <w:ind w:left="72" w:right="-331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1DE5" w:rsidRPr="002273E6" w:rsidRDefault="00731DE5" w:rsidP="00731DE5">
            <w:pPr>
              <w:autoSpaceDE w:val="0"/>
              <w:autoSpaceDN w:val="0"/>
              <w:spacing w:before="98" w:after="0" w:line="262" w:lineRule="auto"/>
              <w:ind w:left="72" w:right="143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Контрольная работа</w:t>
            </w:r>
          </w:p>
        </w:tc>
      </w:tr>
      <w:tr w:rsidR="00731DE5" w:rsidRPr="003B63CC" w:rsidTr="003759C8">
        <w:trPr>
          <w:trHeight w:hRule="exact" w:val="169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1DE5" w:rsidRPr="000E625B" w:rsidRDefault="00731DE5" w:rsidP="00731DE5">
            <w:pPr>
              <w:autoSpaceDE w:val="0"/>
              <w:autoSpaceDN w:val="0"/>
              <w:spacing w:before="98" w:after="0" w:line="230" w:lineRule="auto"/>
              <w:ind w:left="72" w:right="-331"/>
              <w:rPr>
                <w:rFonts w:ascii="Cambria" w:eastAsia="MS Mincho" w:hAnsi="Cambria" w:cs="Times New Roman"/>
              </w:rPr>
            </w:pP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3</w:t>
            </w: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31DE5" w:rsidRPr="000E625B" w:rsidRDefault="00731DE5" w:rsidP="00980671">
            <w:pPr>
              <w:autoSpaceDE w:val="0"/>
              <w:autoSpaceDN w:val="0"/>
              <w:spacing w:before="98" w:after="0" w:line="271" w:lineRule="auto"/>
              <w:ind w:left="72" w:right="-35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 над ошибками. </w:t>
            </w:r>
            <w:r w:rsidRPr="005015A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Величины. Работа с </w:t>
            </w:r>
            <w:r w:rsidRPr="005015A2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величинами: сравнение</w:t>
            </w:r>
            <w:r w:rsidRPr="005015A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по массе (единица массы </w:t>
            </w:r>
            <w:proofErr w:type="gramStart"/>
            <w:r w:rsidRPr="005015A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—к</w:t>
            </w:r>
            <w:proofErr w:type="gramEnd"/>
            <w:r w:rsidRPr="005015A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илограмм)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731DE5" w:rsidRPr="003B63CC" w:rsidRDefault="00731DE5" w:rsidP="003759C8">
            <w:pPr>
              <w:tabs>
                <w:tab w:val="left" w:pos="35"/>
              </w:tabs>
              <w:autoSpaceDE w:val="0"/>
              <w:autoSpaceDN w:val="0"/>
              <w:spacing w:before="98" w:after="0" w:line="230" w:lineRule="auto"/>
              <w:ind w:left="74" w:right="-331" w:firstLine="102"/>
              <w:rPr>
                <w:rFonts w:ascii="Cambria" w:eastAsia="MS Mincho" w:hAnsi="Cambria" w:cs="Times New Roman"/>
                <w:lang w:val="ru-RU"/>
              </w:rPr>
            </w:pPr>
            <w:r w:rsidRPr="003B63C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1DE5" w:rsidRPr="003B63CC" w:rsidRDefault="00731DE5" w:rsidP="003759C8">
            <w:pPr>
              <w:ind w:right="-331"/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1DE5" w:rsidRPr="003B63CC" w:rsidRDefault="00731DE5" w:rsidP="003759C8">
            <w:pPr>
              <w:ind w:right="-331"/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1DE5" w:rsidRPr="003B63CC" w:rsidRDefault="00731DE5" w:rsidP="003759C8">
            <w:pPr>
              <w:ind w:left="142" w:right="-331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19.09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1DE5" w:rsidRPr="003B63CC" w:rsidRDefault="00731DE5" w:rsidP="00731DE5">
            <w:pPr>
              <w:autoSpaceDE w:val="0"/>
              <w:autoSpaceDN w:val="0"/>
              <w:spacing w:before="98" w:after="0" w:line="262" w:lineRule="auto"/>
              <w:ind w:left="72" w:right="-331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1DE5" w:rsidRPr="003B63CC" w:rsidRDefault="00731DE5" w:rsidP="00731DE5">
            <w:pPr>
              <w:autoSpaceDE w:val="0"/>
              <w:autoSpaceDN w:val="0"/>
              <w:spacing w:before="98" w:after="0" w:line="262" w:lineRule="auto"/>
              <w:ind w:left="72" w:right="143"/>
              <w:rPr>
                <w:rFonts w:ascii="Cambria" w:eastAsia="MS Mincho" w:hAnsi="Cambria" w:cs="Times New Roman"/>
                <w:lang w:val="ru-RU"/>
              </w:rPr>
            </w:pPr>
            <w:r w:rsidRPr="003B63C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92015A" w:rsidRPr="008D15D9" w:rsidTr="003759C8">
        <w:trPr>
          <w:trHeight w:hRule="exact" w:val="143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15A" w:rsidRPr="003B63CC" w:rsidRDefault="0092015A" w:rsidP="00731DE5">
            <w:pPr>
              <w:autoSpaceDE w:val="0"/>
              <w:autoSpaceDN w:val="0"/>
              <w:spacing w:before="98" w:after="0" w:line="230" w:lineRule="auto"/>
              <w:ind w:left="72" w:right="-331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lastRenderedPageBreak/>
              <w:t>14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92015A" w:rsidRPr="003B63CC" w:rsidRDefault="0092015A" w:rsidP="00980671">
            <w:pPr>
              <w:ind w:left="132" w:right="-35"/>
              <w:rPr>
                <w:lang w:val="ru-RU"/>
              </w:rPr>
            </w:pPr>
            <w:r w:rsidRPr="0019721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Величины. Работа с </w:t>
            </w:r>
            <w:r w:rsidRPr="00197211">
              <w:rPr>
                <w:lang w:val="ru-RU"/>
              </w:rPr>
              <w:br/>
            </w:r>
            <w:r w:rsidRPr="0019721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величинами: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измерение длины (единицы длины: </w:t>
            </w:r>
            <w:r w:rsidRPr="00197211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метр, дециметр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).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2015A" w:rsidRDefault="0092015A" w:rsidP="003759C8">
            <w:pPr>
              <w:tabs>
                <w:tab w:val="left" w:pos="35"/>
              </w:tabs>
              <w:ind w:left="74" w:right="-331" w:firstLine="102"/>
            </w:pPr>
            <w:r w:rsidRPr="004B58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15A" w:rsidRPr="003B63CC" w:rsidRDefault="0092015A" w:rsidP="003759C8">
            <w:pPr>
              <w:ind w:right="-331"/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15A" w:rsidRPr="003B63CC" w:rsidRDefault="0092015A" w:rsidP="003759C8">
            <w:pPr>
              <w:ind w:right="-331"/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15A" w:rsidRPr="003B63CC" w:rsidRDefault="0092015A" w:rsidP="003759C8">
            <w:pPr>
              <w:ind w:left="142" w:right="-331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20.09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15A" w:rsidRPr="003B63CC" w:rsidRDefault="0092015A" w:rsidP="00731DE5">
            <w:pPr>
              <w:autoSpaceDE w:val="0"/>
              <w:autoSpaceDN w:val="0"/>
              <w:spacing w:before="98" w:after="0" w:line="262" w:lineRule="auto"/>
              <w:ind w:left="72" w:right="-331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15A" w:rsidRDefault="0092015A" w:rsidP="00935645">
            <w:pPr>
              <w:ind w:left="142"/>
            </w:pPr>
            <w:r w:rsidRPr="005404F1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92015A" w:rsidRPr="008D15D9" w:rsidTr="003759C8">
        <w:trPr>
          <w:trHeight w:hRule="exact" w:val="141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15A" w:rsidRPr="003B63CC" w:rsidRDefault="0092015A" w:rsidP="00731DE5">
            <w:pPr>
              <w:autoSpaceDE w:val="0"/>
              <w:autoSpaceDN w:val="0"/>
              <w:spacing w:before="98" w:after="0" w:line="230" w:lineRule="auto"/>
              <w:ind w:left="72" w:right="-331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15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92015A" w:rsidRPr="003B63CC" w:rsidRDefault="0092015A" w:rsidP="00980671">
            <w:pPr>
              <w:ind w:left="132" w:right="-35"/>
              <w:rPr>
                <w:lang w:val="ru-RU"/>
              </w:rPr>
            </w:pPr>
            <w:r w:rsidRPr="0019721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Величины. Работа с </w:t>
            </w:r>
            <w:r w:rsidRPr="00197211">
              <w:rPr>
                <w:lang w:val="ru-RU"/>
              </w:rPr>
              <w:br/>
            </w:r>
            <w:r w:rsidRPr="0019721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величинами: </w:t>
            </w:r>
            <w:r w:rsidRPr="00197211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измерение длины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(единицы длины — </w:t>
            </w:r>
            <w:r w:rsidRPr="00197211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 сантиметр, миллиметр)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2015A" w:rsidRDefault="0092015A" w:rsidP="003759C8">
            <w:pPr>
              <w:tabs>
                <w:tab w:val="left" w:pos="35"/>
              </w:tabs>
              <w:ind w:left="74" w:right="-331" w:firstLine="102"/>
            </w:pPr>
            <w:r w:rsidRPr="004B58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15A" w:rsidRPr="003B63CC" w:rsidRDefault="0092015A" w:rsidP="003759C8">
            <w:pPr>
              <w:ind w:right="-331"/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15A" w:rsidRPr="003B63CC" w:rsidRDefault="0092015A" w:rsidP="003759C8">
            <w:pPr>
              <w:ind w:right="-331"/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15A" w:rsidRPr="003B63CC" w:rsidRDefault="0092015A" w:rsidP="003759C8">
            <w:pPr>
              <w:ind w:left="142" w:right="-331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21.09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15A" w:rsidRPr="003B63CC" w:rsidRDefault="0092015A" w:rsidP="00731DE5">
            <w:pPr>
              <w:autoSpaceDE w:val="0"/>
              <w:autoSpaceDN w:val="0"/>
              <w:spacing w:before="98" w:after="0" w:line="262" w:lineRule="auto"/>
              <w:ind w:left="72" w:right="-331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15A" w:rsidRDefault="0092015A" w:rsidP="00935645">
            <w:pPr>
              <w:ind w:left="142"/>
            </w:pPr>
            <w:r w:rsidRPr="005404F1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92015A" w:rsidRPr="000B19BD" w:rsidTr="003759C8">
        <w:trPr>
          <w:trHeight w:hRule="exact" w:val="139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15A" w:rsidRPr="003B63CC" w:rsidRDefault="0092015A" w:rsidP="00731DE5">
            <w:pPr>
              <w:autoSpaceDE w:val="0"/>
              <w:autoSpaceDN w:val="0"/>
              <w:spacing w:before="98" w:after="0" w:line="230" w:lineRule="auto"/>
              <w:ind w:left="72" w:right="-331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92015A" w:rsidRPr="003B63CC" w:rsidRDefault="0092015A" w:rsidP="00980671">
            <w:pPr>
              <w:autoSpaceDE w:val="0"/>
              <w:autoSpaceDN w:val="0"/>
              <w:spacing w:before="98" w:after="0" w:line="262" w:lineRule="auto"/>
              <w:ind w:left="132" w:right="-35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12377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Величины. Работа с </w:t>
            </w:r>
            <w:r w:rsidRPr="0012377E">
              <w:rPr>
                <w:lang w:val="ru-RU"/>
              </w:rPr>
              <w:br/>
            </w:r>
            <w:r w:rsidRPr="0012377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величинами: </w:t>
            </w:r>
            <w:r w:rsidRPr="0012377E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времени (едини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цы времени—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ча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с, минута</w:t>
            </w:r>
            <w:r w:rsidRPr="0012377E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2015A" w:rsidRDefault="0092015A" w:rsidP="003759C8">
            <w:pPr>
              <w:tabs>
                <w:tab w:val="left" w:pos="35"/>
              </w:tabs>
              <w:ind w:left="74" w:right="-331" w:firstLine="102"/>
            </w:pPr>
            <w:r w:rsidRPr="004B58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15A" w:rsidRPr="003B63CC" w:rsidRDefault="0092015A" w:rsidP="003759C8">
            <w:pPr>
              <w:ind w:right="-331"/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15A" w:rsidRPr="003B63CC" w:rsidRDefault="0092015A" w:rsidP="003759C8">
            <w:pPr>
              <w:ind w:right="-331"/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15A" w:rsidRPr="003B63CC" w:rsidRDefault="0092015A" w:rsidP="003759C8">
            <w:pPr>
              <w:ind w:left="142" w:right="-331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22.09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15A" w:rsidRPr="003B63CC" w:rsidRDefault="0092015A" w:rsidP="00731DE5">
            <w:pPr>
              <w:autoSpaceDE w:val="0"/>
              <w:autoSpaceDN w:val="0"/>
              <w:spacing w:before="98" w:after="0" w:line="262" w:lineRule="auto"/>
              <w:ind w:left="72" w:right="-331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15A" w:rsidRDefault="0092015A" w:rsidP="00935645">
            <w:pPr>
              <w:ind w:left="142"/>
            </w:pPr>
            <w:r w:rsidRPr="005404F1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92015A" w:rsidRPr="008D15D9" w:rsidTr="003759C8">
        <w:trPr>
          <w:trHeight w:hRule="exact" w:val="155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15A" w:rsidRPr="003B63CC" w:rsidRDefault="0092015A" w:rsidP="00731DE5">
            <w:pPr>
              <w:autoSpaceDE w:val="0"/>
              <w:autoSpaceDN w:val="0"/>
              <w:spacing w:before="98" w:after="0" w:line="230" w:lineRule="auto"/>
              <w:ind w:left="72" w:right="-331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92015A" w:rsidRPr="003B63CC" w:rsidRDefault="0092015A" w:rsidP="00980671">
            <w:pPr>
              <w:ind w:left="132" w:right="-35"/>
              <w:rPr>
                <w:lang w:val="ru-RU"/>
              </w:rPr>
            </w:pPr>
            <w:r w:rsidRPr="0012377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Величины. Работа с </w:t>
            </w:r>
            <w:r w:rsidRPr="0012377E">
              <w:rPr>
                <w:lang w:val="ru-RU"/>
              </w:rPr>
              <w:br/>
            </w:r>
            <w:r w:rsidRPr="0012377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величинами: </w:t>
            </w:r>
            <w:r w:rsidRPr="0012377E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времени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 (единицы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времени—</w:t>
            </w:r>
            <w:r w:rsidRPr="0012377E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секунда</w:t>
            </w:r>
            <w:proofErr w:type="gramEnd"/>
            <w:r w:rsidRPr="0012377E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. </w:t>
            </w:r>
            <w:r w:rsidRPr="0012377E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Определение времени по часам.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2015A" w:rsidRDefault="0092015A" w:rsidP="003759C8">
            <w:pPr>
              <w:tabs>
                <w:tab w:val="left" w:pos="35"/>
              </w:tabs>
              <w:ind w:left="74" w:right="-331" w:firstLine="102"/>
            </w:pPr>
            <w:r w:rsidRPr="004B58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15A" w:rsidRPr="003B63CC" w:rsidRDefault="0092015A" w:rsidP="003759C8">
            <w:pPr>
              <w:ind w:right="-331"/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15A" w:rsidRPr="003B63CC" w:rsidRDefault="0092015A" w:rsidP="003759C8">
            <w:pPr>
              <w:ind w:right="-331"/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15A" w:rsidRPr="003B63CC" w:rsidRDefault="0092015A" w:rsidP="003759C8">
            <w:pPr>
              <w:ind w:left="142" w:right="-331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23.09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15A" w:rsidRPr="003B63CC" w:rsidRDefault="0092015A" w:rsidP="00731DE5">
            <w:pPr>
              <w:autoSpaceDE w:val="0"/>
              <w:autoSpaceDN w:val="0"/>
              <w:spacing w:before="98" w:after="0" w:line="262" w:lineRule="auto"/>
              <w:ind w:left="72" w:right="-331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15A" w:rsidRDefault="0092015A" w:rsidP="00935645">
            <w:pPr>
              <w:ind w:left="142"/>
            </w:pPr>
            <w:r w:rsidRPr="005404F1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92015A" w:rsidRPr="008D15D9" w:rsidTr="003759C8">
        <w:trPr>
          <w:trHeight w:hRule="exact" w:val="169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15A" w:rsidRPr="003B63CC" w:rsidRDefault="0092015A" w:rsidP="00731DE5">
            <w:pPr>
              <w:autoSpaceDE w:val="0"/>
              <w:autoSpaceDN w:val="0"/>
              <w:spacing w:before="98" w:after="0" w:line="230" w:lineRule="auto"/>
              <w:ind w:left="72" w:right="-331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18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92015A" w:rsidRPr="005015A2" w:rsidRDefault="0092015A" w:rsidP="00980671">
            <w:pPr>
              <w:autoSpaceDE w:val="0"/>
              <w:autoSpaceDN w:val="0"/>
              <w:spacing w:before="98" w:after="0" w:line="271" w:lineRule="auto"/>
              <w:ind w:left="132" w:right="-35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12377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Величины. Работа с </w:t>
            </w:r>
            <w:r w:rsidRPr="0012377E">
              <w:rPr>
                <w:lang w:val="ru-RU"/>
              </w:rPr>
              <w:br/>
            </w:r>
            <w:r w:rsidRPr="0012377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величинами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5015A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Сравнение </w:t>
            </w:r>
            <w:r w:rsidRPr="005015A2">
              <w:rPr>
                <w:lang w:val="ru-RU"/>
              </w:rPr>
              <w:br/>
            </w:r>
            <w:r w:rsidRPr="005015A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предметов по стоимости </w:t>
            </w:r>
            <w:r w:rsidRPr="005015A2">
              <w:rPr>
                <w:lang w:val="ru-RU"/>
              </w:rPr>
              <w:br/>
            </w:r>
            <w:r w:rsidRPr="005015A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(единицы стоимости - рубль, копейка)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2015A" w:rsidRDefault="0092015A" w:rsidP="003759C8">
            <w:pPr>
              <w:tabs>
                <w:tab w:val="left" w:pos="35"/>
              </w:tabs>
              <w:ind w:left="74" w:right="-331" w:firstLine="102"/>
            </w:pPr>
            <w:r w:rsidRPr="004B58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15A" w:rsidRPr="003B63CC" w:rsidRDefault="0092015A" w:rsidP="003759C8">
            <w:pPr>
              <w:ind w:right="-331"/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15A" w:rsidRPr="003B63CC" w:rsidRDefault="0092015A" w:rsidP="003759C8">
            <w:pPr>
              <w:ind w:right="-331"/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15A" w:rsidRPr="003B63CC" w:rsidRDefault="0092015A" w:rsidP="003759C8">
            <w:pPr>
              <w:ind w:left="142" w:right="-331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26.09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15A" w:rsidRPr="003B63CC" w:rsidRDefault="0092015A" w:rsidP="00731DE5">
            <w:pPr>
              <w:autoSpaceDE w:val="0"/>
              <w:autoSpaceDN w:val="0"/>
              <w:spacing w:before="98" w:after="0" w:line="262" w:lineRule="auto"/>
              <w:ind w:left="72" w:right="-331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15A" w:rsidRDefault="0092015A" w:rsidP="00935645">
            <w:pPr>
              <w:ind w:left="142"/>
            </w:pPr>
            <w:r w:rsidRPr="005404F1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92015A" w:rsidRPr="008D15D9" w:rsidTr="003759C8">
        <w:trPr>
          <w:trHeight w:hRule="exact" w:val="156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15A" w:rsidRPr="003B63CC" w:rsidRDefault="0092015A" w:rsidP="00731DE5">
            <w:pPr>
              <w:autoSpaceDE w:val="0"/>
              <w:autoSpaceDN w:val="0"/>
              <w:spacing w:before="98" w:after="0" w:line="230" w:lineRule="auto"/>
              <w:ind w:left="72" w:right="-331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19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92015A" w:rsidRPr="003B63CC" w:rsidRDefault="0092015A" w:rsidP="00980671">
            <w:pPr>
              <w:ind w:left="132" w:right="-35"/>
              <w:rPr>
                <w:lang w:val="ru-RU"/>
              </w:rPr>
            </w:pPr>
            <w:r w:rsidRPr="008B2D3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Соотношение между </w:t>
            </w:r>
            <w:r w:rsidRPr="008B2D3B">
              <w:rPr>
                <w:rFonts w:ascii="Cambria" w:eastAsia="MS Mincho" w:hAnsi="Cambria" w:cs="Times New Roman"/>
                <w:lang w:val="ru-RU"/>
              </w:rPr>
              <w:br/>
            </w:r>
            <w:r w:rsidRPr="008B2D3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единицами величины (в пределах 100), его </w:t>
            </w:r>
            <w:r w:rsidRPr="008B2D3B">
              <w:rPr>
                <w:rFonts w:ascii="Cambria" w:eastAsia="MS Mincho" w:hAnsi="Cambria" w:cs="Times New Roman"/>
                <w:lang w:val="ru-RU"/>
              </w:rPr>
              <w:br/>
            </w:r>
            <w:r w:rsidRPr="008B2D3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применение для решения практических задач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2015A" w:rsidRDefault="0092015A" w:rsidP="003759C8">
            <w:pPr>
              <w:tabs>
                <w:tab w:val="left" w:pos="35"/>
              </w:tabs>
              <w:ind w:left="74" w:right="-331" w:firstLine="102"/>
            </w:pPr>
            <w:r w:rsidRPr="004B58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15A" w:rsidRPr="003B63CC" w:rsidRDefault="0092015A" w:rsidP="003759C8">
            <w:pPr>
              <w:ind w:right="-331"/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15A" w:rsidRPr="003B63CC" w:rsidRDefault="0092015A" w:rsidP="003759C8">
            <w:pPr>
              <w:ind w:right="-331"/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15A" w:rsidRPr="003B63CC" w:rsidRDefault="0092015A" w:rsidP="003759C8">
            <w:pPr>
              <w:ind w:left="142" w:right="-331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27.09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15A" w:rsidRPr="003B63CC" w:rsidRDefault="0092015A" w:rsidP="00731DE5">
            <w:pPr>
              <w:autoSpaceDE w:val="0"/>
              <w:autoSpaceDN w:val="0"/>
              <w:spacing w:before="98" w:after="0" w:line="262" w:lineRule="auto"/>
              <w:ind w:left="72" w:right="-331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15A" w:rsidRDefault="0092015A" w:rsidP="00935645">
            <w:pPr>
              <w:ind w:left="142"/>
            </w:pPr>
            <w:r w:rsidRPr="005404F1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92015A" w:rsidRPr="008D15D9" w:rsidTr="003759C8">
        <w:trPr>
          <w:trHeight w:hRule="exact" w:val="153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15A" w:rsidRPr="003B63CC" w:rsidRDefault="0092015A" w:rsidP="00731DE5">
            <w:pPr>
              <w:autoSpaceDE w:val="0"/>
              <w:autoSpaceDN w:val="0"/>
              <w:spacing w:before="98" w:after="0" w:line="230" w:lineRule="auto"/>
              <w:ind w:left="72" w:right="-331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92015A" w:rsidRPr="003B63CC" w:rsidRDefault="0092015A" w:rsidP="00980671">
            <w:pPr>
              <w:ind w:left="132" w:right="-35"/>
              <w:rPr>
                <w:lang w:val="ru-RU"/>
              </w:rPr>
            </w:pPr>
            <w:r w:rsidRPr="008B2D3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Соотношение между </w:t>
            </w:r>
            <w:r w:rsidRPr="008B2D3B">
              <w:rPr>
                <w:rFonts w:ascii="Cambria" w:eastAsia="MS Mincho" w:hAnsi="Cambria" w:cs="Times New Roman"/>
                <w:lang w:val="ru-RU"/>
              </w:rPr>
              <w:br/>
            </w:r>
            <w:r w:rsidRPr="008B2D3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единицами величины (в пределах 100), его </w:t>
            </w:r>
            <w:r w:rsidRPr="008B2D3B">
              <w:rPr>
                <w:rFonts w:ascii="Cambria" w:eastAsia="MS Mincho" w:hAnsi="Cambria" w:cs="Times New Roman"/>
                <w:lang w:val="ru-RU"/>
              </w:rPr>
              <w:br/>
            </w:r>
            <w:r w:rsidRPr="008B2D3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применение для решения практических задач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2015A" w:rsidRDefault="0092015A" w:rsidP="003759C8">
            <w:pPr>
              <w:tabs>
                <w:tab w:val="left" w:pos="35"/>
              </w:tabs>
              <w:ind w:left="74" w:right="-331" w:firstLine="102"/>
            </w:pPr>
            <w:r w:rsidRPr="004B58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15A" w:rsidRPr="003B63CC" w:rsidRDefault="0092015A" w:rsidP="003759C8">
            <w:pPr>
              <w:ind w:right="-331"/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15A" w:rsidRPr="003B63CC" w:rsidRDefault="0092015A" w:rsidP="003759C8">
            <w:pPr>
              <w:ind w:right="-331"/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15A" w:rsidRPr="003B63CC" w:rsidRDefault="0092015A" w:rsidP="003759C8">
            <w:pPr>
              <w:ind w:left="142" w:right="-331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28.09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15A" w:rsidRPr="003B63CC" w:rsidRDefault="0092015A" w:rsidP="00731DE5">
            <w:pPr>
              <w:autoSpaceDE w:val="0"/>
              <w:autoSpaceDN w:val="0"/>
              <w:spacing w:before="98" w:after="0" w:line="262" w:lineRule="auto"/>
              <w:ind w:left="72" w:right="-331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15A" w:rsidRDefault="0092015A" w:rsidP="00935645">
            <w:pPr>
              <w:ind w:left="142"/>
            </w:pPr>
            <w:r w:rsidRPr="005404F1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92015A" w:rsidRPr="008D15D9" w:rsidTr="003759C8">
        <w:trPr>
          <w:trHeight w:hRule="exact" w:val="89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15A" w:rsidRPr="003B63CC" w:rsidRDefault="0092015A" w:rsidP="00731DE5">
            <w:pPr>
              <w:autoSpaceDE w:val="0"/>
              <w:autoSpaceDN w:val="0"/>
              <w:spacing w:before="98" w:after="0" w:line="230" w:lineRule="auto"/>
              <w:ind w:left="72" w:right="-331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21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92015A" w:rsidRPr="00004870" w:rsidRDefault="0092015A" w:rsidP="00980671">
            <w:pPr>
              <w:tabs>
                <w:tab w:val="left" w:pos="2825"/>
              </w:tabs>
              <w:ind w:left="132" w:right="-35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Величины. </w:t>
            </w:r>
            <w:r w:rsidRPr="00AA780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Измерение величин.</w:t>
            </w:r>
            <w:r w:rsidRPr="00AA780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Решение практических задач.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2015A" w:rsidRDefault="0092015A" w:rsidP="003759C8">
            <w:pPr>
              <w:tabs>
                <w:tab w:val="left" w:pos="35"/>
              </w:tabs>
              <w:ind w:left="74" w:right="-331" w:firstLine="102"/>
            </w:pPr>
            <w:r w:rsidRPr="004B58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15A" w:rsidRPr="003B63CC" w:rsidRDefault="0092015A" w:rsidP="003759C8">
            <w:pPr>
              <w:ind w:right="-331"/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15A" w:rsidRPr="003B63CC" w:rsidRDefault="00324629" w:rsidP="003759C8">
            <w:pPr>
              <w:ind w:right="-331"/>
              <w:jc w:val="center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15A" w:rsidRPr="003B63CC" w:rsidRDefault="0092015A" w:rsidP="003759C8">
            <w:pPr>
              <w:ind w:left="142" w:right="-331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29.09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15A" w:rsidRPr="003B63CC" w:rsidRDefault="0092015A" w:rsidP="00731DE5">
            <w:pPr>
              <w:autoSpaceDE w:val="0"/>
              <w:autoSpaceDN w:val="0"/>
              <w:spacing w:before="98" w:after="0" w:line="262" w:lineRule="auto"/>
              <w:ind w:left="72" w:right="-331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15A" w:rsidRDefault="0092015A" w:rsidP="00935645">
            <w:pPr>
              <w:ind w:left="142"/>
            </w:pPr>
            <w:r w:rsidRPr="005404F1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Устный </w:t>
            </w:r>
            <w:proofErr w:type="spellStart"/>
            <w:r w:rsidRPr="005404F1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опрос</w:t>
            </w:r>
            <w:proofErr w:type="gramStart"/>
            <w:r w:rsidRPr="005404F1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;</w:t>
            </w:r>
            <w:r w:rsidR="00324629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п</w:t>
            </w:r>
            <w:proofErr w:type="gramEnd"/>
            <w:r w:rsidR="00324629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ракт.работа</w:t>
            </w:r>
            <w:proofErr w:type="spellEnd"/>
          </w:p>
        </w:tc>
      </w:tr>
      <w:tr w:rsidR="0092015A" w:rsidRPr="008D15D9" w:rsidTr="003759C8">
        <w:trPr>
          <w:trHeight w:hRule="exact" w:val="74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15A" w:rsidRPr="003B63CC" w:rsidRDefault="0092015A" w:rsidP="00731DE5">
            <w:pPr>
              <w:autoSpaceDE w:val="0"/>
              <w:autoSpaceDN w:val="0"/>
              <w:spacing w:before="98" w:after="0" w:line="230" w:lineRule="auto"/>
              <w:ind w:left="72" w:right="-331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22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92015A" w:rsidRPr="00004870" w:rsidRDefault="0092015A" w:rsidP="00980671">
            <w:pPr>
              <w:ind w:left="132" w:right="-35"/>
              <w:rPr>
                <w:lang w:val="ru-RU"/>
              </w:rPr>
            </w:pPr>
            <w:r w:rsidRPr="00AA780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Измерение величин.</w:t>
            </w:r>
            <w:r w:rsidRPr="00AA780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Решение практических задач.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2015A" w:rsidRDefault="0092015A" w:rsidP="003759C8">
            <w:pPr>
              <w:tabs>
                <w:tab w:val="left" w:pos="35"/>
              </w:tabs>
              <w:ind w:left="74" w:right="-331" w:firstLine="102"/>
            </w:pPr>
            <w:r w:rsidRPr="004B58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15A" w:rsidRPr="003B63CC" w:rsidRDefault="0092015A" w:rsidP="003759C8">
            <w:pPr>
              <w:ind w:right="-331"/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15A" w:rsidRPr="003B63CC" w:rsidRDefault="0092015A" w:rsidP="003759C8">
            <w:pPr>
              <w:ind w:right="-331"/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15A" w:rsidRPr="003B63CC" w:rsidRDefault="0092015A" w:rsidP="003759C8">
            <w:pPr>
              <w:ind w:left="142" w:right="-331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30.09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15A" w:rsidRPr="003B63CC" w:rsidRDefault="0092015A" w:rsidP="00731DE5">
            <w:pPr>
              <w:autoSpaceDE w:val="0"/>
              <w:autoSpaceDN w:val="0"/>
              <w:spacing w:before="98" w:after="0" w:line="262" w:lineRule="auto"/>
              <w:ind w:left="72" w:right="-331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15A" w:rsidRDefault="0092015A" w:rsidP="00935645">
            <w:pPr>
              <w:ind w:left="142"/>
            </w:pPr>
            <w:proofErr w:type="spellStart"/>
            <w:r w:rsidRPr="00EF6653"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</w:t>
            </w:r>
            <w:proofErr w:type="spellEnd"/>
            <w:r w:rsidRPr="00EF6653"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2015A" w:rsidRPr="008D15D9" w:rsidTr="003759C8">
        <w:trPr>
          <w:trHeight w:hRule="exact" w:val="71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15A" w:rsidRPr="003B63CC" w:rsidRDefault="0092015A" w:rsidP="00731DE5">
            <w:pPr>
              <w:autoSpaceDE w:val="0"/>
              <w:autoSpaceDN w:val="0"/>
              <w:spacing w:before="98" w:after="0" w:line="230" w:lineRule="auto"/>
              <w:ind w:left="72" w:right="-331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23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92015A" w:rsidRPr="00AA780C" w:rsidRDefault="0092015A" w:rsidP="00980671">
            <w:pPr>
              <w:ind w:left="132" w:right="-35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AA780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Измерение величин.</w:t>
            </w:r>
            <w:r w:rsidRPr="00AA780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Решение практических задач.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2015A" w:rsidRDefault="0092015A" w:rsidP="003759C8">
            <w:pPr>
              <w:tabs>
                <w:tab w:val="left" w:pos="35"/>
              </w:tabs>
              <w:ind w:left="74" w:right="-331" w:firstLine="102"/>
            </w:pPr>
            <w:r w:rsidRPr="004B58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15A" w:rsidRPr="003B63CC" w:rsidRDefault="0092015A" w:rsidP="003759C8">
            <w:pPr>
              <w:ind w:right="-331"/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15A" w:rsidRPr="003B63CC" w:rsidRDefault="0092015A" w:rsidP="003759C8">
            <w:pPr>
              <w:ind w:right="-331"/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15A" w:rsidRPr="003B63CC" w:rsidRDefault="0092015A" w:rsidP="003759C8">
            <w:pPr>
              <w:ind w:left="142" w:right="-331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03.10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15A" w:rsidRPr="003B63CC" w:rsidRDefault="0092015A" w:rsidP="00731DE5">
            <w:pPr>
              <w:autoSpaceDE w:val="0"/>
              <w:autoSpaceDN w:val="0"/>
              <w:spacing w:before="98" w:after="0" w:line="262" w:lineRule="auto"/>
              <w:ind w:left="72" w:right="-331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15A" w:rsidRDefault="0092015A" w:rsidP="00935645">
            <w:pPr>
              <w:ind w:left="142"/>
            </w:pPr>
            <w:proofErr w:type="spellStart"/>
            <w:r w:rsidRPr="00EF6653"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</w:t>
            </w:r>
            <w:proofErr w:type="spellEnd"/>
            <w:r w:rsidRPr="00EF6653"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731DE5" w:rsidRPr="008D15D9" w:rsidTr="003759C8">
        <w:trPr>
          <w:trHeight w:hRule="exact" w:val="7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1DE5" w:rsidRPr="003B63CC" w:rsidRDefault="00731DE5" w:rsidP="00731DE5">
            <w:pPr>
              <w:autoSpaceDE w:val="0"/>
              <w:autoSpaceDN w:val="0"/>
              <w:spacing w:before="98" w:after="0" w:line="230" w:lineRule="auto"/>
              <w:ind w:left="72" w:right="-331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24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31DE5" w:rsidRPr="00004870" w:rsidRDefault="00731DE5" w:rsidP="00980671">
            <w:pPr>
              <w:ind w:left="132" w:right="-35"/>
              <w:rPr>
                <w:lang w:val="ru-RU"/>
              </w:rPr>
            </w:pPr>
            <w:r w:rsidRPr="00B078A8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Сравнение и упорядочение однородных величин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731DE5" w:rsidRDefault="00731DE5" w:rsidP="003759C8">
            <w:pPr>
              <w:tabs>
                <w:tab w:val="left" w:pos="35"/>
              </w:tabs>
              <w:ind w:left="74" w:right="-331" w:firstLine="102"/>
            </w:pPr>
            <w:r w:rsidRPr="004B58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1DE5" w:rsidRPr="003B63CC" w:rsidRDefault="00731DE5" w:rsidP="003759C8">
            <w:pPr>
              <w:ind w:right="-331"/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1DE5" w:rsidRPr="003B63CC" w:rsidRDefault="00731DE5" w:rsidP="003759C8">
            <w:pPr>
              <w:ind w:right="-331"/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1DE5" w:rsidRPr="003B63CC" w:rsidRDefault="00731DE5" w:rsidP="003759C8">
            <w:pPr>
              <w:ind w:left="142" w:right="-331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04.10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1DE5" w:rsidRPr="003B63CC" w:rsidRDefault="00731DE5" w:rsidP="00731DE5">
            <w:pPr>
              <w:autoSpaceDE w:val="0"/>
              <w:autoSpaceDN w:val="0"/>
              <w:spacing w:before="98" w:after="0" w:line="262" w:lineRule="auto"/>
              <w:ind w:left="72" w:right="-331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1DE5" w:rsidRPr="003B63CC" w:rsidRDefault="0092015A" w:rsidP="00731DE5">
            <w:pPr>
              <w:autoSpaceDE w:val="0"/>
              <w:autoSpaceDN w:val="0"/>
              <w:spacing w:before="98" w:after="0" w:line="262" w:lineRule="auto"/>
              <w:ind w:left="72" w:right="143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Устный опрос</w:t>
            </w:r>
          </w:p>
        </w:tc>
      </w:tr>
      <w:tr w:rsidR="00731DE5" w:rsidRPr="008D15D9" w:rsidTr="003759C8">
        <w:trPr>
          <w:trHeight w:hRule="exact" w:val="715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1DE5" w:rsidRPr="003B63CC" w:rsidRDefault="00731DE5" w:rsidP="00731DE5">
            <w:pPr>
              <w:autoSpaceDE w:val="0"/>
              <w:autoSpaceDN w:val="0"/>
              <w:spacing w:before="98" w:after="0" w:line="230" w:lineRule="auto"/>
              <w:ind w:left="72" w:right="-331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25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31DE5" w:rsidRPr="00004870" w:rsidRDefault="00731DE5" w:rsidP="00980671">
            <w:pPr>
              <w:ind w:left="132" w:right="-35"/>
              <w:rPr>
                <w:lang w:val="ru-RU"/>
              </w:rPr>
            </w:pPr>
            <w:r w:rsidRPr="00B078A8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Сравнение и упорядочение однородных величин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731DE5" w:rsidRDefault="00731DE5" w:rsidP="003759C8">
            <w:pPr>
              <w:tabs>
                <w:tab w:val="left" w:pos="35"/>
              </w:tabs>
              <w:ind w:left="74" w:right="-331" w:firstLine="102"/>
            </w:pPr>
            <w:r w:rsidRPr="004B58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1DE5" w:rsidRPr="003B63CC" w:rsidRDefault="00731DE5" w:rsidP="003759C8">
            <w:pPr>
              <w:ind w:right="-331"/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1DE5" w:rsidRPr="003B63CC" w:rsidRDefault="00731DE5" w:rsidP="003759C8">
            <w:pPr>
              <w:ind w:right="-331"/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1DE5" w:rsidRPr="003B63CC" w:rsidRDefault="00731DE5" w:rsidP="003759C8">
            <w:pPr>
              <w:ind w:left="142" w:right="-331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05.10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1DE5" w:rsidRPr="003B63CC" w:rsidRDefault="00731DE5" w:rsidP="00731DE5">
            <w:pPr>
              <w:autoSpaceDE w:val="0"/>
              <w:autoSpaceDN w:val="0"/>
              <w:spacing w:before="98" w:after="0" w:line="262" w:lineRule="auto"/>
              <w:ind w:left="72" w:right="-331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1DE5" w:rsidRPr="003B63CC" w:rsidRDefault="0092015A" w:rsidP="00731DE5">
            <w:pPr>
              <w:autoSpaceDE w:val="0"/>
              <w:autoSpaceDN w:val="0"/>
              <w:spacing w:before="98" w:after="0" w:line="262" w:lineRule="auto"/>
              <w:ind w:left="72" w:right="143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Устный опрос</w:t>
            </w:r>
          </w:p>
        </w:tc>
      </w:tr>
      <w:tr w:rsidR="00731DE5" w:rsidRPr="008D15D9" w:rsidTr="003759C8">
        <w:trPr>
          <w:trHeight w:hRule="exact" w:val="71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1DE5" w:rsidRPr="003B63CC" w:rsidRDefault="00731DE5" w:rsidP="00731DE5">
            <w:pPr>
              <w:autoSpaceDE w:val="0"/>
              <w:autoSpaceDN w:val="0"/>
              <w:spacing w:before="98" w:after="0" w:line="230" w:lineRule="auto"/>
              <w:ind w:left="72" w:right="-331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26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31DE5" w:rsidRPr="008B2D3B" w:rsidRDefault="00731DE5" w:rsidP="00980671">
            <w:pPr>
              <w:ind w:left="132" w:right="-35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324629">
              <w:rPr>
                <w:rFonts w:ascii="Times New Roman" w:eastAsia="Times New Roman" w:hAnsi="Times New Roman" w:cs="Times New Roman"/>
                <w:sz w:val="24"/>
                <w:lang w:val="ru-RU"/>
              </w:rPr>
              <w:t>Контрольная работа по теме «Величины»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731DE5" w:rsidRDefault="00731DE5" w:rsidP="003759C8">
            <w:pPr>
              <w:tabs>
                <w:tab w:val="left" w:pos="35"/>
              </w:tabs>
              <w:ind w:left="74" w:right="-331" w:firstLine="102"/>
            </w:pPr>
            <w:r w:rsidRPr="004B58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1DE5" w:rsidRPr="003B63CC" w:rsidRDefault="00731DE5" w:rsidP="003759C8">
            <w:pPr>
              <w:ind w:right="-331"/>
              <w:jc w:val="center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1DE5" w:rsidRPr="003B63CC" w:rsidRDefault="00731DE5" w:rsidP="003759C8">
            <w:pPr>
              <w:ind w:right="-331"/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1DE5" w:rsidRPr="003B63CC" w:rsidRDefault="00731DE5" w:rsidP="003759C8">
            <w:pPr>
              <w:ind w:left="142" w:right="-331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06.10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1DE5" w:rsidRPr="003B63CC" w:rsidRDefault="00731DE5" w:rsidP="00731DE5">
            <w:pPr>
              <w:autoSpaceDE w:val="0"/>
              <w:autoSpaceDN w:val="0"/>
              <w:spacing w:before="98" w:after="0" w:line="262" w:lineRule="auto"/>
              <w:ind w:left="72" w:right="-331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1DE5" w:rsidRPr="003B63CC" w:rsidRDefault="0092015A" w:rsidP="00731DE5">
            <w:pPr>
              <w:autoSpaceDE w:val="0"/>
              <w:autoSpaceDN w:val="0"/>
              <w:spacing w:before="98" w:after="0" w:line="262" w:lineRule="auto"/>
              <w:ind w:left="72" w:right="143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Контрольная работа</w:t>
            </w:r>
          </w:p>
        </w:tc>
      </w:tr>
    </w:tbl>
    <w:p w:rsidR="000E625B" w:rsidRDefault="000E625B" w:rsidP="00731DE5">
      <w:pPr>
        <w:ind w:right="-331"/>
        <w:rPr>
          <w:rFonts w:ascii="Cambria" w:eastAsia="MS Mincho" w:hAnsi="Cambria" w:cs="Times New Roman"/>
          <w:lang w:val="ru-RU"/>
        </w:rPr>
      </w:pPr>
    </w:p>
    <w:p w:rsidR="000E625B" w:rsidRPr="00BB368E" w:rsidRDefault="000E625B" w:rsidP="00731DE5">
      <w:pPr>
        <w:ind w:right="-331"/>
        <w:rPr>
          <w:rFonts w:ascii="Cambria" w:eastAsia="MS Mincho" w:hAnsi="Cambria" w:cs="Times New Roman"/>
          <w:lang w:val="ru-RU"/>
        </w:rPr>
        <w:sectPr w:rsidR="000E625B" w:rsidRPr="00BB368E">
          <w:pgSz w:w="11900" w:h="16840"/>
          <w:pgMar w:top="284" w:right="650" w:bottom="86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0E625B" w:rsidRPr="00BB368E" w:rsidRDefault="000E625B" w:rsidP="00731DE5">
      <w:pPr>
        <w:autoSpaceDE w:val="0"/>
        <w:autoSpaceDN w:val="0"/>
        <w:spacing w:after="66" w:line="220" w:lineRule="exact"/>
        <w:ind w:right="-331"/>
        <w:rPr>
          <w:rFonts w:ascii="Cambria" w:eastAsia="MS Mincho" w:hAnsi="Cambria" w:cs="Times New Roman"/>
          <w:lang w:val="ru-RU"/>
        </w:rPr>
      </w:pPr>
    </w:p>
    <w:tbl>
      <w:tblPr>
        <w:tblW w:w="10914" w:type="dxa"/>
        <w:tblInd w:w="6" w:type="dxa"/>
        <w:tblLayout w:type="fixed"/>
        <w:tblLook w:val="04A0"/>
      </w:tblPr>
      <w:tblGrid>
        <w:gridCol w:w="576"/>
        <w:gridCol w:w="3251"/>
        <w:gridCol w:w="699"/>
        <w:gridCol w:w="1143"/>
        <w:gridCol w:w="1276"/>
        <w:gridCol w:w="1134"/>
        <w:gridCol w:w="1276"/>
        <w:gridCol w:w="1559"/>
      </w:tblGrid>
      <w:tr w:rsidR="00311F29" w:rsidRPr="000E625B" w:rsidTr="003759C8">
        <w:trPr>
          <w:trHeight w:hRule="exact" w:val="185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731DE5">
            <w:pPr>
              <w:autoSpaceDE w:val="0"/>
              <w:autoSpaceDN w:val="0"/>
              <w:spacing w:before="98" w:after="0" w:line="230" w:lineRule="auto"/>
              <w:ind w:left="72" w:right="-331"/>
              <w:rPr>
                <w:rFonts w:ascii="Cambria" w:eastAsia="MS Mincho" w:hAnsi="Cambria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7</w:t>
            </w: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11F29" w:rsidRPr="006332F9" w:rsidRDefault="00311F29" w:rsidP="00980671">
            <w:pPr>
              <w:ind w:left="132" w:right="142"/>
              <w:rPr>
                <w:lang w:val="ru-RU"/>
              </w:rPr>
            </w:pPr>
            <w:r w:rsidRPr="005915F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Устное сложение и </w:t>
            </w:r>
            <w:r w:rsidRPr="005915F1">
              <w:rPr>
                <w:lang w:val="ru-RU"/>
              </w:rPr>
              <w:br/>
            </w:r>
            <w:r w:rsidRPr="005915F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вычитание чисел в пределах 100 без перехода и с </w:t>
            </w:r>
            <w:r w:rsidRPr="005915F1">
              <w:rPr>
                <w:lang w:val="ru-RU"/>
              </w:rPr>
              <w:br/>
            </w:r>
            <w:r w:rsidRPr="005915F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переходом через разряд</w:t>
            </w:r>
            <w:r w:rsidRPr="006332F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Сложение и вычитание вида 40 + 5, 45 – 5, 45 – 40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Default="00311F29" w:rsidP="003759C8">
            <w:pPr>
              <w:ind w:left="141" w:right="-331"/>
            </w:pPr>
            <w:r w:rsidRPr="007A19BA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731DE5">
            <w:pPr>
              <w:ind w:right="-331"/>
              <w:rPr>
                <w:rFonts w:ascii="Cambria" w:eastAsia="MS Mincho" w:hAnsi="Cambria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731DE5">
            <w:pPr>
              <w:ind w:right="-331"/>
              <w:rPr>
                <w:rFonts w:ascii="Cambria" w:eastAsia="MS Mincho" w:hAnsi="Cambria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DD7856" w:rsidRDefault="00DD7856" w:rsidP="00311F29">
            <w:pPr>
              <w:ind w:left="142" w:right="-331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07.10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F29" w:rsidRPr="000E625B" w:rsidRDefault="00311F29" w:rsidP="00731DE5">
            <w:pPr>
              <w:autoSpaceDE w:val="0"/>
              <w:autoSpaceDN w:val="0"/>
              <w:spacing w:before="98" w:after="0" w:line="262" w:lineRule="auto"/>
              <w:ind w:left="72" w:right="-33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731DE5">
            <w:pPr>
              <w:autoSpaceDE w:val="0"/>
              <w:autoSpaceDN w:val="0"/>
              <w:spacing w:before="98" w:after="0" w:line="262" w:lineRule="auto"/>
              <w:ind w:left="72" w:right="-331"/>
              <w:rPr>
                <w:rFonts w:ascii="Cambria" w:eastAsia="MS Mincho" w:hAnsi="Cambria" w:cs="Times New Roman"/>
              </w:rPr>
            </w:pPr>
            <w:proofErr w:type="spellStart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92015A" w:rsidRPr="000E625B" w:rsidTr="003759C8">
        <w:trPr>
          <w:trHeight w:hRule="exact" w:val="71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15A" w:rsidRPr="000E625B" w:rsidRDefault="0092015A" w:rsidP="00731DE5">
            <w:pPr>
              <w:autoSpaceDE w:val="0"/>
              <w:autoSpaceDN w:val="0"/>
              <w:spacing w:before="98" w:after="0" w:line="230" w:lineRule="auto"/>
              <w:ind w:left="72" w:right="-331"/>
              <w:rPr>
                <w:rFonts w:ascii="Cambria" w:eastAsia="MS Mincho" w:hAnsi="Cambria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28</w:t>
            </w: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92015A" w:rsidRPr="006332F9" w:rsidRDefault="0092015A" w:rsidP="00980671">
            <w:pPr>
              <w:ind w:left="132" w:right="142"/>
              <w:rPr>
                <w:lang w:val="ru-RU"/>
              </w:rPr>
            </w:pPr>
            <w:r w:rsidRPr="006332F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Приёмы вычислений для случаев вида 46 + 2, 46 + 20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15A" w:rsidRDefault="0092015A" w:rsidP="003759C8">
            <w:pPr>
              <w:ind w:left="141" w:right="-331"/>
            </w:pPr>
            <w:r w:rsidRPr="007A19BA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15A" w:rsidRPr="000E625B" w:rsidRDefault="0092015A" w:rsidP="00731DE5">
            <w:pPr>
              <w:ind w:right="-331"/>
              <w:rPr>
                <w:rFonts w:ascii="Cambria" w:eastAsia="MS Mincho" w:hAnsi="Cambria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15A" w:rsidRPr="000E625B" w:rsidRDefault="0092015A" w:rsidP="00731DE5">
            <w:pPr>
              <w:ind w:right="-331"/>
              <w:rPr>
                <w:rFonts w:ascii="Cambria" w:eastAsia="MS Mincho" w:hAnsi="Cambria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15A" w:rsidRPr="00DD7856" w:rsidRDefault="0092015A" w:rsidP="00311F29">
            <w:pPr>
              <w:ind w:left="142" w:right="-331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10.10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15A" w:rsidRPr="000E625B" w:rsidRDefault="0092015A" w:rsidP="00731DE5">
            <w:pPr>
              <w:autoSpaceDE w:val="0"/>
              <w:autoSpaceDN w:val="0"/>
              <w:spacing w:before="98" w:after="0" w:line="262" w:lineRule="auto"/>
              <w:ind w:left="72" w:right="-33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15A" w:rsidRDefault="0092015A" w:rsidP="0092015A">
            <w:pPr>
              <w:ind w:left="142"/>
            </w:pPr>
            <w:proofErr w:type="spellStart"/>
            <w:r w:rsidRPr="00350E1E"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</w:t>
            </w:r>
            <w:proofErr w:type="spellEnd"/>
            <w:r w:rsidRPr="00350E1E"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2015A" w:rsidRPr="000E625B" w:rsidTr="003759C8">
        <w:trPr>
          <w:trHeight w:hRule="exact" w:val="84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15A" w:rsidRPr="000E625B" w:rsidRDefault="0092015A" w:rsidP="00731DE5">
            <w:pPr>
              <w:autoSpaceDE w:val="0"/>
              <w:autoSpaceDN w:val="0"/>
              <w:spacing w:before="98" w:after="0" w:line="230" w:lineRule="auto"/>
              <w:ind w:left="72" w:right="-331"/>
              <w:rPr>
                <w:rFonts w:ascii="Cambria" w:eastAsia="MS Mincho" w:hAnsi="Cambria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29</w:t>
            </w: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92015A" w:rsidRPr="006332F9" w:rsidRDefault="0092015A" w:rsidP="00980671">
            <w:pPr>
              <w:ind w:left="132" w:right="142"/>
              <w:rPr>
                <w:lang w:val="ru-RU"/>
              </w:rPr>
            </w:pPr>
            <w:r w:rsidRPr="006332F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Приёмы вычислений для случаев вида 46 ‒ 2, 46 ‒20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15A" w:rsidRDefault="0092015A" w:rsidP="003759C8">
            <w:pPr>
              <w:ind w:left="141" w:right="-331"/>
            </w:pPr>
            <w:r w:rsidRPr="007A19BA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15A" w:rsidRPr="000E625B" w:rsidRDefault="0092015A" w:rsidP="00731DE5">
            <w:pPr>
              <w:ind w:right="-331"/>
              <w:rPr>
                <w:rFonts w:ascii="Cambria" w:eastAsia="MS Mincho" w:hAnsi="Cambria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15A" w:rsidRPr="000E625B" w:rsidRDefault="0092015A" w:rsidP="00731DE5">
            <w:pPr>
              <w:ind w:right="-331"/>
              <w:rPr>
                <w:rFonts w:ascii="Cambria" w:eastAsia="MS Mincho" w:hAnsi="Cambria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15A" w:rsidRPr="00DD7856" w:rsidRDefault="0092015A" w:rsidP="00311F29">
            <w:pPr>
              <w:ind w:left="142" w:right="-331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11.10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15A" w:rsidRPr="000E625B" w:rsidRDefault="0092015A" w:rsidP="00731DE5">
            <w:pPr>
              <w:autoSpaceDE w:val="0"/>
              <w:autoSpaceDN w:val="0"/>
              <w:spacing w:before="98" w:after="0" w:line="262" w:lineRule="auto"/>
              <w:ind w:left="72" w:right="-33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15A" w:rsidRDefault="0092015A" w:rsidP="0092015A">
            <w:pPr>
              <w:ind w:left="142"/>
            </w:pPr>
            <w:proofErr w:type="spellStart"/>
            <w:r w:rsidRPr="00350E1E"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</w:t>
            </w:r>
            <w:proofErr w:type="spellEnd"/>
            <w:r w:rsidRPr="00350E1E"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2015A" w:rsidRPr="000E625B" w:rsidTr="003759C8">
        <w:trPr>
          <w:trHeight w:hRule="exact" w:val="84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15A" w:rsidRPr="000E625B" w:rsidRDefault="0092015A" w:rsidP="00731DE5">
            <w:pPr>
              <w:autoSpaceDE w:val="0"/>
              <w:autoSpaceDN w:val="0"/>
              <w:spacing w:before="98" w:after="0" w:line="230" w:lineRule="auto"/>
              <w:ind w:left="72" w:right="-331"/>
              <w:rPr>
                <w:rFonts w:ascii="Cambria" w:eastAsia="MS Mincho" w:hAnsi="Cambria" w:cs="Times New Roman"/>
              </w:rPr>
            </w:pP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0</w:t>
            </w: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92015A" w:rsidRPr="006332F9" w:rsidRDefault="0092015A" w:rsidP="00980671">
            <w:pPr>
              <w:ind w:left="132" w:right="142"/>
              <w:rPr>
                <w:lang w:val="ru-RU"/>
              </w:rPr>
            </w:pPr>
            <w:r w:rsidRPr="006332F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Приёмы вычислен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ий для случаев вида 46 + 4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15A" w:rsidRDefault="0092015A" w:rsidP="003759C8">
            <w:pPr>
              <w:ind w:left="141" w:right="-331"/>
            </w:pPr>
            <w:r w:rsidRPr="007A19BA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15A" w:rsidRPr="000E625B" w:rsidRDefault="0092015A" w:rsidP="00731DE5">
            <w:pPr>
              <w:ind w:right="-331"/>
              <w:rPr>
                <w:rFonts w:ascii="Cambria" w:eastAsia="MS Mincho" w:hAnsi="Cambria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15A" w:rsidRPr="000E625B" w:rsidRDefault="0092015A" w:rsidP="00731DE5">
            <w:pPr>
              <w:ind w:right="-331"/>
              <w:rPr>
                <w:rFonts w:ascii="Cambria" w:eastAsia="MS Mincho" w:hAnsi="Cambria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15A" w:rsidRPr="00DD7856" w:rsidRDefault="0092015A" w:rsidP="00311F29">
            <w:pPr>
              <w:ind w:left="142" w:right="-331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12.10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15A" w:rsidRPr="000E625B" w:rsidRDefault="0092015A" w:rsidP="00731DE5">
            <w:pPr>
              <w:autoSpaceDE w:val="0"/>
              <w:autoSpaceDN w:val="0"/>
              <w:spacing w:before="98" w:after="0" w:line="262" w:lineRule="auto"/>
              <w:ind w:left="72" w:right="-33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15A" w:rsidRDefault="0092015A" w:rsidP="0092015A">
            <w:pPr>
              <w:ind w:left="142"/>
            </w:pPr>
            <w:proofErr w:type="spellStart"/>
            <w:r w:rsidRPr="00350E1E"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</w:t>
            </w:r>
            <w:proofErr w:type="spellEnd"/>
            <w:r w:rsidRPr="00350E1E"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2015A" w:rsidRPr="000B19BD" w:rsidTr="003759C8">
        <w:trPr>
          <w:trHeight w:hRule="exact" w:val="71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15A" w:rsidRPr="005E2A7E" w:rsidRDefault="0092015A" w:rsidP="00731DE5">
            <w:pPr>
              <w:autoSpaceDE w:val="0"/>
              <w:autoSpaceDN w:val="0"/>
              <w:spacing w:before="98" w:after="0" w:line="230" w:lineRule="auto"/>
              <w:ind w:left="72" w:right="-331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31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92015A" w:rsidRPr="006332F9" w:rsidRDefault="0092015A" w:rsidP="00980671">
            <w:pPr>
              <w:ind w:left="132" w:right="14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6332F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Приёмы вычи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слений для случаев вида </w:t>
            </w:r>
            <w:r w:rsidRPr="006332F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50 ‒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15A" w:rsidRDefault="0092015A" w:rsidP="003759C8">
            <w:pPr>
              <w:ind w:left="141" w:right="-331"/>
            </w:pPr>
            <w:r w:rsidRPr="007A19BA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15A" w:rsidRPr="005E2A7E" w:rsidRDefault="0092015A" w:rsidP="00731DE5">
            <w:pPr>
              <w:ind w:right="-331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15A" w:rsidRPr="005E2A7E" w:rsidRDefault="0092015A" w:rsidP="00731DE5">
            <w:pPr>
              <w:ind w:right="-331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15A" w:rsidRPr="005E2A7E" w:rsidRDefault="0092015A" w:rsidP="00311F29">
            <w:pPr>
              <w:ind w:left="142" w:right="-331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13.10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15A" w:rsidRPr="005E2A7E" w:rsidRDefault="0092015A" w:rsidP="00731DE5">
            <w:pPr>
              <w:autoSpaceDE w:val="0"/>
              <w:autoSpaceDN w:val="0"/>
              <w:spacing w:before="98" w:after="0" w:line="262" w:lineRule="auto"/>
              <w:ind w:left="72" w:right="-331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2015A" w:rsidRDefault="0092015A" w:rsidP="0092015A">
            <w:pPr>
              <w:ind w:left="142"/>
            </w:pPr>
            <w:proofErr w:type="spellStart"/>
            <w:r w:rsidRPr="00350E1E"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</w:t>
            </w:r>
            <w:proofErr w:type="spellEnd"/>
            <w:r w:rsidRPr="00350E1E"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E27EFE" w:rsidRPr="000B19BD" w:rsidTr="003759C8">
        <w:trPr>
          <w:trHeight w:hRule="exact" w:val="69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7EFE" w:rsidRPr="005E2A7E" w:rsidRDefault="00E27EFE" w:rsidP="00731DE5">
            <w:pPr>
              <w:autoSpaceDE w:val="0"/>
              <w:autoSpaceDN w:val="0"/>
              <w:spacing w:before="98" w:after="0" w:line="230" w:lineRule="auto"/>
              <w:ind w:left="72" w:right="-331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32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27EFE" w:rsidRPr="00E53AED" w:rsidRDefault="00E27EFE" w:rsidP="00980671">
            <w:pPr>
              <w:autoSpaceDE w:val="0"/>
              <w:autoSpaceDN w:val="0"/>
              <w:spacing w:before="98" w:after="0" w:line="262" w:lineRule="auto"/>
              <w:ind w:left="132" w:righ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Приёмы вычислений для случаев вида 80 ‒ 23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7EFE" w:rsidRDefault="00E27EFE" w:rsidP="003759C8">
            <w:pPr>
              <w:ind w:left="141" w:right="-331"/>
            </w:pPr>
            <w:r w:rsidRPr="007A19BA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7EFE" w:rsidRPr="00FA1082" w:rsidRDefault="00E27EFE" w:rsidP="00731DE5">
            <w:pPr>
              <w:ind w:right="-331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7EFE" w:rsidRPr="00FA1082" w:rsidRDefault="00E27EFE" w:rsidP="00731DE5">
            <w:pPr>
              <w:ind w:right="-331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7EFE" w:rsidRPr="00FA1082" w:rsidRDefault="00E27EFE" w:rsidP="00311F29">
            <w:pPr>
              <w:ind w:left="142" w:right="-331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14.10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EFE" w:rsidRPr="00FA1082" w:rsidRDefault="00E27EFE" w:rsidP="00731DE5">
            <w:pPr>
              <w:autoSpaceDE w:val="0"/>
              <w:autoSpaceDN w:val="0"/>
              <w:spacing w:before="98" w:after="0" w:line="262" w:lineRule="auto"/>
              <w:ind w:left="72" w:right="-331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7EFE" w:rsidRDefault="00E27EFE" w:rsidP="00935645">
            <w:pPr>
              <w:ind w:left="142"/>
            </w:pPr>
            <w:proofErr w:type="spellStart"/>
            <w:r w:rsidRPr="00674834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</w:p>
        </w:tc>
      </w:tr>
      <w:tr w:rsidR="00E27EFE" w:rsidRPr="000B19BD" w:rsidTr="003759C8">
        <w:trPr>
          <w:trHeight w:hRule="exact" w:val="55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7EFE" w:rsidRPr="00FA1082" w:rsidRDefault="00E27EFE" w:rsidP="00731DE5">
            <w:pPr>
              <w:autoSpaceDE w:val="0"/>
              <w:autoSpaceDN w:val="0"/>
              <w:spacing w:before="98" w:after="0" w:line="230" w:lineRule="auto"/>
              <w:ind w:left="72" w:right="-331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33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27EFE" w:rsidRPr="00C63432" w:rsidRDefault="00E27EFE" w:rsidP="00980671">
            <w:pPr>
              <w:autoSpaceDE w:val="0"/>
              <w:autoSpaceDN w:val="0"/>
              <w:spacing w:before="98" w:after="0" w:line="271" w:lineRule="auto"/>
              <w:ind w:left="132" w:righ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34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Приёмы вычислений для случаев вида 46 + 8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7EFE" w:rsidRDefault="00E27EFE" w:rsidP="003759C8">
            <w:pPr>
              <w:ind w:left="141" w:right="-331"/>
            </w:pPr>
            <w:r w:rsidRPr="007A19BA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7EFE" w:rsidRPr="00FA1082" w:rsidRDefault="00E27EFE" w:rsidP="00731DE5">
            <w:pPr>
              <w:ind w:right="-331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7EFE" w:rsidRPr="00FA1082" w:rsidRDefault="00E27EFE" w:rsidP="00731DE5">
            <w:pPr>
              <w:ind w:right="-331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7EFE" w:rsidRPr="00FA1082" w:rsidRDefault="00E27EFE" w:rsidP="00311F29">
            <w:pPr>
              <w:ind w:left="142" w:right="-331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17.10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EFE" w:rsidRPr="00FA1082" w:rsidRDefault="00E27EFE" w:rsidP="00731DE5">
            <w:pPr>
              <w:autoSpaceDE w:val="0"/>
              <w:autoSpaceDN w:val="0"/>
              <w:spacing w:before="98" w:after="0" w:line="262" w:lineRule="auto"/>
              <w:ind w:left="72" w:right="-331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7EFE" w:rsidRDefault="00E27EFE" w:rsidP="00935645">
            <w:pPr>
              <w:ind w:left="142"/>
            </w:pPr>
            <w:proofErr w:type="spellStart"/>
            <w:r w:rsidRPr="00674834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</w:p>
        </w:tc>
      </w:tr>
      <w:tr w:rsidR="00E27EFE" w:rsidRPr="000B19BD" w:rsidTr="003759C8">
        <w:trPr>
          <w:trHeight w:hRule="exact" w:val="56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7EFE" w:rsidRPr="00FA1082" w:rsidRDefault="00E27EFE" w:rsidP="00731DE5">
            <w:pPr>
              <w:autoSpaceDE w:val="0"/>
              <w:autoSpaceDN w:val="0"/>
              <w:spacing w:before="98" w:after="0" w:line="230" w:lineRule="auto"/>
              <w:ind w:left="72" w:right="-331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27EFE" w:rsidRPr="00E53AED" w:rsidRDefault="00E27EFE" w:rsidP="00980671">
            <w:pPr>
              <w:autoSpaceDE w:val="0"/>
              <w:autoSpaceDN w:val="0"/>
              <w:spacing w:before="70" w:after="0" w:line="230" w:lineRule="auto"/>
              <w:ind w:left="132" w:righ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Приёмы вычислений для случаев вида 64 ‒ 8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7EFE" w:rsidRDefault="00E27EFE" w:rsidP="003759C8">
            <w:pPr>
              <w:ind w:left="141" w:right="-331"/>
            </w:pPr>
            <w:r w:rsidRPr="007A19BA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7EFE" w:rsidRPr="00FA1082" w:rsidRDefault="00E27EFE" w:rsidP="00731DE5">
            <w:pPr>
              <w:ind w:right="-331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7EFE" w:rsidRPr="00FA1082" w:rsidRDefault="00E27EFE" w:rsidP="00731DE5">
            <w:pPr>
              <w:ind w:right="-331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7EFE" w:rsidRPr="00FA1082" w:rsidRDefault="00E27EFE" w:rsidP="00311F29">
            <w:pPr>
              <w:ind w:left="142" w:right="-331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18.10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EFE" w:rsidRPr="00FA1082" w:rsidRDefault="00E27EFE" w:rsidP="00731DE5">
            <w:pPr>
              <w:autoSpaceDE w:val="0"/>
              <w:autoSpaceDN w:val="0"/>
              <w:spacing w:before="98" w:after="0" w:line="262" w:lineRule="auto"/>
              <w:ind w:left="72" w:right="-331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7EFE" w:rsidRDefault="00E27EFE" w:rsidP="00935645">
            <w:pPr>
              <w:ind w:left="142"/>
            </w:pPr>
            <w:proofErr w:type="spellStart"/>
            <w:r w:rsidRPr="00674834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</w:p>
        </w:tc>
      </w:tr>
      <w:tr w:rsidR="00E27EFE" w:rsidRPr="000B19BD" w:rsidTr="003759C8">
        <w:trPr>
          <w:trHeight w:hRule="exact" w:val="56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7EFE" w:rsidRPr="00FA1082" w:rsidRDefault="00E27EFE" w:rsidP="00731DE5">
            <w:pPr>
              <w:autoSpaceDE w:val="0"/>
              <w:autoSpaceDN w:val="0"/>
              <w:spacing w:before="98" w:after="0" w:line="230" w:lineRule="auto"/>
              <w:ind w:left="72" w:right="-331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27EFE" w:rsidRPr="00E53AED" w:rsidRDefault="00E27EFE" w:rsidP="00980671">
            <w:pPr>
              <w:autoSpaceDE w:val="0"/>
              <w:autoSpaceDN w:val="0"/>
              <w:spacing w:before="70" w:after="0" w:line="230" w:lineRule="auto"/>
              <w:ind w:left="132" w:righ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Приёмы вычислений для случаев вида 64 ‒ 8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7EFE" w:rsidRDefault="00E27EFE" w:rsidP="003759C8">
            <w:pPr>
              <w:ind w:left="141" w:right="-331"/>
            </w:pPr>
            <w:r w:rsidRPr="007A19BA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7EFE" w:rsidRPr="00FA1082" w:rsidRDefault="00E27EFE" w:rsidP="00731DE5">
            <w:pPr>
              <w:ind w:right="-331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7EFE" w:rsidRPr="00FA1082" w:rsidRDefault="00E27EFE" w:rsidP="00731DE5">
            <w:pPr>
              <w:ind w:right="-331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7EFE" w:rsidRPr="00FA1082" w:rsidRDefault="00E27EFE" w:rsidP="00311F29">
            <w:pPr>
              <w:ind w:left="142" w:right="-331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19.10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EFE" w:rsidRPr="00FA1082" w:rsidRDefault="00E27EFE" w:rsidP="00731DE5">
            <w:pPr>
              <w:autoSpaceDE w:val="0"/>
              <w:autoSpaceDN w:val="0"/>
              <w:spacing w:before="98" w:after="0" w:line="262" w:lineRule="auto"/>
              <w:ind w:left="72" w:right="-331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7EFE" w:rsidRDefault="00E27EFE" w:rsidP="00935645">
            <w:pPr>
              <w:ind w:left="142"/>
            </w:pPr>
            <w:proofErr w:type="spellStart"/>
            <w:r w:rsidRPr="00674834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</w:p>
        </w:tc>
      </w:tr>
      <w:tr w:rsidR="00311F29" w:rsidRPr="000E625B" w:rsidTr="003759C8">
        <w:trPr>
          <w:trHeight w:hRule="exact" w:val="96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731DE5">
            <w:pPr>
              <w:autoSpaceDE w:val="0"/>
              <w:autoSpaceDN w:val="0"/>
              <w:spacing w:before="98" w:after="0" w:line="230" w:lineRule="auto"/>
              <w:ind w:left="72" w:right="-331"/>
              <w:rPr>
                <w:rFonts w:ascii="Cambria" w:eastAsia="MS Mincho" w:hAnsi="Cambria" w:cs="Times New Roman"/>
              </w:rPr>
            </w:pP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6</w:t>
            </w: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11F29" w:rsidRPr="00C63432" w:rsidRDefault="00311F29" w:rsidP="00980671">
            <w:pPr>
              <w:autoSpaceDE w:val="0"/>
              <w:autoSpaceDN w:val="0"/>
              <w:spacing w:before="98" w:after="0" w:line="230" w:lineRule="auto"/>
              <w:ind w:left="132"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34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Письменное сложение и вычитание чисел в пределах 100. </w:t>
            </w:r>
            <w:proofErr w:type="spellStart"/>
            <w:r w:rsidRPr="00C63432">
              <w:rPr>
                <w:rFonts w:ascii="Times New Roman" w:hAnsi="Times New Roman" w:cs="Times New Roman"/>
                <w:sz w:val="24"/>
                <w:szCs w:val="24"/>
              </w:rPr>
              <w:t>Сложениевида</w:t>
            </w:r>
            <w:proofErr w:type="spellEnd"/>
            <w:r w:rsidRPr="00C63432">
              <w:rPr>
                <w:rFonts w:ascii="Times New Roman" w:hAnsi="Times New Roman" w:cs="Times New Roman"/>
                <w:sz w:val="24"/>
                <w:szCs w:val="24"/>
              </w:rPr>
              <w:t xml:space="preserve"> 35 + 43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Default="00311F29" w:rsidP="003759C8">
            <w:pPr>
              <w:ind w:left="141" w:right="-331"/>
            </w:pPr>
            <w:r w:rsidRPr="007A19BA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731DE5">
            <w:pPr>
              <w:ind w:right="-331"/>
              <w:rPr>
                <w:rFonts w:ascii="Cambria" w:eastAsia="MS Mincho" w:hAnsi="Cambria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731DE5">
            <w:pPr>
              <w:ind w:right="-331"/>
              <w:rPr>
                <w:rFonts w:ascii="Cambria" w:eastAsia="MS Mincho" w:hAnsi="Cambria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DD7856" w:rsidRDefault="00DD7856" w:rsidP="00311F29">
            <w:pPr>
              <w:ind w:left="142" w:right="-331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20.10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F29" w:rsidRPr="000E625B" w:rsidRDefault="00311F29" w:rsidP="00731DE5">
            <w:pPr>
              <w:autoSpaceDE w:val="0"/>
              <w:autoSpaceDN w:val="0"/>
              <w:spacing w:before="98" w:after="0" w:line="262" w:lineRule="auto"/>
              <w:ind w:left="72" w:right="-33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35645" w:rsidRDefault="00311F29" w:rsidP="00935645">
            <w:pPr>
              <w:autoSpaceDE w:val="0"/>
              <w:autoSpaceDN w:val="0"/>
              <w:spacing w:before="98" w:after="0" w:line="262" w:lineRule="auto"/>
              <w:ind w:left="142" w:right="-331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proofErr w:type="spellStart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</w:t>
            </w:r>
            <w:proofErr w:type="spellEnd"/>
          </w:p>
          <w:p w:rsidR="00311F29" w:rsidRPr="000E625B" w:rsidRDefault="00311F29" w:rsidP="00935645">
            <w:pPr>
              <w:autoSpaceDE w:val="0"/>
              <w:autoSpaceDN w:val="0"/>
              <w:spacing w:before="98" w:after="0" w:line="262" w:lineRule="auto"/>
              <w:ind w:left="142" w:right="-331"/>
              <w:rPr>
                <w:rFonts w:ascii="Cambria" w:eastAsia="MS Mincho" w:hAnsi="Cambria" w:cs="Times New Roman"/>
              </w:rPr>
            </w:pPr>
            <w:proofErr w:type="spellStart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опрос</w:t>
            </w:r>
            <w:proofErr w:type="spellEnd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311F29" w:rsidRPr="000E625B" w:rsidTr="003759C8">
        <w:trPr>
          <w:trHeight w:hRule="exact" w:val="54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5E2A7E" w:rsidRDefault="00311F29" w:rsidP="00731DE5">
            <w:pPr>
              <w:autoSpaceDE w:val="0"/>
              <w:autoSpaceDN w:val="0"/>
              <w:spacing w:before="98" w:after="0" w:line="230" w:lineRule="auto"/>
              <w:ind w:left="72" w:right="-331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37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11F29" w:rsidRPr="00C63432" w:rsidRDefault="00311F29" w:rsidP="00980671">
            <w:pPr>
              <w:autoSpaceDE w:val="0"/>
              <w:autoSpaceDN w:val="0"/>
              <w:spacing w:before="100" w:after="0" w:line="230" w:lineRule="auto"/>
              <w:ind w:left="132"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3432">
              <w:rPr>
                <w:rFonts w:ascii="Times New Roman" w:hAnsi="Times New Roman" w:cs="Times New Roman"/>
                <w:sz w:val="24"/>
                <w:szCs w:val="24"/>
              </w:rPr>
              <w:t>Вычитаниевида</w:t>
            </w:r>
            <w:proofErr w:type="spellEnd"/>
            <w:r w:rsidRPr="00C63432">
              <w:rPr>
                <w:rFonts w:ascii="Times New Roman" w:hAnsi="Times New Roman" w:cs="Times New Roman"/>
                <w:sz w:val="24"/>
                <w:szCs w:val="24"/>
              </w:rPr>
              <w:t xml:space="preserve"> 85 – 24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Default="00311F29" w:rsidP="003759C8">
            <w:pPr>
              <w:ind w:left="141" w:right="-331"/>
            </w:pPr>
            <w:r w:rsidRPr="007A19BA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731DE5">
            <w:pPr>
              <w:ind w:right="-331"/>
              <w:rPr>
                <w:rFonts w:ascii="Cambria" w:eastAsia="MS Mincho" w:hAnsi="Cambria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731DE5">
            <w:pPr>
              <w:ind w:right="-331"/>
              <w:rPr>
                <w:rFonts w:ascii="Cambria" w:eastAsia="MS Mincho" w:hAnsi="Cambria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DD7856" w:rsidRDefault="00DD7856" w:rsidP="00311F29">
            <w:pPr>
              <w:ind w:left="142" w:right="-331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21.10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F29" w:rsidRPr="000E625B" w:rsidRDefault="00311F29" w:rsidP="00731DE5">
            <w:pPr>
              <w:autoSpaceDE w:val="0"/>
              <w:autoSpaceDN w:val="0"/>
              <w:spacing w:before="98" w:after="0" w:line="262" w:lineRule="auto"/>
              <w:ind w:left="72" w:right="-33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E27EFE" w:rsidRDefault="00E27EFE" w:rsidP="00935645">
            <w:pPr>
              <w:autoSpaceDE w:val="0"/>
              <w:autoSpaceDN w:val="0"/>
              <w:spacing w:before="98" w:after="0" w:line="262" w:lineRule="auto"/>
              <w:ind w:left="142" w:right="-331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Тестирование</w:t>
            </w:r>
          </w:p>
        </w:tc>
      </w:tr>
      <w:tr w:rsidR="00E27EFE" w:rsidRPr="000E625B" w:rsidTr="003759C8">
        <w:trPr>
          <w:trHeight w:hRule="exact" w:val="56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7EFE" w:rsidRPr="005E2A7E" w:rsidRDefault="00E27EFE" w:rsidP="0050352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38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27EFE" w:rsidRPr="00C63432" w:rsidRDefault="00E27EFE" w:rsidP="00980671">
            <w:pPr>
              <w:autoSpaceDE w:val="0"/>
              <w:autoSpaceDN w:val="0"/>
              <w:spacing w:before="98" w:after="0"/>
              <w:ind w:left="132"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3432">
              <w:rPr>
                <w:rFonts w:ascii="Times New Roman" w:hAnsi="Times New Roman" w:cs="Times New Roman"/>
                <w:sz w:val="24"/>
                <w:szCs w:val="24"/>
              </w:rPr>
              <w:t>Сложениевида</w:t>
            </w:r>
            <w:proofErr w:type="spellEnd"/>
            <w:r w:rsidRPr="00C63432">
              <w:rPr>
                <w:rFonts w:ascii="Times New Roman" w:hAnsi="Times New Roman" w:cs="Times New Roman"/>
                <w:sz w:val="24"/>
                <w:szCs w:val="24"/>
              </w:rPr>
              <w:t xml:space="preserve"> 52 + 38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7EFE" w:rsidRDefault="00E27EFE" w:rsidP="003759C8">
            <w:pPr>
              <w:ind w:left="141"/>
            </w:pPr>
            <w:r w:rsidRPr="007A19BA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7EFE" w:rsidRPr="000E625B" w:rsidRDefault="00E27EFE" w:rsidP="000E625B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7EFE" w:rsidRPr="000E625B" w:rsidRDefault="00E27EFE" w:rsidP="000E625B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7EFE" w:rsidRPr="00DD7856" w:rsidRDefault="00E27EFE" w:rsidP="00311F29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24.10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EFE" w:rsidRPr="000E625B" w:rsidRDefault="00E27EFE" w:rsidP="000E625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7EFE" w:rsidRDefault="00E27EFE" w:rsidP="00935645">
            <w:pPr>
              <w:ind w:left="142"/>
            </w:pPr>
            <w:proofErr w:type="spellStart"/>
            <w:r w:rsidRPr="00E83581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</w:p>
        </w:tc>
      </w:tr>
      <w:tr w:rsidR="00E27EFE" w:rsidRPr="000E625B" w:rsidTr="003759C8">
        <w:trPr>
          <w:trHeight w:hRule="exact" w:val="56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7EFE" w:rsidRPr="005E2A7E" w:rsidRDefault="00E27EFE" w:rsidP="0050352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39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27EFE" w:rsidRPr="00C63432" w:rsidRDefault="00E27EFE" w:rsidP="00980671">
            <w:pPr>
              <w:autoSpaceDE w:val="0"/>
              <w:autoSpaceDN w:val="0"/>
              <w:spacing w:before="98" w:after="0"/>
              <w:ind w:left="132" w:righ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34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Сложение вида 43 + 37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7EFE" w:rsidRDefault="00E27EFE" w:rsidP="003759C8">
            <w:pPr>
              <w:ind w:left="141"/>
            </w:pPr>
            <w:r w:rsidRPr="007A19BA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7EFE" w:rsidRPr="000E625B" w:rsidRDefault="00E27EFE" w:rsidP="000E625B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7EFE" w:rsidRPr="000E625B" w:rsidRDefault="00E27EFE" w:rsidP="000E625B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7EFE" w:rsidRPr="00DD7856" w:rsidRDefault="00E27EFE" w:rsidP="00311F29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25.10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EFE" w:rsidRPr="000E625B" w:rsidRDefault="00E27EFE" w:rsidP="000E625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7EFE" w:rsidRDefault="00E27EFE" w:rsidP="00935645">
            <w:pPr>
              <w:ind w:left="142"/>
            </w:pPr>
            <w:proofErr w:type="spellStart"/>
            <w:r w:rsidRPr="00E83581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</w:p>
        </w:tc>
      </w:tr>
      <w:tr w:rsidR="00E27EFE" w:rsidRPr="000E625B" w:rsidTr="003759C8">
        <w:trPr>
          <w:trHeight w:hRule="exact" w:val="71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7EFE" w:rsidRPr="005E2A7E" w:rsidRDefault="00E27EFE" w:rsidP="0050352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40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27EFE" w:rsidRDefault="00E27EFE" w:rsidP="00980671">
            <w:pPr>
              <w:autoSpaceDE w:val="0"/>
              <w:autoSpaceDN w:val="0"/>
              <w:spacing w:before="98" w:after="0" w:line="262" w:lineRule="auto"/>
              <w:ind w:left="132" w:righ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63432">
              <w:rPr>
                <w:rFonts w:ascii="Times New Roman" w:hAnsi="Times New Roman" w:cs="Times New Roman"/>
                <w:sz w:val="24"/>
                <w:szCs w:val="24"/>
              </w:rPr>
              <w:t>Вычитаниявида</w:t>
            </w:r>
            <w:proofErr w:type="spellEnd"/>
            <w:r w:rsidRPr="00C63432">
              <w:rPr>
                <w:rFonts w:ascii="Times New Roman" w:hAnsi="Times New Roman" w:cs="Times New Roman"/>
                <w:sz w:val="24"/>
                <w:szCs w:val="24"/>
              </w:rPr>
              <w:t xml:space="preserve"> 46 +4, </w:t>
            </w:r>
          </w:p>
          <w:p w:rsidR="00E27EFE" w:rsidRPr="00C63432" w:rsidRDefault="00E27EFE" w:rsidP="00980671">
            <w:pPr>
              <w:autoSpaceDE w:val="0"/>
              <w:autoSpaceDN w:val="0"/>
              <w:spacing w:after="0" w:line="262" w:lineRule="auto"/>
              <w:ind w:left="132"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3432">
              <w:rPr>
                <w:rFonts w:ascii="Times New Roman" w:hAnsi="Times New Roman" w:cs="Times New Roman"/>
                <w:sz w:val="24"/>
                <w:szCs w:val="24"/>
              </w:rPr>
              <w:t>50 – 6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7EFE" w:rsidRDefault="00E27EFE" w:rsidP="003759C8">
            <w:pPr>
              <w:ind w:left="141"/>
            </w:pPr>
            <w:r w:rsidRPr="007A19BA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7EFE" w:rsidRPr="000E625B" w:rsidRDefault="00E27EFE" w:rsidP="000E625B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7EFE" w:rsidRPr="000E625B" w:rsidRDefault="00E27EFE" w:rsidP="000E625B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7EFE" w:rsidRPr="00DD7856" w:rsidRDefault="00E27EFE" w:rsidP="00311F29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26.10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EFE" w:rsidRPr="000E625B" w:rsidRDefault="00E27EFE" w:rsidP="000E625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7EFE" w:rsidRDefault="00E27EFE" w:rsidP="00935645">
            <w:pPr>
              <w:ind w:left="142"/>
            </w:pPr>
            <w:proofErr w:type="spellStart"/>
            <w:r w:rsidRPr="00E83581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</w:p>
        </w:tc>
      </w:tr>
      <w:tr w:rsidR="00E27EFE" w:rsidRPr="000E625B" w:rsidTr="003759C8">
        <w:trPr>
          <w:trHeight w:hRule="exact" w:val="6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7EFE" w:rsidRPr="005E2A7E" w:rsidRDefault="00E27EFE" w:rsidP="0050352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41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27EFE" w:rsidRPr="00C63432" w:rsidRDefault="00E27EFE" w:rsidP="00980671">
            <w:pPr>
              <w:autoSpaceDE w:val="0"/>
              <w:autoSpaceDN w:val="0"/>
              <w:spacing w:before="98" w:after="0" w:line="262" w:lineRule="auto"/>
              <w:ind w:left="132"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3432">
              <w:rPr>
                <w:rFonts w:ascii="Times New Roman" w:hAnsi="Times New Roman" w:cs="Times New Roman"/>
                <w:sz w:val="24"/>
                <w:szCs w:val="24"/>
              </w:rPr>
              <w:t>Вычитаниевида</w:t>
            </w:r>
            <w:proofErr w:type="spellEnd"/>
            <w:r w:rsidRPr="00C63432">
              <w:rPr>
                <w:rFonts w:ascii="Times New Roman" w:hAnsi="Times New Roman" w:cs="Times New Roman"/>
                <w:sz w:val="24"/>
                <w:szCs w:val="24"/>
              </w:rPr>
              <w:t xml:space="preserve"> 60 – 36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7EFE" w:rsidRDefault="00E27EFE" w:rsidP="003759C8">
            <w:pPr>
              <w:ind w:left="141"/>
            </w:pPr>
            <w:r w:rsidRPr="007A19BA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7EFE" w:rsidRPr="000E625B" w:rsidRDefault="00E27EFE" w:rsidP="000E625B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7EFE" w:rsidRPr="000E625B" w:rsidRDefault="00E27EFE" w:rsidP="000E625B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7EFE" w:rsidRPr="00DD7856" w:rsidRDefault="00E27EFE" w:rsidP="00311F29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27.10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EFE" w:rsidRPr="000E625B" w:rsidRDefault="00E27EFE" w:rsidP="000E625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7EFE" w:rsidRDefault="00E27EFE" w:rsidP="00935645">
            <w:pPr>
              <w:ind w:left="142"/>
            </w:pPr>
            <w:proofErr w:type="spellStart"/>
            <w:r w:rsidRPr="00E83581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</w:p>
        </w:tc>
      </w:tr>
      <w:tr w:rsidR="00E27EFE" w:rsidRPr="000E625B" w:rsidTr="003759C8">
        <w:trPr>
          <w:trHeight w:hRule="exact" w:val="56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7EFE" w:rsidRPr="005E2A7E" w:rsidRDefault="00E27EFE" w:rsidP="0050352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42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27EFE" w:rsidRPr="00C63432" w:rsidRDefault="00E27EFE" w:rsidP="00980671">
            <w:pPr>
              <w:autoSpaceDE w:val="0"/>
              <w:autoSpaceDN w:val="0"/>
              <w:spacing w:before="98" w:after="0" w:line="262" w:lineRule="auto"/>
              <w:ind w:left="132"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3432">
              <w:rPr>
                <w:rFonts w:ascii="Times New Roman" w:hAnsi="Times New Roman" w:cs="Times New Roman"/>
                <w:sz w:val="24"/>
                <w:szCs w:val="24"/>
              </w:rPr>
              <w:t>Вычитаниевида</w:t>
            </w:r>
            <w:proofErr w:type="spellEnd"/>
            <w:r w:rsidRPr="00C63432">
              <w:rPr>
                <w:rFonts w:ascii="Times New Roman" w:hAnsi="Times New Roman" w:cs="Times New Roman"/>
                <w:sz w:val="24"/>
                <w:szCs w:val="24"/>
              </w:rPr>
              <w:t xml:space="preserve"> 58 - 29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7EFE" w:rsidRDefault="00E27EFE" w:rsidP="003759C8">
            <w:pPr>
              <w:ind w:left="141"/>
            </w:pPr>
            <w:r w:rsidRPr="007A19BA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7EFE" w:rsidRPr="000E625B" w:rsidRDefault="00E27EFE" w:rsidP="000E625B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7EFE" w:rsidRPr="000E625B" w:rsidRDefault="00E27EFE" w:rsidP="000E625B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7EFE" w:rsidRPr="00DD7856" w:rsidRDefault="00E27EFE" w:rsidP="00311F29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28.10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EFE" w:rsidRPr="000E625B" w:rsidRDefault="00E27EFE" w:rsidP="000E625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7EFE" w:rsidRDefault="00E27EFE" w:rsidP="00935645">
            <w:pPr>
              <w:ind w:left="142"/>
            </w:pPr>
            <w:proofErr w:type="spellStart"/>
            <w:r w:rsidRPr="00E83581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</w:p>
        </w:tc>
      </w:tr>
      <w:tr w:rsidR="00E27EFE" w:rsidRPr="000E625B" w:rsidTr="003759C8">
        <w:trPr>
          <w:trHeight w:hRule="exact" w:val="56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7EFE" w:rsidRPr="005E2A7E" w:rsidRDefault="00E27EFE" w:rsidP="0050352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43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27EFE" w:rsidRPr="00C63432" w:rsidRDefault="00E27EFE" w:rsidP="00980671">
            <w:pPr>
              <w:autoSpaceDE w:val="0"/>
              <w:autoSpaceDN w:val="0"/>
              <w:spacing w:before="98" w:after="0" w:line="262" w:lineRule="auto"/>
              <w:ind w:left="132" w:righ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34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Вычитание вида 45 – 18 </w:t>
            </w:r>
          </w:p>
          <w:p w:rsidR="00E27EFE" w:rsidRPr="00C63432" w:rsidRDefault="00E27EFE" w:rsidP="00980671">
            <w:pPr>
              <w:autoSpaceDE w:val="0"/>
              <w:autoSpaceDN w:val="0"/>
              <w:spacing w:before="98" w:after="0" w:line="262" w:lineRule="auto"/>
              <w:ind w:left="132" w:righ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7EFE" w:rsidRDefault="00E27EFE" w:rsidP="003759C8">
            <w:pPr>
              <w:ind w:left="141"/>
            </w:pPr>
            <w:r w:rsidRPr="007A19BA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7EFE" w:rsidRPr="000E625B" w:rsidRDefault="00E27EFE" w:rsidP="000E625B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7EFE" w:rsidRPr="000E625B" w:rsidRDefault="00E27EFE" w:rsidP="000E625B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7EFE" w:rsidRPr="00DD7856" w:rsidRDefault="00E27EFE" w:rsidP="00311F29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07.10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EFE" w:rsidRPr="000E625B" w:rsidRDefault="00E27EFE" w:rsidP="000E625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7EFE" w:rsidRDefault="00E27EFE" w:rsidP="00935645">
            <w:pPr>
              <w:ind w:left="142"/>
            </w:pPr>
            <w:proofErr w:type="spellStart"/>
            <w:r w:rsidRPr="00E83581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</w:p>
        </w:tc>
      </w:tr>
      <w:tr w:rsidR="00311F29" w:rsidRPr="000E625B" w:rsidTr="003759C8">
        <w:trPr>
          <w:trHeight w:hRule="exact" w:val="69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506C9" w:rsidRDefault="00311F29" w:rsidP="0050352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44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11F29" w:rsidRPr="0050352F" w:rsidRDefault="00311F29" w:rsidP="00980671">
            <w:pPr>
              <w:ind w:left="132" w:right="14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proofErr w:type="gramStart"/>
            <w:r w:rsidRPr="0050352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Переместительное</w:t>
            </w:r>
            <w:proofErr w:type="gramEnd"/>
            <w:r w:rsidRPr="0050352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, </w:t>
            </w:r>
            <w:r w:rsidRPr="0050352F">
              <w:rPr>
                <w:rFonts w:ascii="Cambria" w:eastAsia="MS Mincho" w:hAnsi="Cambria" w:cs="Times New Roman"/>
                <w:lang w:val="ru-RU"/>
              </w:rPr>
              <w:br/>
            </w:r>
            <w:r w:rsidRPr="0050352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свойства сложения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Default="00311F29" w:rsidP="003759C8">
            <w:pPr>
              <w:ind w:left="141"/>
            </w:pPr>
            <w:r w:rsidRPr="007A19BA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E625B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E625B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DD7856" w:rsidRDefault="00DD7856" w:rsidP="00311F29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08.11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F29" w:rsidRPr="000E625B" w:rsidRDefault="00311F29" w:rsidP="000E625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E27EFE" w:rsidP="00935645">
            <w:pPr>
              <w:autoSpaceDE w:val="0"/>
              <w:autoSpaceDN w:val="0"/>
              <w:spacing w:before="98" w:after="0" w:line="262" w:lineRule="auto"/>
              <w:ind w:left="142" w:right="57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proofErr w:type="spellStart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</w:p>
        </w:tc>
      </w:tr>
      <w:tr w:rsidR="00311F29" w:rsidRPr="000E625B" w:rsidTr="003759C8">
        <w:trPr>
          <w:trHeight w:hRule="exact" w:val="69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CA5212" w:rsidRDefault="00311F29" w:rsidP="0050352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  <w:lang w:val="ru-RU"/>
              </w:rPr>
            </w:pPr>
            <w:r w:rsidRPr="00CA5212">
              <w:rPr>
                <w:rFonts w:ascii="Times New Roman" w:eastAsia="Times New Roman" w:hAnsi="Times New Roman" w:cs="Times New Roman"/>
                <w:sz w:val="24"/>
                <w:lang w:val="ru-RU"/>
              </w:rPr>
              <w:t>45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11F29" w:rsidRPr="00CA5212" w:rsidRDefault="00311F29" w:rsidP="00980671">
            <w:pPr>
              <w:autoSpaceDE w:val="0"/>
              <w:autoSpaceDN w:val="0"/>
              <w:spacing w:before="98" w:after="0"/>
              <w:ind w:left="132" w:right="142"/>
              <w:rPr>
                <w:rFonts w:ascii="Cambria" w:eastAsia="MS Mincho" w:hAnsi="Cambria" w:cs="Times New Roman"/>
                <w:lang w:val="ru-RU"/>
              </w:rPr>
            </w:pPr>
            <w:proofErr w:type="gramStart"/>
            <w:r w:rsidRPr="00CA5212">
              <w:rPr>
                <w:rFonts w:ascii="Times New Roman" w:eastAsia="Times New Roman" w:hAnsi="Times New Roman" w:cs="Times New Roman"/>
                <w:sz w:val="24"/>
                <w:lang w:val="ru-RU"/>
              </w:rPr>
              <w:t>Сочетательное</w:t>
            </w:r>
            <w:proofErr w:type="gramEnd"/>
            <w:r w:rsidRPr="00CA5212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свойства </w:t>
            </w:r>
            <w:r w:rsidRPr="00CA5212">
              <w:rPr>
                <w:rFonts w:ascii="Cambria" w:eastAsia="MS Mincho" w:hAnsi="Cambria" w:cs="Times New Roman"/>
                <w:lang w:val="ru-RU"/>
              </w:rPr>
              <w:br/>
            </w:r>
            <w:r w:rsidRPr="00CA5212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сложения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CA5212" w:rsidRDefault="00311F29" w:rsidP="003759C8">
            <w:pPr>
              <w:ind w:left="141"/>
            </w:pPr>
            <w:r w:rsidRPr="00CA5212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CA5212" w:rsidRDefault="00311F29" w:rsidP="000E625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CA5212" w:rsidRDefault="00311F29" w:rsidP="000E625B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CA5212" w:rsidRDefault="00DD7856" w:rsidP="00311F29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 w:rsidRPr="00CA5212">
              <w:rPr>
                <w:rFonts w:ascii="Cambria" w:eastAsia="MS Mincho" w:hAnsi="Cambria" w:cs="Times New Roman"/>
                <w:lang w:val="ru-RU"/>
              </w:rPr>
              <w:t>09.11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F29" w:rsidRPr="00CA5212" w:rsidRDefault="00311F29" w:rsidP="000E625B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CA5212" w:rsidRDefault="003A66F3" w:rsidP="00935645">
            <w:pPr>
              <w:autoSpaceDE w:val="0"/>
              <w:autoSpaceDN w:val="0"/>
              <w:spacing w:before="98" w:after="0" w:line="262" w:lineRule="auto"/>
              <w:ind w:left="142"/>
              <w:rPr>
                <w:rFonts w:ascii="Cambria" w:eastAsia="MS Mincho" w:hAnsi="Cambria" w:cs="Times New Roman"/>
                <w:lang w:val="ru-RU"/>
              </w:rPr>
            </w:pPr>
            <w:r w:rsidRPr="00CA5212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Письменный контроль</w:t>
            </w:r>
          </w:p>
        </w:tc>
      </w:tr>
      <w:tr w:rsidR="00311F29" w:rsidRPr="000E625B" w:rsidTr="003759C8">
        <w:trPr>
          <w:trHeight w:hRule="exact" w:val="126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506C9" w:rsidRDefault="00311F29" w:rsidP="0050352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46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11F29" w:rsidRPr="0050352F" w:rsidRDefault="00311F29" w:rsidP="00980671">
            <w:pPr>
              <w:ind w:left="132" w:right="142"/>
              <w:rPr>
                <w:lang w:val="ru-RU"/>
              </w:rPr>
            </w:pPr>
            <w:r w:rsidRPr="00F3131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Переместительное, </w:t>
            </w:r>
            <w:r w:rsidRPr="00F3131F">
              <w:rPr>
                <w:rFonts w:ascii="Cambria" w:eastAsia="MS Mincho" w:hAnsi="Cambria" w:cs="Times New Roman"/>
                <w:lang w:val="ru-RU"/>
              </w:rPr>
              <w:br/>
            </w:r>
            <w:r w:rsidRPr="00F3131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сочетательное свойства </w:t>
            </w:r>
            <w:r w:rsidRPr="00F3131F">
              <w:rPr>
                <w:rFonts w:ascii="Cambria" w:eastAsia="MS Mincho" w:hAnsi="Cambria" w:cs="Times New Roman"/>
                <w:lang w:val="ru-RU"/>
              </w:rPr>
              <w:br/>
            </w:r>
            <w:r w:rsidRPr="00F3131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сложения, их применение для вычислений 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Default="00311F29" w:rsidP="003759C8">
            <w:pPr>
              <w:ind w:left="141"/>
            </w:pPr>
            <w:r w:rsidRPr="007A19BA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E625B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E625B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DD7856" w:rsidRDefault="00DD7856" w:rsidP="00311F29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10.11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F29" w:rsidRPr="000E625B" w:rsidRDefault="00311F29" w:rsidP="000E625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E625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Cambria" w:eastAsia="MS Mincho" w:hAnsi="Cambria" w:cs="Times New Roman"/>
              </w:rPr>
            </w:pPr>
            <w:proofErr w:type="spellStart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311F29" w:rsidRPr="000E625B" w:rsidTr="003759C8">
        <w:trPr>
          <w:trHeight w:hRule="exact" w:val="98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50352F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Cambria" w:eastAsia="MS Mincho" w:hAnsi="Cambria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lastRenderedPageBreak/>
              <w:t>47</w:t>
            </w: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11F29" w:rsidRPr="00C63432" w:rsidRDefault="00311F29" w:rsidP="00980671">
            <w:pPr>
              <w:autoSpaceDE w:val="0"/>
              <w:autoSpaceDN w:val="0"/>
              <w:spacing w:before="98" w:after="0" w:line="262" w:lineRule="auto"/>
              <w:ind w:left="132" w:righ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34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  по теме «Числа от 1 до 100. Сложение и вычитание»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Default="00311F29" w:rsidP="003759C8">
            <w:pPr>
              <w:ind w:left="141"/>
            </w:pPr>
            <w:r w:rsidRPr="007A19BA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B19BD" w:rsidRDefault="00311F29" w:rsidP="000B19BD">
            <w:pPr>
              <w:jc w:val="center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E625B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DD7856" w:rsidRDefault="00DD7856" w:rsidP="00311F29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11.11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F29" w:rsidRPr="000E625B" w:rsidRDefault="00311F29" w:rsidP="000E625B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890806" w:rsidP="00890806">
            <w:pPr>
              <w:tabs>
                <w:tab w:val="left" w:pos="1559"/>
              </w:tabs>
              <w:autoSpaceDE w:val="0"/>
              <w:autoSpaceDN w:val="0"/>
              <w:spacing w:before="100" w:after="0" w:line="262" w:lineRule="auto"/>
              <w:ind w:left="72" w:right="142"/>
              <w:rPr>
                <w:rFonts w:ascii="Cambria" w:eastAsia="MS Mincho" w:hAnsi="Cambria" w:cs="Times New Roman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Контрольнаяработа</w:t>
            </w:r>
            <w:proofErr w:type="spellEnd"/>
          </w:p>
        </w:tc>
      </w:tr>
      <w:tr w:rsidR="00311F29" w:rsidRPr="000E625B" w:rsidTr="003759C8">
        <w:trPr>
          <w:trHeight w:hRule="exact" w:val="86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50352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48</w:t>
            </w: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11F29" w:rsidRPr="00C63432" w:rsidRDefault="00311F29" w:rsidP="00980671">
            <w:pPr>
              <w:autoSpaceDE w:val="0"/>
              <w:autoSpaceDN w:val="0"/>
              <w:spacing w:before="98" w:after="0" w:line="262" w:lineRule="auto"/>
              <w:ind w:left="132" w:righ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34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коррекция </w:t>
            </w:r>
            <w:r w:rsidRPr="00C634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контрольной работы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Default="00311F29" w:rsidP="003759C8">
            <w:pPr>
              <w:ind w:left="141"/>
            </w:pPr>
            <w:r w:rsidRPr="007A19BA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E625B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E625B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DD7856" w:rsidRDefault="00DD7856" w:rsidP="00311F29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14.11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F29" w:rsidRPr="000E625B" w:rsidRDefault="00311F29" w:rsidP="000E625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E625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Cambria" w:eastAsia="MS Mincho" w:hAnsi="Cambria" w:cs="Times New Roman"/>
              </w:rPr>
            </w:pPr>
            <w:proofErr w:type="spellStart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311F29" w:rsidRPr="000B19BD" w:rsidTr="003759C8">
        <w:trPr>
          <w:trHeight w:hRule="exact" w:val="9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Default="00311F29" w:rsidP="0050352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49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11F29" w:rsidRPr="00C63432" w:rsidRDefault="00311F29" w:rsidP="00980671">
            <w:pPr>
              <w:autoSpaceDE w:val="0"/>
              <w:autoSpaceDN w:val="0"/>
              <w:spacing w:before="100" w:after="0" w:line="230" w:lineRule="auto"/>
              <w:ind w:left="132" w:righ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34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Взаимосвязь компонентов и результата действия сложения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Default="00311F29" w:rsidP="003759C8">
            <w:pPr>
              <w:ind w:left="141"/>
            </w:pPr>
            <w:r w:rsidRPr="007A19BA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506C9" w:rsidRDefault="00311F29" w:rsidP="000E625B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506C9" w:rsidRDefault="00311F29" w:rsidP="000E625B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506C9" w:rsidRDefault="00DD7856" w:rsidP="00311F29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15.11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F29" w:rsidRPr="000506C9" w:rsidRDefault="00311F29" w:rsidP="000E625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506C9" w:rsidRDefault="00E27EFE" w:rsidP="00E27EFE">
            <w:pPr>
              <w:autoSpaceDE w:val="0"/>
              <w:autoSpaceDN w:val="0"/>
              <w:spacing w:before="98" w:after="0" w:line="262" w:lineRule="auto"/>
              <w:ind w:left="72" w:right="14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Письменный контроль</w:t>
            </w:r>
          </w:p>
        </w:tc>
      </w:tr>
      <w:tr w:rsidR="00E27EFE" w:rsidRPr="000B19BD" w:rsidTr="003759C8">
        <w:trPr>
          <w:trHeight w:hRule="exact" w:val="114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7EFE" w:rsidRDefault="00E27EFE" w:rsidP="0050352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50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27EFE" w:rsidRPr="00C63432" w:rsidRDefault="00E27EFE" w:rsidP="00980671">
            <w:pPr>
              <w:autoSpaceDE w:val="0"/>
              <w:autoSpaceDN w:val="0"/>
              <w:spacing w:before="98" w:after="0"/>
              <w:ind w:left="132" w:righ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34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Неизвестный компонент действия сложения, его нахождение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7EFE" w:rsidRDefault="00E27EFE" w:rsidP="003759C8">
            <w:pPr>
              <w:ind w:left="141"/>
            </w:pPr>
            <w:r w:rsidRPr="007A19BA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7EFE" w:rsidRPr="000506C9" w:rsidRDefault="00E27EFE" w:rsidP="000E625B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7EFE" w:rsidRPr="000506C9" w:rsidRDefault="00E27EFE" w:rsidP="000E625B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7EFE" w:rsidRPr="000506C9" w:rsidRDefault="00E27EFE" w:rsidP="00311F29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16.11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EFE" w:rsidRPr="000506C9" w:rsidRDefault="00E27EFE" w:rsidP="000E625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7EFE" w:rsidRDefault="00E27EFE" w:rsidP="00324629">
            <w:pPr>
              <w:ind w:left="142"/>
            </w:pPr>
            <w:proofErr w:type="spellStart"/>
            <w:r w:rsidRPr="00C026B2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</w:p>
        </w:tc>
      </w:tr>
      <w:tr w:rsidR="00E27EFE" w:rsidRPr="000B19BD" w:rsidTr="003759C8">
        <w:trPr>
          <w:trHeight w:hRule="exact" w:val="112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7EFE" w:rsidRDefault="00E27EFE" w:rsidP="0050352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51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27EFE" w:rsidRPr="00C63432" w:rsidRDefault="00E27EFE" w:rsidP="00980671">
            <w:pPr>
              <w:autoSpaceDE w:val="0"/>
              <w:autoSpaceDN w:val="0"/>
              <w:spacing w:before="98" w:after="0" w:line="271" w:lineRule="auto"/>
              <w:ind w:left="132" w:righ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Взаимосвязь </w:t>
            </w:r>
            <w:r w:rsidRPr="00C634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компонентов и результата действия вычитания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7EFE" w:rsidRDefault="00E27EFE" w:rsidP="003759C8">
            <w:pPr>
              <w:ind w:left="141"/>
            </w:pPr>
            <w:r w:rsidRPr="007A19BA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7EFE" w:rsidRPr="000506C9" w:rsidRDefault="00E27EFE" w:rsidP="000E625B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7EFE" w:rsidRPr="000506C9" w:rsidRDefault="00E27EFE" w:rsidP="000E625B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7EFE" w:rsidRPr="000506C9" w:rsidRDefault="00E27EFE" w:rsidP="00311F29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17.11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EFE" w:rsidRPr="000506C9" w:rsidRDefault="00E27EFE" w:rsidP="000E625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7EFE" w:rsidRDefault="00E27EFE" w:rsidP="00324629">
            <w:pPr>
              <w:ind w:left="142"/>
            </w:pPr>
            <w:proofErr w:type="spellStart"/>
            <w:r w:rsidRPr="00C026B2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</w:p>
        </w:tc>
      </w:tr>
      <w:tr w:rsidR="00E27EFE" w:rsidRPr="000B19BD" w:rsidTr="003759C8">
        <w:trPr>
          <w:trHeight w:hRule="exact" w:val="98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7EFE" w:rsidRDefault="00E27EFE" w:rsidP="0050352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52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27EFE" w:rsidRPr="00C63432" w:rsidRDefault="00E27EFE" w:rsidP="00980671">
            <w:pPr>
              <w:autoSpaceDE w:val="0"/>
              <w:autoSpaceDN w:val="0"/>
              <w:spacing w:before="98" w:after="0" w:line="262" w:lineRule="auto"/>
              <w:ind w:left="132" w:righ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34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Неизвестный компонент действия вычитания, его нахождение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7EFE" w:rsidRDefault="00E27EFE" w:rsidP="003759C8">
            <w:pPr>
              <w:ind w:left="141"/>
            </w:pPr>
            <w:r w:rsidRPr="007A19BA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7EFE" w:rsidRPr="000506C9" w:rsidRDefault="00E27EFE" w:rsidP="000E625B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7EFE" w:rsidRPr="000506C9" w:rsidRDefault="00E27EFE" w:rsidP="000E625B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7EFE" w:rsidRPr="000506C9" w:rsidRDefault="00E27EFE" w:rsidP="00311F29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18.11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EFE" w:rsidRPr="000506C9" w:rsidRDefault="00E27EFE" w:rsidP="000E625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7EFE" w:rsidRDefault="00E27EFE" w:rsidP="00324629">
            <w:pPr>
              <w:ind w:left="142"/>
            </w:pPr>
            <w:proofErr w:type="spellStart"/>
            <w:r w:rsidRPr="00C026B2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</w:p>
        </w:tc>
      </w:tr>
      <w:tr w:rsidR="00311F29" w:rsidRPr="008D15D9" w:rsidTr="003759C8">
        <w:trPr>
          <w:trHeight w:hRule="exact" w:val="98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B19B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53</w:t>
            </w: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11F29" w:rsidRDefault="00311F29" w:rsidP="00980671">
            <w:pPr>
              <w:autoSpaceDE w:val="0"/>
              <w:autoSpaceDN w:val="0"/>
              <w:spacing w:before="98" w:after="0"/>
              <w:ind w:left="72" w:right="14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 Проверка результата </w:t>
            </w:r>
            <w:r w:rsidRPr="000E625B">
              <w:rPr>
                <w:rFonts w:ascii="Cambria" w:eastAsia="MS Mincho" w:hAnsi="Cambria" w:cs="Times New Roman"/>
                <w:lang w:val="ru-RU"/>
              </w:rPr>
              <w:br/>
            </w: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вычисления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(реальность ответа, обратное </w:t>
            </w: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действие).</w:t>
            </w:r>
          </w:p>
          <w:p w:rsidR="00311F29" w:rsidRPr="000E625B" w:rsidRDefault="00311F29" w:rsidP="00980671">
            <w:pPr>
              <w:autoSpaceDE w:val="0"/>
              <w:autoSpaceDN w:val="0"/>
              <w:spacing w:after="0"/>
              <w:ind w:left="72" w:righ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Проверка сложения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Default="00311F29" w:rsidP="003759C8">
            <w:pPr>
              <w:ind w:left="141"/>
            </w:pPr>
            <w:r w:rsidRPr="007A19BA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B19BD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B19BD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DD7856" w:rsidRDefault="00DD7856" w:rsidP="00311F29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21.11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F29" w:rsidRPr="000E625B" w:rsidRDefault="00311F29" w:rsidP="000B19BD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B19BD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Cambria" w:eastAsia="MS Mincho" w:hAnsi="Cambria" w:cs="Times New Roman"/>
              </w:rPr>
            </w:pPr>
            <w:proofErr w:type="spellStart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311F29" w:rsidRPr="008D15D9" w:rsidTr="003759C8">
        <w:trPr>
          <w:trHeight w:hRule="exact" w:val="98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B19B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54</w:t>
            </w: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980671">
            <w:pPr>
              <w:autoSpaceDE w:val="0"/>
              <w:autoSpaceDN w:val="0"/>
              <w:spacing w:before="98" w:after="0"/>
              <w:ind w:left="72" w:right="142"/>
              <w:rPr>
                <w:rFonts w:ascii="Cambria" w:eastAsia="MS Mincho" w:hAnsi="Cambria" w:cs="Times New Roman"/>
                <w:lang w:val="ru-RU"/>
              </w:rPr>
            </w:pP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 Проверка результата </w:t>
            </w:r>
            <w:r w:rsidRPr="000E625B">
              <w:rPr>
                <w:rFonts w:ascii="Cambria" w:eastAsia="MS Mincho" w:hAnsi="Cambria" w:cs="Times New Roman"/>
                <w:lang w:val="ru-RU"/>
              </w:rPr>
              <w:br/>
            </w: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вычисления (реальность ответа, обратное действие).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 Проверка вычитания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Default="00311F29" w:rsidP="003759C8">
            <w:pPr>
              <w:ind w:left="141"/>
            </w:pPr>
            <w:r w:rsidRPr="007A19BA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506C9" w:rsidRDefault="00311F29" w:rsidP="000B19BD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506C9" w:rsidRDefault="00311F29" w:rsidP="000B19BD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506C9" w:rsidRDefault="00DD7856" w:rsidP="00311F29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22.11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F29" w:rsidRPr="000506C9" w:rsidRDefault="00311F29" w:rsidP="000B19BD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506C9" w:rsidRDefault="00311F29" w:rsidP="000B19BD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Cambria" w:eastAsia="MS Mincho" w:hAnsi="Cambria" w:cs="Times New Roman"/>
                <w:lang w:val="ru-RU"/>
              </w:rPr>
            </w:pPr>
            <w:r w:rsidRPr="000506C9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311F29" w:rsidRPr="008D15D9" w:rsidTr="003759C8">
        <w:trPr>
          <w:trHeight w:hRule="exact" w:val="115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B19B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55</w:t>
            </w: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11F29" w:rsidRPr="00C63432" w:rsidRDefault="00311F29" w:rsidP="00980671">
            <w:pPr>
              <w:autoSpaceDE w:val="0"/>
              <w:autoSpaceDN w:val="0"/>
              <w:spacing w:before="98" w:after="0" w:line="230" w:lineRule="auto"/>
              <w:ind w:left="132" w:righ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34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Действия умножения и деления чисел. Конкретный смысл арифметического действия умножения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Default="00311F29" w:rsidP="003759C8">
            <w:pPr>
              <w:ind w:left="141"/>
            </w:pPr>
            <w:r w:rsidRPr="007A19BA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B19BD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B19BD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DD7856" w:rsidRDefault="00DD7856" w:rsidP="00311F29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23.11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F29" w:rsidRPr="000E625B" w:rsidRDefault="00311F29" w:rsidP="000B19BD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B19BD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Cambria" w:eastAsia="MS Mincho" w:hAnsi="Cambria" w:cs="Times New Roman"/>
              </w:rPr>
            </w:pPr>
            <w:proofErr w:type="spellStart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311F29" w:rsidRPr="008D15D9" w:rsidTr="003759C8">
        <w:trPr>
          <w:trHeight w:hRule="exact" w:val="114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B19B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56</w:t>
            </w: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11F29" w:rsidRPr="00C63432" w:rsidRDefault="00311F29" w:rsidP="00980671">
            <w:pPr>
              <w:autoSpaceDE w:val="0"/>
              <w:autoSpaceDN w:val="0"/>
              <w:spacing w:before="98" w:after="0" w:line="230" w:lineRule="auto"/>
              <w:ind w:left="132" w:righ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34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Действия умножения и деления чисел. Конкретный смысл арифметического действия деления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Default="00311F29" w:rsidP="003759C8">
            <w:pPr>
              <w:ind w:left="141"/>
            </w:pPr>
            <w:r w:rsidRPr="007A19BA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B19BD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B19BD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DD7856" w:rsidRDefault="00DD7856" w:rsidP="00311F29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24.11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F29" w:rsidRPr="000E625B" w:rsidRDefault="00311F29" w:rsidP="000B19BD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B19BD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Cambria" w:eastAsia="MS Mincho" w:hAnsi="Cambria" w:cs="Times New Roman"/>
              </w:rPr>
            </w:pPr>
            <w:proofErr w:type="spellStart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311F29" w:rsidRPr="008D15D9" w:rsidTr="003759C8">
        <w:trPr>
          <w:trHeight w:hRule="exact" w:val="98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B19B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57</w:t>
            </w: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980671">
            <w:pPr>
              <w:autoSpaceDE w:val="0"/>
              <w:autoSpaceDN w:val="0"/>
              <w:spacing w:before="98" w:after="0" w:line="262" w:lineRule="auto"/>
              <w:ind w:left="72" w:right="142"/>
              <w:rPr>
                <w:rFonts w:ascii="Cambria" w:eastAsia="MS Mincho" w:hAnsi="Cambria" w:cs="Times New Roman"/>
              </w:rPr>
            </w:pPr>
            <w:proofErr w:type="spellStart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Взаимосвязьсложения</w:t>
            </w:r>
            <w:proofErr w:type="spellEnd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умножения</w:t>
            </w:r>
            <w:proofErr w:type="spellEnd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Default="00311F29" w:rsidP="003759C8">
            <w:pPr>
              <w:ind w:left="141"/>
            </w:pPr>
            <w:r w:rsidRPr="007A19BA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B19BD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B19BD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DD7856" w:rsidRDefault="00DD7856" w:rsidP="00311F29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25.11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F29" w:rsidRPr="000E625B" w:rsidRDefault="00311F29" w:rsidP="000B19BD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B19BD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Cambria" w:eastAsia="MS Mincho" w:hAnsi="Cambria" w:cs="Times New Roman"/>
              </w:rPr>
            </w:pPr>
            <w:proofErr w:type="spellStart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311F29" w:rsidRPr="008D15D9" w:rsidTr="003759C8">
        <w:trPr>
          <w:trHeight w:hRule="exact" w:val="98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B19B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58</w:t>
            </w: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980671">
            <w:pPr>
              <w:autoSpaceDE w:val="0"/>
              <w:autoSpaceDN w:val="0"/>
              <w:spacing w:before="98" w:after="0" w:line="262" w:lineRule="auto"/>
              <w:ind w:left="72" w:right="142"/>
              <w:rPr>
                <w:rFonts w:ascii="Cambria" w:eastAsia="MS Mincho" w:hAnsi="Cambria" w:cs="Times New Roman"/>
              </w:rPr>
            </w:pPr>
            <w:proofErr w:type="spellStart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Взаимосвязьсложения</w:t>
            </w:r>
            <w:proofErr w:type="spellEnd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умножения</w:t>
            </w:r>
            <w:proofErr w:type="spellEnd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Default="00311F29" w:rsidP="003759C8">
            <w:pPr>
              <w:ind w:left="141"/>
            </w:pPr>
            <w:r w:rsidRPr="007A19BA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B19BD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B19BD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DD7856" w:rsidRDefault="00DD7856" w:rsidP="00311F29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28.11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F29" w:rsidRPr="000E625B" w:rsidRDefault="00311F29" w:rsidP="000B19BD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B19BD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Cambria" w:eastAsia="MS Mincho" w:hAnsi="Cambria" w:cs="Times New Roman"/>
              </w:rPr>
            </w:pPr>
            <w:proofErr w:type="spellStart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311F29" w:rsidRPr="008D15D9" w:rsidTr="003759C8">
        <w:trPr>
          <w:trHeight w:hRule="exact" w:val="98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B19B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59</w:t>
            </w: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B19BD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Cambria" w:eastAsia="MS Mincho" w:hAnsi="Cambria" w:cs="Times New Roman"/>
                <w:lang w:val="ru-RU"/>
              </w:rPr>
            </w:pP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Иллюстрация умножения с помощью предметной </w:t>
            </w:r>
            <w:r w:rsidRPr="000E625B">
              <w:rPr>
                <w:rFonts w:ascii="Cambria" w:eastAsia="MS Mincho" w:hAnsi="Cambria" w:cs="Times New Roman"/>
                <w:lang w:val="ru-RU"/>
              </w:rPr>
              <w:br/>
            </w: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модели сюжетной ситуации.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Default="00311F29" w:rsidP="003759C8">
            <w:pPr>
              <w:ind w:left="141"/>
            </w:pPr>
            <w:r w:rsidRPr="007A19BA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B19BD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B19BD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DD7856" w:rsidRDefault="00DD7856" w:rsidP="00311F29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29.11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F29" w:rsidRPr="000E625B" w:rsidRDefault="00311F29" w:rsidP="000B19BD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B19BD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Cambria" w:eastAsia="MS Mincho" w:hAnsi="Cambria" w:cs="Times New Roman"/>
              </w:rPr>
            </w:pPr>
            <w:proofErr w:type="spellStart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311F29" w:rsidRPr="008D15D9" w:rsidTr="003759C8">
        <w:trPr>
          <w:trHeight w:hRule="exact" w:val="101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B19BD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Cambria" w:eastAsia="MS Mincho" w:hAnsi="Cambria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60</w:t>
            </w: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B19BD">
            <w:pPr>
              <w:autoSpaceDE w:val="0"/>
              <w:autoSpaceDN w:val="0"/>
              <w:spacing w:before="100" w:after="0" w:line="271" w:lineRule="auto"/>
              <w:ind w:left="72" w:right="144"/>
              <w:rPr>
                <w:rFonts w:ascii="Cambria" w:eastAsia="MS Mincho" w:hAnsi="Cambria" w:cs="Times New Roman"/>
                <w:lang w:val="ru-RU"/>
              </w:rPr>
            </w:pPr>
            <w:r w:rsidRPr="005B45E6"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val="ru-RU"/>
              </w:rPr>
              <w:t xml:space="preserve">Иллюстрация умножения с помощью предметной </w:t>
            </w:r>
            <w:r w:rsidRPr="005B45E6">
              <w:rPr>
                <w:rFonts w:ascii="Cambria" w:eastAsia="MS Mincho" w:hAnsi="Cambria" w:cs="Times New Roman"/>
                <w:i/>
                <w:lang w:val="ru-RU"/>
              </w:rPr>
              <w:br/>
            </w:r>
            <w:r w:rsidRPr="005B45E6"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val="ru-RU"/>
              </w:rPr>
              <w:t>модели сюжетной ситуации</w:t>
            </w: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Default="00311F29" w:rsidP="003759C8">
            <w:pPr>
              <w:ind w:left="141"/>
            </w:pPr>
            <w:r w:rsidRPr="007A19BA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B19BD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B19BD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DD7856" w:rsidRDefault="00DD7856" w:rsidP="00311F29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30.11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F29" w:rsidRPr="000E625B" w:rsidRDefault="00311F29" w:rsidP="000B19BD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B19BD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rFonts w:ascii="Cambria" w:eastAsia="MS Mincho" w:hAnsi="Cambria" w:cs="Times New Roman"/>
              </w:rPr>
            </w:pPr>
            <w:proofErr w:type="spellStart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311F29" w:rsidRPr="008D15D9" w:rsidTr="003759C8">
        <w:trPr>
          <w:trHeight w:hRule="exact" w:val="85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B19B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61</w:t>
            </w: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B19BD">
            <w:pPr>
              <w:autoSpaceDE w:val="0"/>
              <w:autoSpaceDN w:val="0"/>
              <w:spacing w:before="98" w:after="0" w:line="271" w:lineRule="auto"/>
              <w:ind w:left="72" w:right="720"/>
              <w:rPr>
                <w:rFonts w:ascii="Cambria" w:eastAsia="MS Mincho" w:hAnsi="Cambria" w:cs="Times New Roman"/>
                <w:lang w:val="ru-RU"/>
              </w:rPr>
            </w:pP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Названия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компонентов действий умножения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Default="00311F29" w:rsidP="003759C8">
            <w:pPr>
              <w:ind w:left="141"/>
            </w:pPr>
            <w:r w:rsidRPr="007A19BA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B19BD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B19BD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DD7856" w:rsidRDefault="00DD7856" w:rsidP="00311F29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01.12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F29" w:rsidRPr="000E625B" w:rsidRDefault="00311F29" w:rsidP="000B19BD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B19BD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Cambria" w:eastAsia="MS Mincho" w:hAnsi="Cambria" w:cs="Times New Roman"/>
              </w:rPr>
            </w:pPr>
            <w:proofErr w:type="spellStart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311F29" w:rsidRPr="008D15D9" w:rsidTr="003759C8">
        <w:trPr>
          <w:trHeight w:hRule="exact" w:val="84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B19B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lastRenderedPageBreak/>
              <w:t>62</w:t>
            </w: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B19BD">
            <w:pPr>
              <w:autoSpaceDE w:val="0"/>
              <w:autoSpaceDN w:val="0"/>
              <w:spacing w:before="98" w:after="0" w:line="271" w:lineRule="auto"/>
              <w:ind w:left="72" w:right="720"/>
              <w:rPr>
                <w:rFonts w:ascii="Cambria" w:eastAsia="MS Mincho" w:hAnsi="Cambria" w:cs="Times New Roman"/>
                <w:lang w:val="ru-RU"/>
              </w:rPr>
            </w:pP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Названия компонентов действий деления.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Default="00311F29" w:rsidP="003759C8">
            <w:pPr>
              <w:ind w:left="141"/>
            </w:pPr>
            <w:r w:rsidRPr="007A19BA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B19BD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B19BD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DD7856" w:rsidRDefault="00DD7856" w:rsidP="00311F29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02.12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F29" w:rsidRPr="000E625B" w:rsidRDefault="00311F29" w:rsidP="000B19BD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B19BD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Cambria" w:eastAsia="MS Mincho" w:hAnsi="Cambria" w:cs="Times New Roman"/>
              </w:rPr>
            </w:pPr>
            <w:proofErr w:type="spellStart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311F29" w:rsidRPr="008D15D9" w:rsidTr="003759C8">
        <w:trPr>
          <w:trHeight w:hRule="exact" w:val="98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B19B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63</w:t>
            </w: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11F29" w:rsidRPr="005B45E6" w:rsidRDefault="00311F29" w:rsidP="000B19BD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Cambria" w:eastAsia="MS Mincho" w:hAnsi="Cambria" w:cs="Times New Roman"/>
                <w:lang w:val="ru-RU"/>
              </w:rPr>
            </w:pPr>
            <w:r w:rsidRPr="005B45E6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Табличное умножение в пределах 50.</w:t>
            </w:r>
            <w:r w:rsidRPr="00C634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Умножение числа 2 и на 2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Default="00311F29" w:rsidP="003759C8">
            <w:pPr>
              <w:ind w:left="141"/>
            </w:pPr>
            <w:r w:rsidRPr="007A19BA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B19BD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B19BD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AC44B3" w:rsidRDefault="00AC44B3" w:rsidP="00311F29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05.12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F29" w:rsidRPr="000E625B" w:rsidRDefault="00311F29" w:rsidP="000B19BD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B19BD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Cambria" w:eastAsia="MS Mincho" w:hAnsi="Cambria" w:cs="Times New Roman"/>
              </w:rPr>
            </w:pPr>
            <w:proofErr w:type="spellStart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311F29" w:rsidRPr="008D15D9" w:rsidTr="003759C8">
        <w:trPr>
          <w:trHeight w:hRule="exact" w:val="72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B19B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64</w:t>
            </w: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11F29" w:rsidRPr="00E53AED" w:rsidRDefault="00311F29" w:rsidP="00C22140">
            <w:pPr>
              <w:autoSpaceDE w:val="0"/>
              <w:autoSpaceDN w:val="0"/>
              <w:spacing w:before="70" w:after="0" w:line="230" w:lineRule="auto"/>
              <w:ind w:left="132" w:right="10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34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Табличное умножение в пределах 50. </w:t>
            </w:r>
            <w:r w:rsidRPr="00E5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Деление на 2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Default="00311F29" w:rsidP="003759C8">
            <w:pPr>
              <w:ind w:left="141"/>
            </w:pPr>
            <w:r w:rsidRPr="007A19BA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B19BD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B19BD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AC44B3" w:rsidRDefault="00AC44B3" w:rsidP="00311F29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06.12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F29" w:rsidRPr="000E625B" w:rsidRDefault="00311F29" w:rsidP="000B19BD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B19BD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Cambria" w:eastAsia="MS Mincho" w:hAnsi="Cambria" w:cs="Times New Roman"/>
              </w:rPr>
            </w:pPr>
            <w:proofErr w:type="spellStart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311F29" w:rsidRPr="008D15D9" w:rsidTr="003759C8">
        <w:trPr>
          <w:trHeight w:hRule="exact" w:val="98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B19B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65</w:t>
            </w: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11F29" w:rsidRPr="00E53AED" w:rsidRDefault="00311F29" w:rsidP="00C22140">
            <w:pPr>
              <w:autoSpaceDE w:val="0"/>
              <w:autoSpaceDN w:val="0"/>
              <w:spacing w:before="98" w:after="0" w:line="230" w:lineRule="auto"/>
              <w:ind w:left="132" w:right="10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34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Табличное умножение в пределах 50. </w:t>
            </w:r>
            <w:r w:rsidRPr="00E5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Умножение числа 3 и на 3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Default="00311F29" w:rsidP="003759C8">
            <w:pPr>
              <w:ind w:left="141"/>
            </w:pPr>
            <w:r w:rsidRPr="007A19BA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B19BD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B19BD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AC44B3" w:rsidRDefault="00AC44B3" w:rsidP="00311F29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07.12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F29" w:rsidRPr="000E625B" w:rsidRDefault="00311F29" w:rsidP="000B19BD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B19BD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Cambria" w:eastAsia="MS Mincho" w:hAnsi="Cambria" w:cs="Times New Roman"/>
              </w:rPr>
            </w:pPr>
            <w:proofErr w:type="spellStart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890806" w:rsidRPr="000B19BD" w:rsidTr="003759C8">
        <w:trPr>
          <w:trHeight w:hRule="exact" w:val="7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0806" w:rsidRDefault="00890806" w:rsidP="000B19B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66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90806" w:rsidRPr="00E53AED" w:rsidRDefault="00890806" w:rsidP="00C22140">
            <w:pPr>
              <w:autoSpaceDE w:val="0"/>
              <w:autoSpaceDN w:val="0"/>
              <w:spacing w:before="98" w:after="0" w:line="230" w:lineRule="auto"/>
              <w:ind w:left="132" w:right="10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34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Табличное умножение в пределах 50. </w:t>
            </w:r>
            <w:r w:rsidRPr="00E5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Деление на 3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0806" w:rsidRDefault="00890806" w:rsidP="003759C8">
            <w:pPr>
              <w:ind w:left="141"/>
            </w:pPr>
            <w:r w:rsidRPr="007A19BA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0806" w:rsidRPr="004642BD" w:rsidRDefault="00890806" w:rsidP="000B19BD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0806" w:rsidRPr="004642BD" w:rsidRDefault="00890806" w:rsidP="000B19BD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0806" w:rsidRPr="004642BD" w:rsidRDefault="00890806" w:rsidP="00311F29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08.12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806" w:rsidRPr="004642BD" w:rsidRDefault="00890806" w:rsidP="000B19BD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0806" w:rsidRDefault="00890806" w:rsidP="00890806">
            <w:pPr>
              <w:ind w:left="142"/>
            </w:pPr>
            <w:proofErr w:type="spellStart"/>
            <w:r w:rsidRPr="00D8510C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  <w:r w:rsidRPr="00D8510C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890806" w:rsidRPr="000B19BD" w:rsidTr="003759C8">
        <w:trPr>
          <w:trHeight w:hRule="exact" w:val="98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0806" w:rsidRDefault="00890806" w:rsidP="000B19B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67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90806" w:rsidRPr="00E53AED" w:rsidRDefault="00890806" w:rsidP="00C22140">
            <w:pPr>
              <w:autoSpaceDE w:val="0"/>
              <w:autoSpaceDN w:val="0"/>
              <w:spacing w:before="98" w:after="0" w:line="230" w:lineRule="auto"/>
              <w:ind w:left="132" w:right="10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34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Табличное умножение в пределах 50. </w:t>
            </w:r>
            <w:r w:rsidRPr="00E5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Умножение числа 4 и на 4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0806" w:rsidRDefault="00890806" w:rsidP="003759C8">
            <w:pPr>
              <w:ind w:left="141"/>
            </w:pPr>
            <w:r w:rsidRPr="007A19BA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0806" w:rsidRPr="004642BD" w:rsidRDefault="00890806" w:rsidP="000B19BD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0806" w:rsidRPr="004642BD" w:rsidRDefault="00890806" w:rsidP="000B19BD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0806" w:rsidRPr="004642BD" w:rsidRDefault="00890806" w:rsidP="00311F29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09.12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806" w:rsidRPr="004642BD" w:rsidRDefault="00890806" w:rsidP="000B19BD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0806" w:rsidRDefault="00890806" w:rsidP="00890806">
            <w:pPr>
              <w:ind w:left="142"/>
            </w:pPr>
            <w:proofErr w:type="spellStart"/>
            <w:r w:rsidRPr="00D8510C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  <w:r w:rsidRPr="00D8510C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890806" w:rsidRPr="000B19BD" w:rsidTr="003759C8">
        <w:trPr>
          <w:trHeight w:hRule="exact" w:val="72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0806" w:rsidRDefault="00890806" w:rsidP="000B19B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90806" w:rsidRPr="00E53AED" w:rsidRDefault="00890806" w:rsidP="00C22140">
            <w:pPr>
              <w:autoSpaceDE w:val="0"/>
              <w:autoSpaceDN w:val="0"/>
              <w:spacing w:before="98" w:after="0" w:line="230" w:lineRule="auto"/>
              <w:ind w:left="132" w:right="10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34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Табличное умножение в пределах 50. </w:t>
            </w:r>
            <w:r w:rsidRPr="00E5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Деление на 4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0806" w:rsidRDefault="00890806" w:rsidP="003759C8">
            <w:pPr>
              <w:ind w:left="141"/>
            </w:pPr>
            <w:r w:rsidRPr="007A19BA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0806" w:rsidRPr="004642BD" w:rsidRDefault="00890806" w:rsidP="000B19BD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0806" w:rsidRPr="004642BD" w:rsidRDefault="00890806" w:rsidP="000B19BD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0806" w:rsidRPr="004642BD" w:rsidRDefault="00890806" w:rsidP="00311F29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12.12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806" w:rsidRPr="004642BD" w:rsidRDefault="00890806" w:rsidP="000B19BD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0806" w:rsidRDefault="00890806" w:rsidP="00890806">
            <w:pPr>
              <w:ind w:left="142"/>
            </w:pPr>
            <w:proofErr w:type="spellStart"/>
            <w:r w:rsidRPr="00D8510C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  <w:r w:rsidRPr="00D8510C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311F29" w:rsidRPr="000B19BD" w:rsidTr="003759C8">
        <w:trPr>
          <w:trHeight w:hRule="exact" w:val="98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Default="00311F29" w:rsidP="000B19B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69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11F29" w:rsidRPr="00C63432" w:rsidRDefault="00311F29" w:rsidP="00C22140">
            <w:pPr>
              <w:autoSpaceDE w:val="0"/>
              <w:autoSpaceDN w:val="0"/>
              <w:spacing w:before="98" w:after="0" w:line="271" w:lineRule="auto"/>
              <w:ind w:left="132" w:right="10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34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Табличное умножение в пределах 50. Умножение числа 5 и на 5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Default="00311F29" w:rsidP="003759C8">
            <w:pPr>
              <w:ind w:left="141"/>
            </w:pPr>
            <w:r w:rsidRPr="007A19BA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4642BD" w:rsidRDefault="00311F29" w:rsidP="000B19BD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4642BD" w:rsidRDefault="00311F29" w:rsidP="000B19BD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4642BD" w:rsidRDefault="00AC44B3" w:rsidP="00311F29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13.12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F29" w:rsidRPr="004642BD" w:rsidRDefault="00311F29" w:rsidP="000B19BD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4642BD" w:rsidRDefault="00890806" w:rsidP="000B19BD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proofErr w:type="spellStart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890806" w:rsidRPr="000B19BD" w:rsidTr="003759C8">
        <w:trPr>
          <w:trHeight w:hRule="exact" w:val="73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0806" w:rsidRDefault="00890806" w:rsidP="000B19B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70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90806" w:rsidRPr="00C63432" w:rsidRDefault="00890806" w:rsidP="00C22140">
            <w:pPr>
              <w:autoSpaceDE w:val="0"/>
              <w:autoSpaceDN w:val="0"/>
              <w:spacing w:before="98" w:after="0" w:line="281" w:lineRule="auto"/>
              <w:ind w:left="132" w:right="10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34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Табличное умножение в пределах 50. Деление на 5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0806" w:rsidRDefault="00890806" w:rsidP="003759C8">
            <w:pPr>
              <w:ind w:left="141"/>
            </w:pPr>
            <w:r w:rsidRPr="007A19BA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0806" w:rsidRPr="004642BD" w:rsidRDefault="00890806" w:rsidP="000B19BD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0806" w:rsidRPr="004642BD" w:rsidRDefault="00890806" w:rsidP="000B19BD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0806" w:rsidRPr="004642BD" w:rsidRDefault="00890806" w:rsidP="00311F29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14.12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806" w:rsidRPr="004642BD" w:rsidRDefault="00890806" w:rsidP="000B19BD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0806" w:rsidRDefault="00890806" w:rsidP="00890806">
            <w:pPr>
              <w:ind w:left="142"/>
            </w:pPr>
            <w:proofErr w:type="spellStart"/>
            <w:r w:rsidRPr="00987C47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  <w:r w:rsidRPr="00987C47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890806" w:rsidRPr="000B19BD" w:rsidTr="003759C8">
        <w:trPr>
          <w:trHeight w:hRule="exact" w:val="95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0806" w:rsidRDefault="00890806" w:rsidP="000B19B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71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90806" w:rsidRPr="00E53AED" w:rsidRDefault="00890806" w:rsidP="00C22140">
            <w:pPr>
              <w:autoSpaceDE w:val="0"/>
              <w:autoSpaceDN w:val="0"/>
              <w:spacing w:before="98" w:after="0" w:line="230" w:lineRule="auto"/>
              <w:ind w:left="132" w:right="10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34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Табличное умножение в пределах 50. </w:t>
            </w:r>
            <w:r w:rsidRPr="00E5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Умножение числа 6 и на 6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0806" w:rsidRDefault="00890806" w:rsidP="003759C8">
            <w:pPr>
              <w:ind w:left="141"/>
            </w:pPr>
            <w:r w:rsidRPr="007A19BA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0806" w:rsidRPr="004642BD" w:rsidRDefault="00890806" w:rsidP="000B19BD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0806" w:rsidRPr="004642BD" w:rsidRDefault="00890806" w:rsidP="000B19BD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0806" w:rsidRPr="004642BD" w:rsidRDefault="00890806" w:rsidP="00311F29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15.12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806" w:rsidRPr="004642BD" w:rsidRDefault="00890806" w:rsidP="000B19BD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0806" w:rsidRDefault="00890806" w:rsidP="00890806">
            <w:pPr>
              <w:ind w:left="142"/>
            </w:pPr>
            <w:proofErr w:type="spellStart"/>
            <w:r w:rsidRPr="00987C47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  <w:r w:rsidRPr="00987C47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890806" w:rsidRPr="000B19BD" w:rsidTr="003759C8">
        <w:trPr>
          <w:trHeight w:hRule="exact" w:val="73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0806" w:rsidRDefault="00890806" w:rsidP="000B19B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72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90806" w:rsidRPr="00E53AED" w:rsidRDefault="00890806" w:rsidP="00C22140">
            <w:pPr>
              <w:autoSpaceDE w:val="0"/>
              <w:autoSpaceDN w:val="0"/>
              <w:spacing w:before="98" w:after="0" w:line="262" w:lineRule="auto"/>
              <w:ind w:left="132" w:right="10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34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Табличное умножение в пределах 50. </w:t>
            </w:r>
            <w:r w:rsidRPr="00E5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Деление на 6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0806" w:rsidRDefault="00890806" w:rsidP="003759C8">
            <w:pPr>
              <w:ind w:left="141"/>
            </w:pPr>
            <w:r w:rsidRPr="007A19BA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0806" w:rsidRPr="004642BD" w:rsidRDefault="00890806" w:rsidP="000B19BD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0806" w:rsidRPr="004642BD" w:rsidRDefault="00890806" w:rsidP="000B19BD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0806" w:rsidRPr="004642BD" w:rsidRDefault="00890806" w:rsidP="00311F29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16.12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806" w:rsidRPr="004642BD" w:rsidRDefault="00890806" w:rsidP="000B19BD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0806" w:rsidRDefault="00890806" w:rsidP="00890806">
            <w:pPr>
              <w:ind w:left="142"/>
            </w:pPr>
            <w:proofErr w:type="spellStart"/>
            <w:r w:rsidRPr="00987C47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  <w:r w:rsidRPr="00987C47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890806" w:rsidRPr="000B19BD" w:rsidTr="003759C8">
        <w:trPr>
          <w:trHeight w:hRule="exact" w:val="98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0806" w:rsidRDefault="00890806" w:rsidP="000B19B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73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90806" w:rsidRPr="00E53AED" w:rsidRDefault="00890806" w:rsidP="00C22140">
            <w:pPr>
              <w:autoSpaceDE w:val="0"/>
              <w:autoSpaceDN w:val="0"/>
              <w:spacing w:before="100" w:after="0" w:line="230" w:lineRule="auto"/>
              <w:ind w:left="132" w:right="10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34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Табличное умножение в пределах 50. </w:t>
            </w:r>
            <w:r w:rsidRPr="00E5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Умножение числа 7 и на 7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0806" w:rsidRDefault="00890806" w:rsidP="003759C8">
            <w:pPr>
              <w:ind w:left="141"/>
            </w:pPr>
            <w:r w:rsidRPr="007A19BA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0806" w:rsidRPr="004642BD" w:rsidRDefault="00890806" w:rsidP="000B19BD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0806" w:rsidRPr="004642BD" w:rsidRDefault="00890806" w:rsidP="000B19BD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0806" w:rsidRPr="004642BD" w:rsidRDefault="00890806" w:rsidP="00311F29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19.12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806" w:rsidRPr="004642BD" w:rsidRDefault="00890806" w:rsidP="000B19BD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0806" w:rsidRDefault="00890806" w:rsidP="00890806">
            <w:pPr>
              <w:ind w:left="142"/>
            </w:pPr>
            <w:proofErr w:type="spellStart"/>
            <w:r w:rsidRPr="00987C47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  <w:r w:rsidRPr="00987C47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890806" w:rsidRPr="000B19BD" w:rsidTr="003759C8">
        <w:trPr>
          <w:trHeight w:hRule="exact" w:val="67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0806" w:rsidRDefault="00890806" w:rsidP="000B19B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74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90806" w:rsidRPr="00C63432" w:rsidRDefault="00890806" w:rsidP="00C22140">
            <w:pPr>
              <w:autoSpaceDE w:val="0"/>
              <w:autoSpaceDN w:val="0"/>
              <w:spacing w:before="98" w:after="0" w:line="262" w:lineRule="auto"/>
              <w:ind w:left="132" w:right="10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34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Табличное умножение в пределах 50. Деление на 7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0806" w:rsidRDefault="00890806" w:rsidP="003759C8">
            <w:pPr>
              <w:ind w:left="141"/>
            </w:pPr>
            <w:r w:rsidRPr="007A19BA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0806" w:rsidRPr="004642BD" w:rsidRDefault="00890806" w:rsidP="000B19BD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0806" w:rsidRPr="004642BD" w:rsidRDefault="00890806" w:rsidP="000B19BD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0806" w:rsidRPr="004642BD" w:rsidRDefault="00890806" w:rsidP="00311F29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20.12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806" w:rsidRPr="004642BD" w:rsidRDefault="00890806" w:rsidP="000B19BD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0806" w:rsidRDefault="00890806" w:rsidP="00890806">
            <w:pPr>
              <w:ind w:left="142"/>
            </w:pPr>
            <w:proofErr w:type="spellStart"/>
            <w:r w:rsidRPr="00987C47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  <w:r w:rsidRPr="00987C47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311F29" w:rsidRPr="008D15D9" w:rsidTr="003759C8">
        <w:trPr>
          <w:trHeight w:hRule="exact" w:val="71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Default="00311F29" w:rsidP="000B19B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75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11F29" w:rsidRPr="00C63432" w:rsidRDefault="003A66F3" w:rsidP="00C22140">
            <w:pPr>
              <w:autoSpaceDE w:val="0"/>
              <w:autoSpaceDN w:val="0"/>
              <w:spacing w:before="98" w:after="0" w:line="262" w:lineRule="auto"/>
              <w:ind w:left="132" w:right="10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Административная к</w:t>
            </w:r>
            <w:r w:rsidR="00311F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онтрольная работа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Default="00311F29" w:rsidP="003759C8">
            <w:pPr>
              <w:ind w:left="141"/>
            </w:pPr>
            <w:r w:rsidRPr="007A19BA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4642BD" w:rsidRDefault="00311F29" w:rsidP="000B19BD">
            <w:pPr>
              <w:jc w:val="center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4642BD" w:rsidRDefault="00311F29" w:rsidP="000B19BD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4642BD" w:rsidRDefault="00AC44B3" w:rsidP="00311F29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21.12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F29" w:rsidRPr="004642BD" w:rsidRDefault="00311F29" w:rsidP="000B19BD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4642BD" w:rsidRDefault="00890806" w:rsidP="0089080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Контрольнаяработа</w:t>
            </w:r>
            <w:proofErr w:type="spellEnd"/>
          </w:p>
        </w:tc>
      </w:tr>
      <w:tr w:rsidR="00C51665" w:rsidRPr="008D15D9" w:rsidTr="003759C8">
        <w:trPr>
          <w:trHeight w:hRule="exact" w:val="112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1665" w:rsidRDefault="00C51665" w:rsidP="00170ED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76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51665" w:rsidRPr="00C63432" w:rsidRDefault="00C51665" w:rsidP="00170EDD">
            <w:pPr>
              <w:autoSpaceDE w:val="0"/>
              <w:autoSpaceDN w:val="0"/>
              <w:spacing w:before="98" w:after="0" w:line="281" w:lineRule="auto"/>
              <w:ind w:left="132" w:right="14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34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Табличное умножение в пределах 50. Умножение числа 8 и на 8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1665" w:rsidRDefault="00C51665" w:rsidP="003759C8">
            <w:pPr>
              <w:ind w:left="141"/>
            </w:pPr>
            <w:r w:rsidRPr="008570D3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1665" w:rsidRPr="004642BD" w:rsidRDefault="00C51665" w:rsidP="00170EDD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1665" w:rsidRPr="004642BD" w:rsidRDefault="00C51665" w:rsidP="00170EDD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1665" w:rsidRPr="004642BD" w:rsidRDefault="00C51665" w:rsidP="00170EDD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22.12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665" w:rsidRPr="004642BD" w:rsidRDefault="00C51665" w:rsidP="00170EDD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1665" w:rsidRDefault="00C51665" w:rsidP="00170EDD">
            <w:pPr>
              <w:ind w:left="142"/>
            </w:pPr>
            <w:proofErr w:type="spellStart"/>
            <w:r w:rsidRPr="00676903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  <w:r w:rsidRPr="00676903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C51665" w:rsidRPr="008D15D9" w:rsidTr="003759C8">
        <w:trPr>
          <w:trHeight w:hRule="exact" w:val="71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1665" w:rsidRDefault="00C51665" w:rsidP="00170ED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77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51665" w:rsidRPr="00C63432" w:rsidRDefault="00C51665" w:rsidP="00170EDD">
            <w:pPr>
              <w:autoSpaceDE w:val="0"/>
              <w:autoSpaceDN w:val="0"/>
              <w:spacing w:before="98" w:after="0" w:line="271" w:lineRule="auto"/>
              <w:ind w:left="132" w:right="14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34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Табличное умножение в пределах 50. Деление на 8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1665" w:rsidRDefault="00C51665" w:rsidP="003759C8">
            <w:pPr>
              <w:ind w:left="141"/>
            </w:pPr>
            <w:r w:rsidRPr="008570D3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1665" w:rsidRPr="004642BD" w:rsidRDefault="00C51665" w:rsidP="00170EDD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1665" w:rsidRPr="004642BD" w:rsidRDefault="00C51665" w:rsidP="00170EDD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1665" w:rsidRPr="004642BD" w:rsidRDefault="00C51665" w:rsidP="00170EDD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23.12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665" w:rsidRPr="004642BD" w:rsidRDefault="00C51665" w:rsidP="00170EDD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1665" w:rsidRDefault="00C51665" w:rsidP="00170EDD">
            <w:pPr>
              <w:ind w:left="142"/>
            </w:pPr>
            <w:proofErr w:type="spellStart"/>
            <w:r w:rsidRPr="00676903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  <w:r w:rsidRPr="00676903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C51665" w:rsidRPr="008D15D9" w:rsidTr="003759C8">
        <w:trPr>
          <w:trHeight w:hRule="exact" w:val="99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1665" w:rsidRDefault="00C51665" w:rsidP="00170ED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78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51665" w:rsidRPr="00E53AED" w:rsidRDefault="00C51665" w:rsidP="00170EDD">
            <w:pPr>
              <w:autoSpaceDE w:val="0"/>
              <w:autoSpaceDN w:val="0"/>
              <w:spacing w:before="98" w:after="0" w:line="271" w:lineRule="auto"/>
              <w:ind w:left="132" w:right="14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34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Табличное умножение в пределах 50. </w:t>
            </w:r>
            <w:r w:rsidRPr="00E5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Умножение числа 9 и на 9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1665" w:rsidRDefault="00C51665" w:rsidP="003759C8">
            <w:pPr>
              <w:ind w:left="141"/>
            </w:pPr>
            <w:r w:rsidRPr="008570D3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1665" w:rsidRPr="004642BD" w:rsidRDefault="00C51665" w:rsidP="00170EDD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1665" w:rsidRPr="004642BD" w:rsidRDefault="00C51665" w:rsidP="00170EDD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1665" w:rsidRPr="004642BD" w:rsidRDefault="00C51665" w:rsidP="00170EDD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26.12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665" w:rsidRPr="004642BD" w:rsidRDefault="00C51665" w:rsidP="00170EDD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1665" w:rsidRDefault="00C51665" w:rsidP="00170EDD">
            <w:pPr>
              <w:ind w:left="142"/>
            </w:pPr>
            <w:proofErr w:type="spellStart"/>
            <w:r w:rsidRPr="00676903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  <w:r w:rsidRPr="00676903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C51665" w:rsidRPr="008D15D9" w:rsidTr="003759C8">
        <w:trPr>
          <w:trHeight w:hRule="exact" w:val="71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1665" w:rsidRDefault="00C51665" w:rsidP="00170ED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79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51665" w:rsidRPr="00C63432" w:rsidRDefault="00C51665" w:rsidP="00170EDD">
            <w:pPr>
              <w:autoSpaceDE w:val="0"/>
              <w:autoSpaceDN w:val="0"/>
              <w:spacing w:before="98" w:after="0"/>
              <w:ind w:left="132" w:right="14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34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Табличное умножение в пределах 50. Деление на 9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1665" w:rsidRDefault="00C51665" w:rsidP="003759C8">
            <w:pPr>
              <w:ind w:left="141"/>
            </w:pPr>
            <w:r w:rsidRPr="008570D3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1665" w:rsidRPr="004642BD" w:rsidRDefault="00C51665" w:rsidP="00170EDD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1665" w:rsidRPr="004642BD" w:rsidRDefault="00C51665" w:rsidP="00170EDD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1665" w:rsidRPr="004642BD" w:rsidRDefault="00C51665" w:rsidP="00170EDD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27.12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665" w:rsidRPr="004642BD" w:rsidRDefault="00C51665" w:rsidP="00170EDD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1665" w:rsidRDefault="00C51665" w:rsidP="00170EDD">
            <w:pPr>
              <w:ind w:left="142"/>
            </w:pPr>
            <w:proofErr w:type="spellStart"/>
            <w:r w:rsidRPr="00676903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  <w:r w:rsidRPr="00676903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</w:tbl>
    <w:p w:rsidR="000E625B" w:rsidRPr="000506C9" w:rsidRDefault="000E625B" w:rsidP="000E625B">
      <w:pPr>
        <w:autoSpaceDE w:val="0"/>
        <w:autoSpaceDN w:val="0"/>
        <w:spacing w:after="0" w:line="14" w:lineRule="exact"/>
        <w:rPr>
          <w:rFonts w:ascii="Cambria" w:eastAsia="MS Mincho" w:hAnsi="Cambria" w:cs="Times New Roman"/>
          <w:lang w:val="ru-RU"/>
        </w:rPr>
      </w:pPr>
    </w:p>
    <w:p w:rsidR="00C51665" w:rsidRPr="00AC44B3" w:rsidRDefault="00C51665" w:rsidP="000E625B">
      <w:pPr>
        <w:rPr>
          <w:rFonts w:ascii="Cambria" w:eastAsia="MS Mincho" w:hAnsi="Cambria" w:cs="Times New Roman"/>
          <w:lang w:val="ru-RU"/>
        </w:rPr>
        <w:sectPr w:rsidR="00C51665" w:rsidRPr="00AC44B3">
          <w:pgSz w:w="11900" w:h="16840"/>
          <w:pgMar w:top="284" w:right="650" w:bottom="73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0E625B" w:rsidRPr="00AC44B3" w:rsidRDefault="000E625B" w:rsidP="000E625B">
      <w:pPr>
        <w:autoSpaceDE w:val="0"/>
        <w:autoSpaceDN w:val="0"/>
        <w:spacing w:after="66" w:line="220" w:lineRule="exact"/>
        <w:rPr>
          <w:rFonts w:ascii="Cambria" w:eastAsia="MS Mincho" w:hAnsi="Cambria" w:cs="Times New Roman"/>
          <w:lang w:val="ru-RU"/>
        </w:rPr>
      </w:pPr>
    </w:p>
    <w:tbl>
      <w:tblPr>
        <w:tblW w:w="10914" w:type="dxa"/>
        <w:tblInd w:w="6" w:type="dxa"/>
        <w:tblLayout w:type="fixed"/>
        <w:tblLook w:val="04A0"/>
      </w:tblPr>
      <w:tblGrid>
        <w:gridCol w:w="576"/>
        <w:gridCol w:w="3216"/>
        <w:gridCol w:w="734"/>
        <w:gridCol w:w="1143"/>
        <w:gridCol w:w="1276"/>
        <w:gridCol w:w="1134"/>
        <w:gridCol w:w="1276"/>
        <w:gridCol w:w="1559"/>
      </w:tblGrid>
      <w:tr w:rsidR="00890806" w:rsidRPr="000B19BD" w:rsidTr="00311F29">
        <w:trPr>
          <w:trHeight w:hRule="exact" w:val="14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0806" w:rsidRDefault="00890806" w:rsidP="000E625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80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90806" w:rsidRPr="00C63432" w:rsidRDefault="00890806" w:rsidP="00C22140">
            <w:pPr>
              <w:autoSpaceDE w:val="0"/>
              <w:autoSpaceDN w:val="0"/>
              <w:spacing w:before="98" w:after="0"/>
              <w:ind w:left="132" w:right="14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34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Табличные случаи умножения, деления при вычислениях и решении задач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0806" w:rsidRDefault="00890806" w:rsidP="000B19BD">
            <w:pPr>
              <w:jc w:val="center"/>
            </w:pPr>
            <w:r w:rsidRPr="008570D3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0806" w:rsidRPr="004642BD" w:rsidRDefault="00890806" w:rsidP="000E625B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0806" w:rsidRPr="004642BD" w:rsidRDefault="00890806" w:rsidP="000E625B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0806" w:rsidRDefault="00890806" w:rsidP="00AC44B3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09.01.</w:t>
            </w:r>
          </w:p>
          <w:p w:rsidR="00890806" w:rsidRPr="004642BD" w:rsidRDefault="00890806" w:rsidP="00AC44B3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806" w:rsidRPr="004642BD" w:rsidRDefault="00890806" w:rsidP="000E625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0806" w:rsidRDefault="00890806" w:rsidP="00890806">
            <w:pPr>
              <w:ind w:left="142"/>
            </w:pPr>
            <w:proofErr w:type="spellStart"/>
            <w:r w:rsidRPr="00676903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  <w:r w:rsidRPr="00676903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311F29" w:rsidRPr="000E625B" w:rsidTr="00C51665">
        <w:trPr>
          <w:trHeight w:hRule="exact" w:val="72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8D4C14" w:rsidRDefault="00311F29" w:rsidP="000E625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tt-RU"/>
              </w:rPr>
              <w:t>81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E625B">
            <w:pPr>
              <w:autoSpaceDE w:val="0"/>
              <w:autoSpaceDN w:val="0"/>
              <w:spacing w:before="98" w:after="0" w:line="262" w:lineRule="auto"/>
              <w:ind w:left="72" w:right="432"/>
              <w:rPr>
                <w:rFonts w:ascii="Cambria" w:eastAsia="MS Mincho" w:hAnsi="Cambria" w:cs="Times New Roman"/>
                <w:lang w:val="ru-RU"/>
              </w:rPr>
            </w:pP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Умножение на 1, на 0 (по правилу).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Default="00311F29" w:rsidP="000B19BD">
            <w:pPr>
              <w:jc w:val="center"/>
            </w:pPr>
            <w:r w:rsidRPr="008570D3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E625B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E625B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AC44B3" w:rsidRDefault="00AC44B3" w:rsidP="00AC44B3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10.01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311F29" w:rsidRPr="000E625B" w:rsidRDefault="00311F29" w:rsidP="000E625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E625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Cambria" w:eastAsia="MS Mincho" w:hAnsi="Cambria" w:cs="Times New Roman"/>
              </w:rPr>
            </w:pPr>
            <w:proofErr w:type="spellStart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311F29" w:rsidRPr="000B19BD" w:rsidTr="00C51665">
        <w:trPr>
          <w:trHeight w:hRule="exact" w:val="70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Default="00311F29" w:rsidP="000E625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tt-RU"/>
              </w:rPr>
              <w:t>82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E625B">
            <w:pPr>
              <w:autoSpaceDE w:val="0"/>
              <w:autoSpaceDN w:val="0"/>
              <w:spacing w:before="98" w:after="0" w:line="262" w:lineRule="auto"/>
              <w:ind w:left="72" w:right="43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Умножение на 1, на 0 (по правилу).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Default="00311F29" w:rsidP="000B19BD">
            <w:pPr>
              <w:jc w:val="center"/>
            </w:pPr>
            <w:r w:rsidRPr="008570D3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8D15D9" w:rsidRDefault="00311F29" w:rsidP="000E625B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8D15D9" w:rsidRDefault="00311F29" w:rsidP="000E625B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8D15D9" w:rsidRDefault="00AC44B3" w:rsidP="00AC44B3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11.01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311F29" w:rsidRPr="008D15D9" w:rsidRDefault="00311F29" w:rsidP="000E625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8D15D9" w:rsidRDefault="00890806" w:rsidP="000E625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proofErr w:type="spellStart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311F29" w:rsidRPr="000E625B" w:rsidTr="00C51665">
        <w:trPr>
          <w:trHeight w:hRule="exact" w:val="7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E625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tt-RU"/>
              </w:rPr>
              <w:t>83</w:t>
            </w: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E625B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Cambria" w:eastAsia="MS Mincho" w:hAnsi="Cambria" w:cs="Times New Roman"/>
              </w:rPr>
            </w:pPr>
            <w:proofErr w:type="spellStart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Переместительноесвойствоумножения</w:t>
            </w:r>
            <w:proofErr w:type="spellEnd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Default="00311F29" w:rsidP="000B19BD">
            <w:pPr>
              <w:jc w:val="center"/>
            </w:pPr>
            <w:r w:rsidRPr="008570D3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E625B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E625B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AC44B3" w:rsidRDefault="00AC44B3" w:rsidP="00AC44B3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12.01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F29" w:rsidRPr="000E625B" w:rsidRDefault="00311F29" w:rsidP="000E625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E625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Cambria" w:eastAsia="MS Mincho" w:hAnsi="Cambria" w:cs="Times New Roman"/>
              </w:rPr>
            </w:pPr>
            <w:proofErr w:type="spellStart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311F29" w:rsidRPr="000E625B" w:rsidTr="00311F29">
        <w:trPr>
          <w:trHeight w:hRule="exact" w:val="1015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E625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tt-RU"/>
              </w:rPr>
              <w:t>84</w:t>
            </w: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11F29" w:rsidRPr="008D4C14" w:rsidRDefault="00311F29" w:rsidP="000E625B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Cambria" w:eastAsia="MS Mincho" w:hAnsi="Cambria" w:cs="Times New Roman"/>
                <w:lang w:val="ru-RU"/>
              </w:rPr>
            </w:pPr>
            <w:r w:rsidRPr="00C634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Взаимосвязь компонентов и результата действия умножения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Default="00311F29" w:rsidP="000B19BD">
            <w:pPr>
              <w:jc w:val="center"/>
            </w:pPr>
            <w:r w:rsidRPr="008570D3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E625B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E625B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AC44B3" w:rsidRDefault="00AC44B3" w:rsidP="00AC44B3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13.01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F29" w:rsidRPr="000E625B" w:rsidRDefault="00311F29" w:rsidP="000E625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E625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Cambria" w:eastAsia="MS Mincho" w:hAnsi="Cambria" w:cs="Times New Roman"/>
              </w:rPr>
            </w:pPr>
            <w:proofErr w:type="spellStart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311F29" w:rsidRPr="000E625B" w:rsidTr="00311F29">
        <w:trPr>
          <w:trHeight w:hRule="exact" w:val="169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8D15D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tt-RU"/>
              </w:rPr>
              <w:t>85</w:t>
            </w: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11F29" w:rsidRPr="008D4C14" w:rsidRDefault="00311F29" w:rsidP="000E625B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Cambria" w:eastAsia="MS Mincho" w:hAnsi="Cambria" w:cs="Times New Roman"/>
                <w:lang w:val="ru-RU"/>
              </w:rPr>
            </w:pPr>
            <w:r w:rsidRPr="00C634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Взаимосвязь компонентов и результата действия умножения. </w:t>
            </w:r>
            <w:r w:rsidRPr="00E5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Нахождение неизвестного компонента действия умножение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Default="00311F29" w:rsidP="000B19BD">
            <w:pPr>
              <w:jc w:val="center"/>
            </w:pPr>
            <w:r w:rsidRPr="008570D3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E625B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E625B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AC44B3" w:rsidRDefault="00AC44B3" w:rsidP="00AC44B3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16.01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F29" w:rsidRPr="000E625B" w:rsidRDefault="00311F29" w:rsidP="000E625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E625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Cambria" w:eastAsia="MS Mincho" w:hAnsi="Cambria" w:cs="Times New Roman"/>
              </w:rPr>
            </w:pPr>
            <w:proofErr w:type="spellStart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311F29" w:rsidRPr="000E625B" w:rsidTr="00311F29">
        <w:trPr>
          <w:trHeight w:hRule="exact" w:val="92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8D15D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tt-RU"/>
              </w:rPr>
              <w:t>86</w:t>
            </w: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11F29" w:rsidRPr="00C63432" w:rsidRDefault="00311F29" w:rsidP="008D4C14">
            <w:pPr>
              <w:autoSpaceDE w:val="0"/>
              <w:autoSpaceDN w:val="0"/>
              <w:spacing w:before="98" w:after="0" w:line="262" w:lineRule="auto"/>
              <w:ind w:left="132" w:right="10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34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Взаимосвязь компонентов и результата действия деления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Default="00311F29" w:rsidP="000B19BD">
            <w:pPr>
              <w:jc w:val="center"/>
            </w:pPr>
            <w:r w:rsidRPr="008570D3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E625B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E625B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AC44B3" w:rsidRDefault="00AC44B3" w:rsidP="00AC44B3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17.01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F29" w:rsidRPr="000E625B" w:rsidRDefault="00311F29" w:rsidP="000E625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E625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Cambria" w:eastAsia="MS Mincho" w:hAnsi="Cambria" w:cs="Times New Roman"/>
              </w:rPr>
            </w:pPr>
            <w:proofErr w:type="spellStart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311F29" w:rsidRPr="000E625B" w:rsidTr="00311F29">
        <w:trPr>
          <w:trHeight w:hRule="exact" w:val="1705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8D15D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tt-RU"/>
              </w:rPr>
              <w:t>87</w:t>
            </w: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11F29" w:rsidRPr="00C63432" w:rsidRDefault="00311F29" w:rsidP="008D4C14">
            <w:pPr>
              <w:autoSpaceDE w:val="0"/>
              <w:autoSpaceDN w:val="0"/>
              <w:spacing w:before="98" w:after="0" w:line="262" w:lineRule="auto"/>
              <w:ind w:left="132" w:right="10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34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Взаимосвязь компонентов и результата действия деления. </w:t>
            </w:r>
            <w:r w:rsidRPr="00E5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Нахождение неизвестного компонента действия </w:t>
            </w:r>
            <w:r w:rsidRPr="00C634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деления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Default="00311F29" w:rsidP="000B19BD">
            <w:pPr>
              <w:jc w:val="center"/>
            </w:pPr>
            <w:r w:rsidRPr="008570D3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E625B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E625B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AC44B3" w:rsidRDefault="00AC44B3" w:rsidP="00AC44B3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18.01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F29" w:rsidRPr="000E625B" w:rsidRDefault="00311F29" w:rsidP="000E625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E625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Cambria" w:eastAsia="MS Mincho" w:hAnsi="Cambria" w:cs="Times New Roman"/>
              </w:rPr>
            </w:pPr>
            <w:proofErr w:type="spellStart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311F29" w:rsidRPr="000B19BD" w:rsidTr="00311F29">
        <w:trPr>
          <w:trHeight w:hRule="exact" w:val="113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Default="00311F29" w:rsidP="000E625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tt-RU"/>
              </w:rPr>
              <w:t>88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11F29" w:rsidRPr="00C63432" w:rsidRDefault="00311F29" w:rsidP="008D4C14">
            <w:pPr>
              <w:autoSpaceDE w:val="0"/>
              <w:autoSpaceDN w:val="0"/>
              <w:spacing w:before="98" w:after="0" w:line="262" w:lineRule="auto"/>
              <w:ind w:left="132" w:right="10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Нахождение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</w:t>
            </w:r>
            <w:r w:rsidR="008908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известного компонента действия 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умножения и </w:t>
            </w:r>
            <w:r w:rsidRPr="00C634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деления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Default="00311F29" w:rsidP="000B19BD">
            <w:pPr>
              <w:jc w:val="center"/>
            </w:pPr>
            <w:r w:rsidRPr="008570D3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8D15D9" w:rsidRDefault="00311F29" w:rsidP="000E625B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8D15D9" w:rsidRDefault="00311F29" w:rsidP="000E625B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8D15D9" w:rsidRDefault="00AC44B3" w:rsidP="00AC44B3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19.01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F29" w:rsidRPr="008D15D9" w:rsidRDefault="00311F29" w:rsidP="000E625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8D15D9" w:rsidRDefault="00CA5212" w:rsidP="000E625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Устный опрос</w:t>
            </w:r>
          </w:p>
        </w:tc>
      </w:tr>
      <w:tr w:rsidR="00311F29" w:rsidRPr="000E625B" w:rsidTr="00C51665">
        <w:trPr>
          <w:trHeight w:hRule="exact" w:val="104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8D15D9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Cambria" w:eastAsia="MS Mincho" w:hAnsi="Cambria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tt-RU"/>
              </w:rPr>
              <w:t>89</w:t>
            </w: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E625B">
            <w:pPr>
              <w:autoSpaceDE w:val="0"/>
              <w:autoSpaceDN w:val="0"/>
              <w:spacing w:before="100" w:after="0"/>
              <w:ind w:left="72" w:right="144"/>
              <w:rPr>
                <w:rFonts w:ascii="Cambria" w:eastAsia="MS Mincho" w:hAnsi="Cambria" w:cs="Times New Roman"/>
                <w:lang w:val="ru-RU"/>
              </w:rPr>
            </w:pPr>
            <w:r w:rsidRPr="00C634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 по теме «Числа от 1 до 100. Умножение и деление»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Default="00311F29" w:rsidP="000B19BD">
            <w:pPr>
              <w:jc w:val="center"/>
            </w:pPr>
            <w:r w:rsidRPr="008570D3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B19BD" w:rsidRDefault="00311F29" w:rsidP="000B19BD">
            <w:pPr>
              <w:jc w:val="center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E625B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AC44B3" w:rsidRDefault="00AC44B3" w:rsidP="00AC44B3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20.01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F29" w:rsidRPr="000E625B" w:rsidRDefault="00311F29" w:rsidP="000E625B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890806" w:rsidP="00890806">
            <w:pPr>
              <w:autoSpaceDE w:val="0"/>
              <w:autoSpaceDN w:val="0"/>
              <w:spacing w:before="100" w:after="0" w:line="262" w:lineRule="auto"/>
              <w:ind w:left="72"/>
              <w:rPr>
                <w:rFonts w:ascii="Cambria" w:eastAsia="MS Mincho" w:hAnsi="Cambria" w:cs="Times New Roman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Контрольнаяработа</w:t>
            </w:r>
            <w:proofErr w:type="spellEnd"/>
          </w:p>
        </w:tc>
      </w:tr>
      <w:tr w:rsidR="00311F29" w:rsidRPr="000E625B" w:rsidTr="00311F29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E625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90</w:t>
            </w: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E625B">
            <w:pPr>
              <w:autoSpaceDE w:val="0"/>
              <w:autoSpaceDN w:val="0"/>
              <w:spacing w:before="98" w:after="0" w:line="262" w:lineRule="auto"/>
              <w:jc w:val="center"/>
              <w:rPr>
                <w:rFonts w:ascii="Cambria" w:eastAsia="MS Mincho" w:hAnsi="Cambria" w:cs="Times New Roman"/>
                <w:lang w:val="ru-RU"/>
              </w:rPr>
            </w:pP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Числовое выражение: чтение, запись, вычисление значения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Default="00311F29" w:rsidP="000B19BD">
            <w:pPr>
              <w:jc w:val="center"/>
            </w:pPr>
            <w:r w:rsidRPr="008570D3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E625B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E625B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5B13EA" w:rsidRDefault="005B13EA" w:rsidP="00AC44B3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23.01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F29" w:rsidRPr="000E625B" w:rsidRDefault="00311F29" w:rsidP="000E625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E625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Cambria" w:eastAsia="MS Mincho" w:hAnsi="Cambria" w:cs="Times New Roman"/>
              </w:rPr>
            </w:pPr>
            <w:proofErr w:type="spellStart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311F29" w:rsidRPr="000E625B" w:rsidTr="00311F29">
        <w:trPr>
          <w:trHeight w:hRule="exact" w:val="284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E625B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Cambria" w:eastAsia="MS Mincho" w:hAnsi="Cambria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91</w:t>
            </w: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8D15D9">
            <w:pPr>
              <w:autoSpaceDE w:val="0"/>
              <w:autoSpaceDN w:val="0"/>
              <w:spacing w:before="100" w:after="0" w:line="286" w:lineRule="auto"/>
              <w:ind w:left="72" w:right="144"/>
              <w:rPr>
                <w:rFonts w:ascii="Cambria" w:eastAsia="MS Mincho" w:hAnsi="Cambria" w:cs="Times New Roman"/>
                <w:lang w:val="ru-RU"/>
              </w:rPr>
            </w:pP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 Порядок выполнения </w:t>
            </w:r>
            <w:r w:rsidRPr="000E625B">
              <w:rPr>
                <w:rFonts w:ascii="Cambria" w:eastAsia="MS Mincho" w:hAnsi="Cambria" w:cs="Times New Roman"/>
                <w:lang w:val="ru-RU"/>
              </w:rPr>
              <w:br/>
            </w: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действий в числовом </w:t>
            </w:r>
            <w:r w:rsidRPr="000E625B">
              <w:rPr>
                <w:rFonts w:ascii="Cambria" w:eastAsia="MS Mincho" w:hAnsi="Cambria" w:cs="Times New Roman"/>
                <w:lang w:val="ru-RU"/>
              </w:rPr>
              <w:br/>
            </w: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выражении, содержащем </w:t>
            </w:r>
            <w:r w:rsidRPr="000E625B">
              <w:rPr>
                <w:rFonts w:ascii="Cambria" w:eastAsia="MS Mincho" w:hAnsi="Cambria" w:cs="Times New Roman"/>
                <w:lang w:val="ru-RU"/>
              </w:rPr>
              <w:br/>
            </w: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действия сложения и </w:t>
            </w:r>
            <w:r w:rsidRPr="000E625B">
              <w:rPr>
                <w:rFonts w:ascii="Cambria" w:eastAsia="MS Mincho" w:hAnsi="Cambria" w:cs="Times New Roman"/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вычитания без скобок</w:t>
            </w: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 в пределах 100 (не более трех действий); </w:t>
            </w:r>
            <w:r w:rsidRPr="000E625B">
              <w:rPr>
                <w:rFonts w:ascii="Cambria" w:eastAsia="MS Mincho" w:hAnsi="Cambria" w:cs="Times New Roman"/>
                <w:lang w:val="ru-RU"/>
              </w:rPr>
              <w:br/>
            </w: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нахождение его значения.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Default="00311F29" w:rsidP="000B19BD">
            <w:pPr>
              <w:jc w:val="center"/>
            </w:pPr>
            <w:r w:rsidRPr="008570D3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E625B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E625B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5B13EA" w:rsidRDefault="005B13EA" w:rsidP="00AC44B3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24.01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F29" w:rsidRPr="000E625B" w:rsidRDefault="00311F29" w:rsidP="000E625B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E625B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rFonts w:ascii="Cambria" w:eastAsia="MS Mincho" w:hAnsi="Cambria" w:cs="Times New Roman"/>
              </w:rPr>
            </w:pPr>
            <w:proofErr w:type="spellStart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3D32C2" w:rsidRPr="000B19BD" w:rsidTr="00311F29">
        <w:trPr>
          <w:trHeight w:hRule="exact" w:val="312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D32C2" w:rsidRPr="008D15D9" w:rsidRDefault="003D32C2" w:rsidP="000E625B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lastRenderedPageBreak/>
              <w:t>92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D32C2" w:rsidRPr="00192B70" w:rsidRDefault="003D32C2" w:rsidP="008D15D9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Арифметические действия.</w:t>
            </w:r>
          </w:p>
          <w:p w:rsidR="003D32C2" w:rsidRPr="000E625B" w:rsidRDefault="003D32C2" w:rsidP="008D15D9">
            <w:pPr>
              <w:autoSpaceDE w:val="0"/>
              <w:autoSpaceDN w:val="0"/>
              <w:spacing w:before="100" w:after="0" w:line="286" w:lineRule="auto"/>
              <w:ind w:left="72" w:right="144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Порядок выполнения </w:t>
            </w:r>
            <w:r w:rsidRPr="00192B70">
              <w:rPr>
                <w:lang w:val="ru-RU"/>
              </w:rPr>
              <w:br/>
            </w: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действий в числовом </w:t>
            </w:r>
            <w:r w:rsidRPr="00192B70">
              <w:rPr>
                <w:lang w:val="ru-RU"/>
              </w:rPr>
              <w:br/>
            </w: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выражении, содержащем </w:t>
            </w:r>
            <w:r w:rsidRPr="00192B70">
              <w:rPr>
                <w:lang w:val="ru-RU"/>
              </w:rPr>
              <w:br/>
            </w: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действия сложения и </w:t>
            </w:r>
            <w:r w:rsidRPr="00192B70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вычитания со скобками</w:t>
            </w: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в пределах 100 (не более трёх действий); нахождение его значения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D32C2" w:rsidRDefault="003D32C2" w:rsidP="000B19BD">
            <w:pPr>
              <w:jc w:val="center"/>
            </w:pPr>
            <w:r w:rsidRPr="008570D3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D32C2" w:rsidRPr="008D15D9" w:rsidRDefault="003D32C2" w:rsidP="000E625B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D32C2" w:rsidRPr="008D15D9" w:rsidRDefault="003D32C2" w:rsidP="000E625B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D32C2" w:rsidRPr="008D15D9" w:rsidRDefault="003D32C2" w:rsidP="00AC44B3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25.01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2C2" w:rsidRPr="008D15D9" w:rsidRDefault="003D32C2" w:rsidP="000E625B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D32C2" w:rsidRDefault="003D32C2" w:rsidP="00324629">
            <w:pPr>
              <w:ind w:left="142"/>
            </w:pPr>
            <w:proofErr w:type="spellStart"/>
            <w:r w:rsidRPr="009301BB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</w:p>
        </w:tc>
      </w:tr>
      <w:tr w:rsidR="003D32C2" w:rsidRPr="000B19BD" w:rsidTr="00311F29">
        <w:trPr>
          <w:trHeight w:hRule="exact" w:val="312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D32C2" w:rsidRPr="008D15D9" w:rsidRDefault="003D32C2" w:rsidP="000E625B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93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D32C2" w:rsidRPr="00192B70" w:rsidRDefault="003D32C2" w:rsidP="008D15D9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Арифметические действия.</w:t>
            </w:r>
          </w:p>
          <w:p w:rsidR="003D32C2" w:rsidRPr="00192B70" w:rsidRDefault="003D32C2" w:rsidP="008D15D9">
            <w:pPr>
              <w:autoSpaceDE w:val="0"/>
              <w:autoSpaceDN w:val="0"/>
              <w:spacing w:before="100" w:after="0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Порядок выполнения </w:t>
            </w:r>
            <w:r w:rsidRPr="00192B70">
              <w:rPr>
                <w:lang w:val="ru-RU"/>
              </w:rPr>
              <w:br/>
            </w: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действий в числовом </w:t>
            </w:r>
            <w:r w:rsidRPr="00192B70">
              <w:rPr>
                <w:lang w:val="ru-RU"/>
              </w:rPr>
              <w:br/>
            </w: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выражении, содержащем </w:t>
            </w:r>
            <w:r w:rsidRPr="00192B70">
              <w:rPr>
                <w:lang w:val="ru-RU"/>
              </w:rPr>
              <w:br/>
            </w: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действия сложения и </w:t>
            </w:r>
            <w:r w:rsidRPr="00192B70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вычитания со скобками</w:t>
            </w: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в пределах 100 (не более трёх действий); нахождение его значения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D32C2" w:rsidRDefault="003D32C2" w:rsidP="000B19BD">
            <w:pPr>
              <w:jc w:val="center"/>
            </w:pPr>
            <w:r w:rsidRPr="008570D3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D32C2" w:rsidRPr="008D15D9" w:rsidRDefault="003D32C2" w:rsidP="000E625B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D32C2" w:rsidRPr="008D15D9" w:rsidRDefault="003D32C2" w:rsidP="000E625B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D32C2" w:rsidRPr="008D15D9" w:rsidRDefault="003D32C2" w:rsidP="00AC44B3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26.01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2C2" w:rsidRPr="008D15D9" w:rsidRDefault="003D32C2" w:rsidP="000E625B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D32C2" w:rsidRDefault="003D32C2" w:rsidP="00324629">
            <w:pPr>
              <w:ind w:left="142"/>
            </w:pPr>
            <w:proofErr w:type="spellStart"/>
            <w:r w:rsidRPr="009301BB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</w:p>
        </w:tc>
      </w:tr>
      <w:tr w:rsidR="00311F29" w:rsidRPr="000E625B" w:rsidTr="00311F29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E625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94</w:t>
            </w: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E625B">
            <w:pPr>
              <w:autoSpaceDE w:val="0"/>
              <w:autoSpaceDN w:val="0"/>
              <w:spacing w:before="98" w:after="0"/>
              <w:ind w:left="72" w:right="144"/>
              <w:rPr>
                <w:rFonts w:ascii="Cambria" w:eastAsia="MS Mincho" w:hAnsi="Cambria" w:cs="Times New Roman"/>
                <w:lang w:val="ru-RU"/>
              </w:rPr>
            </w:pP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Рациональные приемы </w:t>
            </w:r>
            <w:r w:rsidRPr="000E625B">
              <w:rPr>
                <w:rFonts w:ascii="Cambria" w:eastAsia="MS Mincho" w:hAnsi="Cambria" w:cs="Times New Roman"/>
                <w:lang w:val="ru-RU"/>
              </w:rPr>
              <w:br/>
            </w: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вычислений: использование переместительного и </w:t>
            </w:r>
            <w:r w:rsidRPr="000E625B">
              <w:rPr>
                <w:rFonts w:ascii="Cambria" w:eastAsia="MS Mincho" w:hAnsi="Cambria" w:cs="Times New Roman"/>
                <w:lang w:val="ru-RU"/>
              </w:rPr>
              <w:br/>
            </w: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сочетательного свойства.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Default="00311F29" w:rsidP="000B19BD">
            <w:pPr>
              <w:jc w:val="center"/>
            </w:pPr>
            <w:r w:rsidRPr="008570D3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E625B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E625B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5B13EA" w:rsidRDefault="005B13EA" w:rsidP="00AC44B3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27.01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F29" w:rsidRPr="000E625B" w:rsidRDefault="00311F29" w:rsidP="000E625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E625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Cambria" w:eastAsia="MS Mincho" w:hAnsi="Cambria" w:cs="Times New Roman"/>
              </w:rPr>
            </w:pPr>
            <w:proofErr w:type="spellStart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311F29" w:rsidRPr="000E625B" w:rsidTr="00311F29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E625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95</w:t>
            </w: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E625B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Cambria" w:eastAsia="MS Mincho" w:hAnsi="Cambria" w:cs="Times New Roman"/>
                <w:lang w:val="ru-RU"/>
              </w:rPr>
            </w:pP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Вычитание суммы из  числа, числа из суммы.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Default="00311F29" w:rsidP="000B19BD">
            <w:pPr>
              <w:jc w:val="center"/>
            </w:pPr>
            <w:r w:rsidRPr="008570D3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E625B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E625B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5B13EA" w:rsidRDefault="005B13EA" w:rsidP="00AC44B3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30.01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F29" w:rsidRPr="000E625B" w:rsidRDefault="00311F29" w:rsidP="000E625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E625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Cambria" w:eastAsia="MS Mincho" w:hAnsi="Cambria" w:cs="Times New Roman"/>
              </w:rPr>
            </w:pPr>
            <w:proofErr w:type="spellStart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311F29" w:rsidRPr="000B19BD" w:rsidTr="00311F29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Default="00311F29" w:rsidP="000E625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96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E625B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Вычитание суммы из  числа, числа из суммы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Default="00311F29" w:rsidP="000B19BD">
            <w:pPr>
              <w:jc w:val="center"/>
            </w:pPr>
            <w:r w:rsidRPr="008570D3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8D15D9" w:rsidRDefault="00311F29" w:rsidP="000E625B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8D15D9" w:rsidRDefault="00311F29" w:rsidP="000E625B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8D15D9" w:rsidRDefault="005B13EA" w:rsidP="00AC44B3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31.01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F29" w:rsidRPr="008D15D9" w:rsidRDefault="00311F29" w:rsidP="000E625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8D15D9" w:rsidRDefault="003D32C2" w:rsidP="000E625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proofErr w:type="spellStart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</w:p>
        </w:tc>
      </w:tr>
      <w:tr w:rsidR="00311F29" w:rsidRPr="000E625B" w:rsidTr="00890806">
        <w:trPr>
          <w:trHeight w:hRule="exact" w:val="67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E625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97</w:t>
            </w: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E625B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Cambria" w:eastAsia="MS Mincho" w:hAnsi="Cambria" w:cs="Times New Roman"/>
                <w:lang w:val="ru-RU"/>
              </w:rPr>
            </w:pP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Вычисление суммы, разности удобным способом.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Default="00311F29" w:rsidP="000B19BD">
            <w:pPr>
              <w:jc w:val="center"/>
            </w:pPr>
            <w:r w:rsidRPr="008570D3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E625B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E625B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5B13EA" w:rsidRDefault="005B13EA" w:rsidP="00AC44B3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01.02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F29" w:rsidRPr="000E625B" w:rsidRDefault="00311F29" w:rsidP="000E625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E625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Cambria" w:eastAsia="MS Mincho" w:hAnsi="Cambria" w:cs="Times New Roman"/>
              </w:rPr>
            </w:pPr>
            <w:proofErr w:type="spellStart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311F29" w:rsidRPr="000B19BD" w:rsidTr="00890806">
        <w:trPr>
          <w:trHeight w:hRule="exact" w:val="71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Default="00311F29" w:rsidP="000E625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98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E625B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Вычисление суммы, разности удобным способом.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Default="00311F29" w:rsidP="000B19BD">
            <w:pPr>
              <w:jc w:val="center"/>
            </w:pPr>
            <w:r w:rsidRPr="008570D3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8D15D9" w:rsidRDefault="00311F29" w:rsidP="000E625B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8D15D9" w:rsidRDefault="00311F29" w:rsidP="000E625B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8D15D9" w:rsidRDefault="005B13EA" w:rsidP="00AC44B3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02.02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F29" w:rsidRPr="008D15D9" w:rsidRDefault="00311F29" w:rsidP="000E625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8D15D9" w:rsidRDefault="003D32C2" w:rsidP="000E625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proofErr w:type="spellStart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</w:p>
        </w:tc>
      </w:tr>
      <w:tr w:rsidR="00311F29" w:rsidRPr="008D15D9" w:rsidTr="00890806">
        <w:trPr>
          <w:trHeight w:hRule="exact" w:val="70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Default="00311F29" w:rsidP="000E625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99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E625B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324629">
              <w:rPr>
                <w:rFonts w:ascii="Times New Roman" w:eastAsia="Times New Roman" w:hAnsi="Times New Roman" w:cs="Times New Roman"/>
                <w:sz w:val="24"/>
                <w:lang w:val="ru-RU"/>
              </w:rPr>
              <w:t>Конт</w:t>
            </w:r>
            <w:r w:rsidR="00602A9D" w:rsidRPr="00324629">
              <w:rPr>
                <w:rFonts w:ascii="Times New Roman" w:eastAsia="Times New Roman" w:hAnsi="Times New Roman" w:cs="Times New Roman"/>
                <w:sz w:val="24"/>
                <w:lang w:val="ru-RU"/>
              </w:rPr>
              <w:t>рольная работа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Default="00311F29" w:rsidP="000B19BD">
            <w:pPr>
              <w:jc w:val="center"/>
            </w:pPr>
            <w:r w:rsidRPr="008570D3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8D15D9" w:rsidRDefault="00311F29" w:rsidP="000B19BD">
            <w:pPr>
              <w:jc w:val="center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8D15D9" w:rsidRDefault="00311F29" w:rsidP="000E625B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8D15D9" w:rsidRDefault="005B13EA" w:rsidP="00AC44B3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03.02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F29" w:rsidRPr="008D15D9" w:rsidRDefault="00311F29" w:rsidP="000E625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8D15D9" w:rsidRDefault="00890806" w:rsidP="0089080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Контрольнаяработа</w:t>
            </w:r>
            <w:proofErr w:type="spellEnd"/>
          </w:p>
        </w:tc>
      </w:tr>
      <w:tr w:rsidR="00311F29" w:rsidRPr="008D15D9" w:rsidTr="00311F29">
        <w:trPr>
          <w:trHeight w:hRule="exact" w:val="1415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E625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100</w:t>
            </w: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E625B">
            <w:pPr>
              <w:autoSpaceDE w:val="0"/>
              <w:autoSpaceDN w:val="0"/>
              <w:spacing w:before="98" w:after="0" w:line="271" w:lineRule="auto"/>
              <w:ind w:left="72" w:right="76"/>
              <w:jc w:val="both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Текстовые задачи. </w:t>
            </w: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Чтение, представление текста задачи в виде рисунка, схемы или другой модели.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Default="00311F29" w:rsidP="000B19BD">
            <w:pPr>
              <w:jc w:val="center"/>
            </w:pPr>
            <w:r w:rsidRPr="008570D3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8D15D9" w:rsidRDefault="00311F29" w:rsidP="000E625B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8D15D9" w:rsidRDefault="00311F29" w:rsidP="000E625B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8D15D9" w:rsidRDefault="005B13EA" w:rsidP="00AC44B3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06.02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F29" w:rsidRPr="008D15D9" w:rsidRDefault="00311F29" w:rsidP="000E625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8D15D9" w:rsidRDefault="00311F29" w:rsidP="000E625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Cambria" w:eastAsia="MS Mincho" w:hAnsi="Cambria" w:cs="Times New Roman"/>
                <w:lang w:val="ru-RU"/>
              </w:rPr>
            </w:pPr>
            <w:r w:rsidRPr="008D15D9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311F29" w:rsidRPr="000E625B" w:rsidTr="00311F29">
        <w:trPr>
          <w:trHeight w:hRule="exact" w:val="172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8D15D9" w:rsidRDefault="00311F29" w:rsidP="000E625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101</w:t>
            </w:r>
            <w:r w:rsidRPr="008D15D9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11F29" w:rsidRPr="00C3055C" w:rsidRDefault="00311F29" w:rsidP="000E625B">
            <w:pPr>
              <w:autoSpaceDE w:val="0"/>
              <w:autoSpaceDN w:val="0"/>
              <w:spacing w:before="98" w:after="0" w:line="271" w:lineRule="auto"/>
              <w:ind w:left="72" w:right="76"/>
              <w:jc w:val="both"/>
              <w:rPr>
                <w:rFonts w:ascii="Cambria" w:eastAsia="MS Mincho" w:hAnsi="Cambria" w:cs="Times New Roman"/>
                <w:lang w:val="ru-RU"/>
              </w:rPr>
            </w:pP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Чтение, представление текста </w:t>
            </w:r>
            <w:r w:rsidRPr="00192B70">
              <w:rPr>
                <w:lang w:val="ru-RU"/>
              </w:rPr>
              <w:br/>
            </w: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задачи в виде рисунка, </w:t>
            </w:r>
            <w:r w:rsidRPr="00192B70">
              <w:rPr>
                <w:lang w:val="ru-RU"/>
              </w:rPr>
              <w:br/>
            </w: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схемы или другой модели.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Составлениемоделейдлязадач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двадействия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Default="00311F29" w:rsidP="000B19BD">
            <w:pPr>
              <w:jc w:val="center"/>
            </w:pPr>
            <w:r w:rsidRPr="008570D3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8D15D9" w:rsidRDefault="00311F29" w:rsidP="000E625B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8D15D9" w:rsidRDefault="00311F29" w:rsidP="000E625B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8D15D9" w:rsidRDefault="005B13EA" w:rsidP="00AC44B3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07.02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F29" w:rsidRPr="008D15D9" w:rsidRDefault="00311F29" w:rsidP="000E625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E625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Cambria" w:eastAsia="MS Mincho" w:hAnsi="Cambria" w:cs="Times New Roman"/>
              </w:rPr>
            </w:pPr>
            <w:proofErr w:type="spellStart"/>
            <w:r w:rsidRPr="008D15D9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Устн</w:t>
            </w: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ыйопрос</w:t>
            </w:r>
            <w:proofErr w:type="spellEnd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311F29" w:rsidRPr="000E625B" w:rsidTr="00311F29">
        <w:trPr>
          <w:trHeight w:hRule="exact" w:val="172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B19B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lastRenderedPageBreak/>
              <w:t>102</w:t>
            </w: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11F29" w:rsidRPr="008D15D9" w:rsidRDefault="00311F29" w:rsidP="000B19BD">
            <w:pPr>
              <w:autoSpaceDE w:val="0"/>
              <w:autoSpaceDN w:val="0"/>
              <w:spacing w:before="98" w:after="0" w:line="271" w:lineRule="auto"/>
              <w:ind w:left="72" w:right="76"/>
              <w:jc w:val="both"/>
              <w:rPr>
                <w:rFonts w:ascii="Cambria" w:eastAsia="MS Mincho" w:hAnsi="Cambria" w:cs="Times New Roman"/>
                <w:lang w:val="ru-RU"/>
              </w:rPr>
            </w:pP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Чтение, представление текста </w:t>
            </w:r>
            <w:r w:rsidRPr="00192B70">
              <w:rPr>
                <w:lang w:val="ru-RU"/>
              </w:rPr>
              <w:br/>
            </w: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задачи в виде рисунка, </w:t>
            </w:r>
            <w:r w:rsidRPr="00192B70">
              <w:rPr>
                <w:lang w:val="ru-RU"/>
              </w:rPr>
              <w:br/>
            </w: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схемы или другой модели. </w:t>
            </w:r>
            <w:r w:rsidRPr="008D15D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Составление моделей для задач в два действия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Default="00311F29" w:rsidP="000B19BD">
            <w:pPr>
              <w:jc w:val="center"/>
            </w:pPr>
            <w:r w:rsidRPr="008570D3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8D15D9" w:rsidRDefault="00311F29" w:rsidP="000B19BD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8D15D9" w:rsidRDefault="00311F29" w:rsidP="000B19BD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8D15D9" w:rsidRDefault="005B13EA" w:rsidP="00AC44B3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08.02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F29" w:rsidRPr="008D15D9" w:rsidRDefault="00311F29" w:rsidP="000B19BD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8D15D9" w:rsidRDefault="00311F29" w:rsidP="000B19BD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Cambria" w:eastAsia="MS Mincho" w:hAnsi="Cambria" w:cs="Times New Roman"/>
                <w:lang w:val="ru-RU"/>
              </w:rPr>
            </w:pPr>
            <w:r w:rsidRPr="008D15D9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311F29" w:rsidRPr="000E625B" w:rsidTr="00311F29">
        <w:trPr>
          <w:trHeight w:hRule="exact" w:val="138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8D15D9" w:rsidRDefault="00311F29" w:rsidP="000B19B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103</w:t>
            </w:r>
            <w:r w:rsidRPr="008D15D9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B19BD">
            <w:pPr>
              <w:autoSpaceDE w:val="0"/>
              <w:autoSpaceDN w:val="0"/>
              <w:spacing w:before="98" w:after="0"/>
              <w:ind w:left="72" w:right="144"/>
              <w:rPr>
                <w:rFonts w:ascii="Cambria" w:eastAsia="MS Mincho" w:hAnsi="Cambria" w:cs="Times New Roman"/>
                <w:lang w:val="ru-RU"/>
              </w:rPr>
            </w:pP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План решения задачи в  два действия, выбор </w:t>
            </w:r>
            <w:r w:rsidRPr="000E625B">
              <w:rPr>
                <w:rFonts w:ascii="Cambria" w:eastAsia="MS Mincho" w:hAnsi="Cambria" w:cs="Times New Roman"/>
                <w:lang w:val="ru-RU"/>
              </w:rPr>
              <w:br/>
            </w: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соответствующих плану </w:t>
            </w:r>
            <w:r w:rsidRPr="000E625B">
              <w:rPr>
                <w:rFonts w:ascii="Cambria" w:eastAsia="MS Mincho" w:hAnsi="Cambria" w:cs="Times New Roman"/>
                <w:lang w:val="ru-RU"/>
              </w:rPr>
              <w:br/>
            </w: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арифметических действий.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Default="00311F29" w:rsidP="000B19BD">
            <w:pPr>
              <w:jc w:val="center"/>
            </w:pPr>
            <w:r w:rsidRPr="008570D3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8D15D9" w:rsidRDefault="00311F29" w:rsidP="000B19BD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8D15D9" w:rsidRDefault="00311F29" w:rsidP="000B19BD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8D15D9" w:rsidRDefault="005B13EA" w:rsidP="00AC44B3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09.02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F29" w:rsidRPr="008D15D9" w:rsidRDefault="00311F29" w:rsidP="000B19BD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B19BD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Cambria" w:eastAsia="MS Mincho" w:hAnsi="Cambria" w:cs="Times New Roman"/>
              </w:rPr>
            </w:pPr>
            <w:proofErr w:type="spellStart"/>
            <w:r w:rsidRPr="008D15D9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Устн</w:t>
            </w: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ыйопрос</w:t>
            </w:r>
            <w:proofErr w:type="spellEnd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311F29" w:rsidRPr="000E625B" w:rsidTr="00311F29">
        <w:trPr>
          <w:trHeight w:hRule="exact" w:val="172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B19B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104</w:t>
            </w: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11F29" w:rsidRPr="00192B70" w:rsidRDefault="00311F29" w:rsidP="000B19BD">
            <w:pPr>
              <w:autoSpaceDE w:val="0"/>
              <w:autoSpaceDN w:val="0"/>
              <w:spacing w:before="98" w:after="0" w:line="281" w:lineRule="auto"/>
              <w:ind w:left="72" w:right="144"/>
              <w:rPr>
                <w:lang w:val="ru-RU"/>
              </w:rPr>
            </w:pP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План решения задачи в два </w:t>
            </w:r>
            <w:r w:rsidRPr="00192B70">
              <w:rPr>
                <w:lang w:val="ru-RU"/>
              </w:rPr>
              <w:br/>
            </w: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действия, выбор </w:t>
            </w:r>
            <w:r w:rsidRPr="00192B70">
              <w:rPr>
                <w:lang w:val="ru-RU"/>
              </w:rPr>
              <w:br/>
            </w: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соответствующих плану арифметических действий.</w:t>
            </w:r>
          </w:p>
          <w:p w:rsidR="00311F29" w:rsidRPr="000E625B" w:rsidRDefault="00311F29" w:rsidP="000B19BD">
            <w:pPr>
              <w:autoSpaceDE w:val="0"/>
              <w:autoSpaceDN w:val="0"/>
              <w:spacing w:after="0" w:line="262" w:lineRule="auto"/>
              <w:ind w:left="72" w:right="576"/>
              <w:rPr>
                <w:rFonts w:ascii="Cambria" w:eastAsia="MS Mincho" w:hAnsi="Cambria" w:cs="Times New Roman"/>
                <w:lang w:val="ru-RU"/>
              </w:rPr>
            </w:pP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Решение задач в два действия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Default="00311F29" w:rsidP="000B19BD">
            <w:pPr>
              <w:jc w:val="center"/>
            </w:pPr>
            <w:r w:rsidRPr="008570D3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B19BD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B19BD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5B13EA" w:rsidRDefault="005B13EA" w:rsidP="000B19BD">
            <w:pPr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 xml:space="preserve">  10.02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F29" w:rsidRPr="000E625B" w:rsidRDefault="00311F29" w:rsidP="000B19BD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B19BD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Cambria" w:eastAsia="MS Mincho" w:hAnsi="Cambria" w:cs="Times New Roman"/>
              </w:rPr>
            </w:pPr>
            <w:proofErr w:type="spellStart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311F29" w:rsidRPr="000E625B" w:rsidTr="00311F29">
        <w:trPr>
          <w:trHeight w:hRule="exact" w:val="112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B19B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105</w:t>
            </w: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B19BD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Cambria" w:eastAsia="MS Mincho" w:hAnsi="Cambria" w:cs="Times New Roman"/>
                <w:lang w:val="ru-RU"/>
              </w:rPr>
            </w:pP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Текстовые задачи. Запись решения и ответа задачи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Default="00311F29" w:rsidP="000B19BD">
            <w:pPr>
              <w:jc w:val="center"/>
            </w:pPr>
            <w:r w:rsidRPr="008570D3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B19BD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B19BD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5B13EA" w:rsidRDefault="005B13EA" w:rsidP="000B19BD">
            <w:pPr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 xml:space="preserve">  13.02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F29" w:rsidRPr="000E625B" w:rsidRDefault="00311F29" w:rsidP="000B19BD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B19BD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Cambria" w:eastAsia="MS Mincho" w:hAnsi="Cambria" w:cs="Times New Roman"/>
              </w:rPr>
            </w:pPr>
            <w:proofErr w:type="spellStart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311F29" w:rsidRPr="000B19BD" w:rsidTr="00311F29">
        <w:trPr>
          <w:trHeight w:hRule="exact" w:val="172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8D15D9" w:rsidRDefault="00311F29" w:rsidP="000B19B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106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B19BD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Текстовые задачи. Решение текстовых задач на 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применение смысла </w:t>
            </w: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арифметического действия (сложение, вычитание)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Default="00311F29" w:rsidP="000B19BD">
            <w:pPr>
              <w:jc w:val="center"/>
            </w:pPr>
            <w:r w:rsidRPr="008570D3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8D15D9" w:rsidRDefault="00311F29" w:rsidP="000B19BD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8D15D9" w:rsidRDefault="00311F29" w:rsidP="000B19BD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8D15D9" w:rsidRDefault="005B13EA" w:rsidP="000B19BD">
            <w:pPr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 xml:space="preserve">  14.02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F29" w:rsidRPr="008D15D9" w:rsidRDefault="00311F29" w:rsidP="000B19BD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8D15D9" w:rsidRDefault="003D32C2" w:rsidP="000B19BD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proofErr w:type="spellStart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</w:p>
        </w:tc>
      </w:tr>
      <w:tr w:rsidR="00311F29" w:rsidRPr="000E625B" w:rsidTr="00311F29">
        <w:trPr>
          <w:trHeight w:hRule="exact" w:val="139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B19B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107</w:t>
            </w: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B19BD">
            <w:pPr>
              <w:autoSpaceDE w:val="0"/>
              <w:autoSpaceDN w:val="0"/>
              <w:spacing w:before="98" w:after="0" w:line="281" w:lineRule="auto"/>
              <w:ind w:left="72" w:right="144"/>
              <w:rPr>
                <w:rFonts w:ascii="Cambria" w:eastAsia="MS Mincho" w:hAnsi="Cambria" w:cs="Times New Roman"/>
                <w:lang w:val="ru-RU"/>
              </w:rPr>
            </w:pP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Решение текстовых задач на применение смысла </w:t>
            </w:r>
            <w:r w:rsidRPr="000E625B">
              <w:rPr>
                <w:rFonts w:ascii="Cambria" w:eastAsia="MS Mincho" w:hAnsi="Cambria" w:cs="Times New Roman"/>
                <w:lang w:val="ru-RU"/>
              </w:rPr>
              <w:br/>
            </w: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арифметического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 действия (сложение, вычитание)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Default="00311F29" w:rsidP="000B19BD">
            <w:pPr>
              <w:jc w:val="center"/>
            </w:pPr>
            <w:r w:rsidRPr="008570D3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B19BD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B19BD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5B13EA" w:rsidRDefault="005B13EA" w:rsidP="000B19BD">
            <w:pPr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 xml:space="preserve">  15.02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F29" w:rsidRPr="000E625B" w:rsidRDefault="00311F29" w:rsidP="000B19BD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B19BD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Cambria" w:eastAsia="MS Mincho" w:hAnsi="Cambria" w:cs="Times New Roman"/>
              </w:rPr>
            </w:pPr>
            <w:proofErr w:type="spellStart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311F29" w:rsidRPr="000E625B" w:rsidTr="00C51665">
        <w:trPr>
          <w:trHeight w:hRule="exact" w:val="129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B19B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108</w:t>
            </w: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11F29" w:rsidRDefault="00311F29" w:rsidP="00C51665">
            <w:pPr>
              <w:autoSpaceDE w:val="0"/>
              <w:autoSpaceDN w:val="0"/>
              <w:spacing w:before="98" w:after="0" w:line="240" w:lineRule="auto"/>
              <w:ind w:left="72" w:right="144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Решение текстовых задач на применение смысла </w:t>
            </w:r>
            <w:r w:rsidRPr="000E625B">
              <w:rPr>
                <w:rFonts w:ascii="Cambria" w:eastAsia="MS Mincho" w:hAnsi="Cambria" w:cs="Times New Roman"/>
                <w:lang w:val="ru-RU"/>
              </w:rPr>
              <w:br/>
            </w: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арифметического действия</w:t>
            </w:r>
          </w:p>
          <w:p w:rsidR="00311F29" w:rsidRPr="000E625B" w:rsidRDefault="00311F29" w:rsidP="00C51665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Cambria" w:eastAsia="MS Mincho" w:hAnsi="Cambria" w:cs="Times New Roman"/>
                <w:lang w:val="ru-RU"/>
              </w:rPr>
            </w:pP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(умножение, деление).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Default="00311F29" w:rsidP="000B19BD">
            <w:pPr>
              <w:jc w:val="center"/>
            </w:pPr>
            <w:r w:rsidRPr="008570D3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B19BD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B19BD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5B13EA" w:rsidRDefault="005B13EA" w:rsidP="000B19BD">
            <w:pPr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 xml:space="preserve">  16.02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F29" w:rsidRPr="000E625B" w:rsidRDefault="00311F29" w:rsidP="000B19BD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B19BD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Cambria" w:eastAsia="MS Mincho" w:hAnsi="Cambria" w:cs="Times New Roman"/>
              </w:rPr>
            </w:pPr>
            <w:proofErr w:type="spellStart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311F29" w:rsidRPr="000E625B" w:rsidTr="00311F29">
        <w:trPr>
          <w:trHeight w:hRule="exact" w:val="172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B19B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109</w:t>
            </w: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11F29" w:rsidRPr="00192B70" w:rsidRDefault="00311F29" w:rsidP="000B19BD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Текстовые задачи.</w:t>
            </w:r>
          </w:p>
          <w:p w:rsidR="00311F29" w:rsidRPr="000E625B" w:rsidRDefault="00311F29" w:rsidP="000B19BD">
            <w:pPr>
              <w:autoSpaceDE w:val="0"/>
              <w:autoSpaceDN w:val="0"/>
              <w:spacing w:after="0" w:line="281" w:lineRule="auto"/>
              <w:ind w:left="72" w:right="144"/>
              <w:rPr>
                <w:rFonts w:ascii="Cambria" w:eastAsia="MS Mincho" w:hAnsi="Cambria" w:cs="Times New Roman"/>
                <w:lang w:val="ru-RU"/>
              </w:rPr>
            </w:pP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Расчётные задачи на </w:t>
            </w:r>
            <w:r w:rsidRPr="00192B70">
              <w:rPr>
                <w:lang w:val="ru-RU"/>
              </w:rPr>
              <w:br/>
            </w: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увеличение/уменьшение величины на несколько единиц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Default="00311F29" w:rsidP="000B19BD">
            <w:pPr>
              <w:jc w:val="center"/>
            </w:pPr>
            <w:r w:rsidRPr="008570D3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B19BD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B19BD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5B13EA" w:rsidRDefault="005B13EA" w:rsidP="000B19BD">
            <w:pPr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 xml:space="preserve">  17.02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F29" w:rsidRPr="000E625B" w:rsidRDefault="00311F29" w:rsidP="000B19BD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1F29" w:rsidRPr="000E625B" w:rsidRDefault="00311F29" w:rsidP="000B19BD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Cambria" w:eastAsia="MS Mincho" w:hAnsi="Cambria" w:cs="Times New Roman"/>
              </w:rPr>
            </w:pPr>
            <w:proofErr w:type="spellStart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C51665" w:rsidRPr="000E625B" w:rsidTr="00311F29">
        <w:trPr>
          <w:trHeight w:hRule="exact" w:val="172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1665" w:rsidRPr="000E625B" w:rsidRDefault="00C51665" w:rsidP="00170ED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110</w:t>
            </w: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51665" w:rsidRPr="00192B70" w:rsidRDefault="00C51665" w:rsidP="00170EDD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Текстовые задачи.</w:t>
            </w:r>
          </w:p>
          <w:p w:rsidR="00C51665" w:rsidRPr="000E625B" w:rsidRDefault="00C51665" w:rsidP="00170EDD">
            <w:pPr>
              <w:autoSpaceDE w:val="0"/>
              <w:autoSpaceDN w:val="0"/>
              <w:spacing w:before="98" w:after="0" w:line="278" w:lineRule="auto"/>
              <w:ind w:left="72" w:right="432"/>
              <w:rPr>
                <w:rFonts w:ascii="Cambria" w:eastAsia="MS Mincho" w:hAnsi="Cambria" w:cs="Times New Roman"/>
                <w:lang w:val="ru-RU"/>
              </w:rPr>
            </w:pP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Расчётные задачи на </w:t>
            </w:r>
            <w:r w:rsidRPr="00192B70">
              <w:rPr>
                <w:lang w:val="ru-RU"/>
              </w:rPr>
              <w:br/>
            </w: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увеличение/уменьшение величины в несколько раз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1665" w:rsidRDefault="00C51665" w:rsidP="00170EDD">
            <w:pPr>
              <w:jc w:val="center"/>
            </w:pPr>
            <w:r w:rsidRPr="003C6FAC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1665" w:rsidRPr="000E625B" w:rsidRDefault="00C51665" w:rsidP="00170ED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1665" w:rsidRPr="000E625B" w:rsidRDefault="00C51665" w:rsidP="00170EDD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1665" w:rsidRPr="004C5B0C" w:rsidRDefault="00C51665" w:rsidP="00170EDD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20.02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665" w:rsidRPr="000E625B" w:rsidRDefault="00C51665" w:rsidP="00170EDD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1665" w:rsidRPr="00324629" w:rsidRDefault="00324629" w:rsidP="0032462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Cambria" w:eastAsia="MS Mincho" w:hAnsi="Cambria" w:cs="Times New Roman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Практ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абота</w:t>
            </w:r>
            <w:proofErr w:type="spellEnd"/>
          </w:p>
        </w:tc>
      </w:tr>
      <w:tr w:rsidR="00C51665" w:rsidRPr="000E625B" w:rsidTr="00311F29">
        <w:trPr>
          <w:trHeight w:hRule="exact" w:val="172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1665" w:rsidRPr="000E625B" w:rsidRDefault="00C51665" w:rsidP="00170ED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111</w:t>
            </w: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51665" w:rsidRPr="000E625B" w:rsidRDefault="00C51665" w:rsidP="00170EDD">
            <w:pPr>
              <w:autoSpaceDE w:val="0"/>
              <w:autoSpaceDN w:val="0"/>
              <w:spacing w:before="98" w:after="0"/>
              <w:ind w:left="72" w:right="432"/>
              <w:rPr>
                <w:rFonts w:ascii="Cambria" w:eastAsia="MS Mincho" w:hAnsi="Cambria" w:cs="Times New Roman"/>
                <w:lang w:val="ru-RU"/>
              </w:rPr>
            </w:pP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Расчётные задачи на </w:t>
            </w:r>
            <w:r w:rsidRPr="000E625B">
              <w:rPr>
                <w:rFonts w:ascii="Cambria" w:eastAsia="MS Mincho" w:hAnsi="Cambria" w:cs="Times New Roman"/>
                <w:lang w:val="ru-RU"/>
              </w:rPr>
              <w:br/>
            </w: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увеличение/ уменьшение величины на  несколько единиц/ в  несколько раз.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1665" w:rsidRDefault="00C51665" w:rsidP="00170EDD">
            <w:pPr>
              <w:jc w:val="center"/>
            </w:pPr>
            <w:r w:rsidRPr="003C6FAC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1665" w:rsidRPr="000E625B" w:rsidRDefault="00C51665" w:rsidP="00170EDD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1665" w:rsidRPr="000E625B" w:rsidRDefault="00C51665" w:rsidP="00170EDD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1665" w:rsidRPr="004C5B0C" w:rsidRDefault="00C51665" w:rsidP="00170EDD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21.02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665" w:rsidRPr="000E625B" w:rsidRDefault="00C51665" w:rsidP="00170EDD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51665" w:rsidRPr="000E625B" w:rsidRDefault="00C51665" w:rsidP="00170EDD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Cambria" w:eastAsia="MS Mincho" w:hAnsi="Cambria" w:cs="Times New Roman"/>
              </w:rPr>
            </w:pPr>
            <w:proofErr w:type="spellStart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</w:tbl>
    <w:p w:rsidR="000E625B" w:rsidRPr="000E625B" w:rsidRDefault="000E625B" w:rsidP="000E625B">
      <w:pPr>
        <w:autoSpaceDE w:val="0"/>
        <w:autoSpaceDN w:val="0"/>
        <w:spacing w:after="0" w:line="14" w:lineRule="exact"/>
        <w:rPr>
          <w:rFonts w:ascii="Cambria" w:eastAsia="MS Mincho" w:hAnsi="Cambria" w:cs="Times New Roman"/>
        </w:rPr>
      </w:pPr>
    </w:p>
    <w:p w:rsidR="00C3055C" w:rsidRPr="00C3055C" w:rsidRDefault="00C3055C" w:rsidP="000E625B">
      <w:pPr>
        <w:rPr>
          <w:rFonts w:ascii="Cambria" w:eastAsia="MS Mincho" w:hAnsi="Cambria" w:cs="Times New Roman"/>
          <w:lang w:val="ru-RU"/>
        </w:rPr>
        <w:sectPr w:rsidR="00C3055C" w:rsidRPr="00C3055C">
          <w:pgSz w:w="11900" w:h="16840"/>
          <w:pgMar w:top="284" w:right="650" w:bottom="31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0E625B" w:rsidRPr="000E625B" w:rsidRDefault="000E625B" w:rsidP="000E625B">
      <w:pPr>
        <w:autoSpaceDE w:val="0"/>
        <w:autoSpaceDN w:val="0"/>
        <w:spacing w:after="66" w:line="220" w:lineRule="exact"/>
        <w:rPr>
          <w:rFonts w:ascii="Cambria" w:eastAsia="MS Mincho" w:hAnsi="Cambria" w:cs="Times New Roman"/>
        </w:rPr>
      </w:pPr>
    </w:p>
    <w:tbl>
      <w:tblPr>
        <w:tblW w:w="10914" w:type="dxa"/>
        <w:tblInd w:w="6" w:type="dxa"/>
        <w:tblLayout w:type="fixed"/>
        <w:tblLook w:val="04A0"/>
      </w:tblPr>
      <w:tblGrid>
        <w:gridCol w:w="576"/>
        <w:gridCol w:w="3216"/>
        <w:gridCol w:w="734"/>
        <w:gridCol w:w="1143"/>
        <w:gridCol w:w="1276"/>
        <w:gridCol w:w="1134"/>
        <w:gridCol w:w="1276"/>
        <w:gridCol w:w="1559"/>
      </w:tblGrid>
      <w:tr w:rsidR="005B13EA" w:rsidRPr="000E625B" w:rsidTr="005B13EA">
        <w:trPr>
          <w:trHeight w:hRule="exact" w:val="143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0E625B" w:rsidRDefault="005B13EA" w:rsidP="000E625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112</w:t>
            </w: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B13EA" w:rsidRPr="000E625B" w:rsidRDefault="005B13EA" w:rsidP="008D15D9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Cambria" w:eastAsia="MS Mincho" w:hAnsi="Cambria" w:cs="Times New Roman"/>
                <w:lang w:val="ru-RU"/>
              </w:rPr>
            </w:pP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Расчётные задачи на </w:t>
            </w:r>
            <w:r w:rsidRPr="00192B70">
              <w:rPr>
                <w:lang w:val="ru-RU"/>
              </w:rPr>
              <w:br/>
            </w: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увеличение/уменьшение величины на несколько единиц, в несколько раз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Default="005B13EA" w:rsidP="000B19BD">
            <w:pPr>
              <w:jc w:val="center"/>
            </w:pPr>
            <w:r w:rsidRPr="003C6FAC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0E625B" w:rsidRDefault="005B13EA" w:rsidP="000E625B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0E625B" w:rsidRDefault="005B13EA" w:rsidP="000E625B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4C5B0C" w:rsidRDefault="004C5B0C" w:rsidP="005B13EA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22.02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3EA" w:rsidRPr="000E625B" w:rsidRDefault="005B13EA" w:rsidP="000E625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0E625B" w:rsidRDefault="005B13EA" w:rsidP="000E625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Cambria" w:eastAsia="MS Mincho" w:hAnsi="Cambria" w:cs="Times New Roman"/>
              </w:rPr>
            </w:pPr>
            <w:proofErr w:type="spellStart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5B13EA" w:rsidRPr="000E625B" w:rsidTr="005B13EA">
        <w:trPr>
          <w:trHeight w:hRule="exact" w:val="2085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0E625B" w:rsidRDefault="005B13EA" w:rsidP="000B19B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113</w:t>
            </w: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B13EA" w:rsidRPr="000E625B" w:rsidRDefault="005B13EA" w:rsidP="000B19BD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Cambria" w:eastAsia="MS Mincho" w:hAnsi="Cambria" w:cs="Times New Roman"/>
                <w:lang w:val="ru-RU"/>
              </w:rPr>
            </w:pP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Фиксация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 ответа к задаче и его проверка </w:t>
            </w: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(формулирование, проверка на достоверность, следование плану, соответствие </w:t>
            </w:r>
            <w:r w:rsidRPr="000E625B">
              <w:rPr>
                <w:rFonts w:ascii="Cambria" w:eastAsia="MS Mincho" w:hAnsi="Cambria" w:cs="Times New Roman"/>
                <w:lang w:val="ru-RU"/>
              </w:rPr>
              <w:br/>
            </w: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поставленному вопросу).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Default="005B13EA" w:rsidP="000B19BD">
            <w:pPr>
              <w:jc w:val="center"/>
            </w:pPr>
            <w:r w:rsidRPr="003C6FAC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0E625B" w:rsidRDefault="005B13EA" w:rsidP="000B19BD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0E625B" w:rsidRDefault="005B13EA" w:rsidP="000B19BD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4C5B0C" w:rsidRDefault="004C5B0C" w:rsidP="005B13EA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23.02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3EA" w:rsidRPr="000E625B" w:rsidRDefault="005B13EA" w:rsidP="000B19BD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0E625B" w:rsidRDefault="005B13EA" w:rsidP="000B19BD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Cambria" w:eastAsia="MS Mincho" w:hAnsi="Cambria" w:cs="Times New Roman"/>
              </w:rPr>
            </w:pPr>
            <w:proofErr w:type="spellStart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5B13EA" w:rsidRPr="000E625B" w:rsidTr="005B13EA">
        <w:trPr>
          <w:trHeight w:hRule="exact" w:val="33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8D15D9" w:rsidRDefault="005B13EA" w:rsidP="000B19B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114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B13EA" w:rsidRPr="00192B70" w:rsidRDefault="005B13EA" w:rsidP="000B19BD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Текстовые задачи.</w:t>
            </w:r>
          </w:p>
          <w:p w:rsidR="005B13EA" w:rsidRPr="000E625B" w:rsidRDefault="005B13EA" w:rsidP="000B19BD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Фиксация ответа к задаче и его проверка </w:t>
            </w:r>
            <w:r w:rsidRPr="00192B70">
              <w:rPr>
                <w:lang w:val="ru-RU"/>
              </w:rPr>
              <w:br/>
            </w: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(формулирование, проверка на достоверность, </w:t>
            </w:r>
            <w:r w:rsidRPr="00192B70">
              <w:rPr>
                <w:lang w:val="ru-RU"/>
              </w:rPr>
              <w:br/>
            </w: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следование плану, </w:t>
            </w:r>
            <w:r w:rsidRPr="00192B70">
              <w:rPr>
                <w:lang w:val="ru-RU"/>
              </w:rPr>
              <w:br/>
            </w: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соответствие </w:t>
            </w:r>
            <w:r w:rsidRPr="00192B70">
              <w:rPr>
                <w:lang w:val="ru-RU"/>
              </w:rPr>
              <w:br/>
            </w: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поставленному вопросу).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Проверкарешениязадач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двадействия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Default="005B13EA" w:rsidP="000B19BD">
            <w:pPr>
              <w:jc w:val="center"/>
            </w:pPr>
            <w:r w:rsidRPr="003C6FAC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3A66F3" w:rsidRDefault="003A66F3" w:rsidP="000B19BD">
            <w:pPr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 xml:space="preserve"> 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0E625B" w:rsidRDefault="005B13EA" w:rsidP="000B19BD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4C5B0C" w:rsidRDefault="004C5B0C" w:rsidP="005B13EA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24.02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3EA" w:rsidRPr="000E625B" w:rsidRDefault="005B13EA" w:rsidP="000B19BD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3A66F3" w:rsidRDefault="003A66F3" w:rsidP="003A66F3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Контрольная работа</w:t>
            </w:r>
          </w:p>
        </w:tc>
      </w:tr>
      <w:tr w:rsidR="005B13EA" w:rsidRPr="000E625B" w:rsidTr="005B13EA">
        <w:trPr>
          <w:trHeight w:hRule="exact" w:val="169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0E625B" w:rsidRDefault="005B13EA" w:rsidP="000B19B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115</w:t>
            </w: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B13EA" w:rsidRPr="008D15D9" w:rsidRDefault="005B13EA" w:rsidP="000B19BD">
            <w:pPr>
              <w:autoSpaceDE w:val="0"/>
              <w:autoSpaceDN w:val="0"/>
              <w:spacing w:before="100" w:after="0" w:line="271" w:lineRule="auto"/>
              <w:ind w:left="72"/>
              <w:rPr>
                <w:lang w:val="ru-RU"/>
              </w:rPr>
            </w:pP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Пространственные </w:t>
            </w:r>
            <w:r w:rsidRPr="00192B70">
              <w:rPr>
                <w:lang w:val="ru-RU"/>
              </w:rPr>
              <w:br/>
            </w: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отношения и геометрические фигуры.Распознавание и </w:t>
            </w:r>
            <w:r w:rsidRPr="00192B70">
              <w:rPr>
                <w:lang w:val="ru-RU"/>
              </w:rPr>
              <w:br/>
            </w: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изображение геометрических фигур: точка, прямая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Default="005B13EA" w:rsidP="000B19BD">
            <w:pPr>
              <w:jc w:val="center"/>
            </w:pPr>
            <w:r w:rsidRPr="003C6FAC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0E625B" w:rsidRDefault="005B13EA" w:rsidP="000B19BD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0E625B" w:rsidRDefault="005B13EA" w:rsidP="000B19BD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4C5B0C" w:rsidRDefault="004C5B0C" w:rsidP="005B13EA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27.02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3EA" w:rsidRPr="000E625B" w:rsidRDefault="005B13EA" w:rsidP="000B19BD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0E625B" w:rsidRDefault="005B13EA" w:rsidP="000B19BD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Cambria" w:eastAsia="MS Mincho" w:hAnsi="Cambria" w:cs="Times New Roman"/>
              </w:rPr>
            </w:pPr>
            <w:proofErr w:type="spellStart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5B13EA" w:rsidRPr="000E625B" w:rsidTr="005B13EA">
        <w:trPr>
          <w:trHeight w:hRule="exact" w:val="170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0E625B" w:rsidRDefault="005B13EA" w:rsidP="000B19B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116</w:t>
            </w: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B13EA" w:rsidRPr="008D15D9" w:rsidRDefault="005B13EA" w:rsidP="000B19BD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Пространственные </w:t>
            </w:r>
            <w:r w:rsidRPr="00192B70">
              <w:rPr>
                <w:lang w:val="ru-RU"/>
              </w:rPr>
              <w:br/>
            </w: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отношения и геометрические фигуры.Распознавание и изображение 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геометрических фигур: угол, прямой у</w:t>
            </w:r>
            <w:r w:rsidRPr="008D15D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гол</w:t>
            </w:r>
          </w:p>
          <w:p w:rsidR="005B13EA" w:rsidRPr="000E625B" w:rsidRDefault="005B13EA" w:rsidP="000B19BD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Default="005B13EA" w:rsidP="000B19BD">
            <w:pPr>
              <w:jc w:val="center"/>
            </w:pPr>
            <w:r w:rsidRPr="003C6FAC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0E625B" w:rsidRDefault="005B13EA" w:rsidP="000B19BD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0E625B" w:rsidRDefault="005B13EA" w:rsidP="000B19BD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4C5B0C" w:rsidRDefault="004C5B0C" w:rsidP="005B13EA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28.02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3EA" w:rsidRPr="000E625B" w:rsidRDefault="005B13EA" w:rsidP="000B19BD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0E625B" w:rsidRDefault="005B13EA" w:rsidP="000B19BD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Cambria" w:eastAsia="MS Mincho" w:hAnsi="Cambria" w:cs="Times New Roman"/>
              </w:rPr>
            </w:pPr>
            <w:proofErr w:type="spellStart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5B13EA" w:rsidRPr="000E625B" w:rsidTr="005B13EA">
        <w:trPr>
          <w:trHeight w:hRule="exact" w:val="143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0E625B" w:rsidRDefault="005B13EA" w:rsidP="000B19B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117</w:t>
            </w: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B13EA" w:rsidRPr="008D15D9" w:rsidRDefault="005B13EA" w:rsidP="000B19BD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Распознавание и </w:t>
            </w:r>
            <w:r w:rsidRPr="00192B70">
              <w:rPr>
                <w:lang w:val="ru-RU"/>
              </w:rPr>
              <w:br/>
            </w: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изображение </w:t>
            </w:r>
            <w:r w:rsidRPr="00192B70">
              <w:rPr>
                <w:lang w:val="ru-RU"/>
              </w:rPr>
              <w:br/>
            </w: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геометрических фигур: </w:t>
            </w:r>
            <w:proofErr w:type="gramStart"/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ломаная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Default="005B13EA" w:rsidP="000B19BD">
            <w:pPr>
              <w:jc w:val="center"/>
            </w:pPr>
            <w:r w:rsidRPr="003C6FAC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8D15D9" w:rsidRDefault="005B13EA" w:rsidP="000B19BD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8D15D9" w:rsidRDefault="005B13EA" w:rsidP="000B19BD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8D15D9" w:rsidRDefault="004C5B0C" w:rsidP="005B13EA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01.03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3EA" w:rsidRPr="008D15D9" w:rsidRDefault="005B13EA" w:rsidP="000B19BD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8D15D9" w:rsidRDefault="005B13EA" w:rsidP="000B19BD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Cambria" w:eastAsia="MS Mincho" w:hAnsi="Cambria" w:cs="Times New Roman"/>
                <w:lang w:val="ru-RU"/>
              </w:rPr>
            </w:pPr>
            <w:r w:rsidRPr="008D15D9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1B3B29" w:rsidRPr="000E625B" w:rsidTr="005B13EA">
        <w:trPr>
          <w:trHeight w:hRule="exact" w:val="143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3B29" w:rsidRPr="008D15D9" w:rsidRDefault="001B3B29" w:rsidP="00170ED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118</w:t>
            </w:r>
            <w:r w:rsidRPr="008D15D9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B3B29" w:rsidRPr="000E625B" w:rsidRDefault="001B3B29" w:rsidP="00170EDD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Cambria" w:eastAsia="MS Mincho" w:hAnsi="Cambria" w:cs="Times New Roman"/>
                <w:lang w:val="ru-RU"/>
              </w:rPr>
            </w:pP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Распознавание и </w:t>
            </w:r>
            <w:r w:rsidRPr="000E625B">
              <w:rPr>
                <w:rFonts w:ascii="Cambria" w:eastAsia="MS Mincho" w:hAnsi="Cambria" w:cs="Times New Roman"/>
                <w:lang w:val="ru-RU"/>
              </w:rPr>
              <w:br/>
            </w: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изображение геометрических фигур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: </w:t>
            </w: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многоугольник.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3B29" w:rsidRDefault="001B3B29" w:rsidP="00170EDD">
            <w:pPr>
              <w:jc w:val="center"/>
            </w:pPr>
            <w:r w:rsidRPr="00CF3995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3B29" w:rsidRPr="000E625B" w:rsidRDefault="001B3B29" w:rsidP="00170EDD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3B29" w:rsidRPr="000E625B" w:rsidRDefault="001B3B29" w:rsidP="00170EDD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3B29" w:rsidRPr="004C5B0C" w:rsidRDefault="001B3B29" w:rsidP="00170EDD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02.03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B29" w:rsidRPr="000E625B" w:rsidRDefault="001B3B29" w:rsidP="00170EDD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3B29" w:rsidRPr="000E625B" w:rsidRDefault="001B3B29" w:rsidP="00170EDD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Cambria" w:eastAsia="MS Mincho" w:hAnsi="Cambria" w:cs="Times New Roman"/>
              </w:rPr>
            </w:pPr>
            <w:proofErr w:type="spellStart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1B3B29" w:rsidRPr="000E625B" w:rsidTr="005B13EA">
        <w:trPr>
          <w:trHeight w:hRule="exact" w:val="143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3B29" w:rsidRPr="008D15D9" w:rsidRDefault="001B3B29" w:rsidP="00170ED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119.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B3B29" w:rsidRPr="000E625B" w:rsidRDefault="001B3B29" w:rsidP="00170EDD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Распознавание и </w:t>
            </w:r>
            <w:r w:rsidRPr="000E625B">
              <w:rPr>
                <w:rFonts w:ascii="Cambria" w:eastAsia="MS Mincho" w:hAnsi="Cambria" w:cs="Times New Roman"/>
                <w:lang w:val="ru-RU"/>
              </w:rPr>
              <w:br/>
            </w: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изображение геометрических фигур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: луч</w:t>
            </w: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3B29" w:rsidRDefault="001B3B29" w:rsidP="00170EDD">
            <w:pPr>
              <w:jc w:val="center"/>
            </w:pPr>
            <w:r w:rsidRPr="00CF3995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3B29" w:rsidRPr="008D15D9" w:rsidRDefault="001B3B29" w:rsidP="00170EDD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3B29" w:rsidRPr="008D15D9" w:rsidRDefault="001B3B29" w:rsidP="00170EDD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3B29" w:rsidRPr="008D15D9" w:rsidRDefault="001B3B29" w:rsidP="00170EDD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03.03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B29" w:rsidRPr="008D15D9" w:rsidRDefault="001B3B29" w:rsidP="00170EDD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3B29" w:rsidRPr="008D15D9" w:rsidRDefault="003D32C2" w:rsidP="00170EDD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proofErr w:type="spellStart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</w:p>
        </w:tc>
      </w:tr>
    </w:tbl>
    <w:p w:rsidR="000E625B" w:rsidRPr="000E625B" w:rsidRDefault="000E625B" w:rsidP="000E625B">
      <w:pPr>
        <w:autoSpaceDE w:val="0"/>
        <w:autoSpaceDN w:val="0"/>
        <w:spacing w:after="0" w:line="14" w:lineRule="exact"/>
        <w:rPr>
          <w:rFonts w:ascii="Cambria" w:eastAsia="MS Mincho" w:hAnsi="Cambria" w:cs="Times New Roman"/>
        </w:rPr>
      </w:pPr>
    </w:p>
    <w:p w:rsidR="000E625B" w:rsidRPr="000E625B" w:rsidRDefault="000E625B" w:rsidP="000E625B">
      <w:pPr>
        <w:rPr>
          <w:rFonts w:ascii="Cambria" w:eastAsia="MS Mincho" w:hAnsi="Cambria" w:cs="Times New Roman"/>
        </w:rPr>
        <w:sectPr w:rsidR="000E625B" w:rsidRPr="000E625B">
          <w:pgSz w:w="11900" w:h="16840"/>
          <w:pgMar w:top="284" w:right="650" w:bottom="62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0E625B" w:rsidRPr="000E625B" w:rsidRDefault="000E625B" w:rsidP="000E625B">
      <w:pPr>
        <w:autoSpaceDE w:val="0"/>
        <w:autoSpaceDN w:val="0"/>
        <w:spacing w:after="66" w:line="220" w:lineRule="exact"/>
        <w:rPr>
          <w:rFonts w:ascii="Cambria" w:eastAsia="MS Mincho" w:hAnsi="Cambria" w:cs="Times New Roman"/>
        </w:rPr>
      </w:pPr>
    </w:p>
    <w:tbl>
      <w:tblPr>
        <w:tblW w:w="10914" w:type="dxa"/>
        <w:tblInd w:w="6" w:type="dxa"/>
        <w:tblLayout w:type="fixed"/>
        <w:tblLook w:val="04A0"/>
      </w:tblPr>
      <w:tblGrid>
        <w:gridCol w:w="576"/>
        <w:gridCol w:w="3216"/>
        <w:gridCol w:w="734"/>
        <w:gridCol w:w="1143"/>
        <w:gridCol w:w="1276"/>
        <w:gridCol w:w="1134"/>
        <w:gridCol w:w="1276"/>
        <w:gridCol w:w="1559"/>
      </w:tblGrid>
      <w:tr w:rsidR="00C77E38" w:rsidRPr="008D15D9" w:rsidTr="005B13EA">
        <w:trPr>
          <w:trHeight w:hRule="exact" w:val="313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77E38" w:rsidRPr="008D15D9" w:rsidRDefault="00C77E38" w:rsidP="000E625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120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77E38" w:rsidRPr="00192B70" w:rsidRDefault="00C77E38" w:rsidP="008D15D9">
            <w:pPr>
              <w:autoSpaceDE w:val="0"/>
              <w:autoSpaceDN w:val="0"/>
              <w:spacing w:before="98" w:after="0" w:line="271" w:lineRule="auto"/>
              <w:ind w:left="72" w:right="432"/>
              <w:rPr>
                <w:lang w:val="ru-RU"/>
              </w:rPr>
            </w:pP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Пространственные </w:t>
            </w:r>
            <w:r w:rsidRPr="00192B70">
              <w:rPr>
                <w:lang w:val="ru-RU"/>
              </w:rPr>
              <w:br/>
            </w: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отношения и </w:t>
            </w:r>
            <w:r w:rsidRPr="00192B70">
              <w:rPr>
                <w:lang w:val="ru-RU"/>
              </w:rPr>
              <w:br/>
            </w: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геометрические фигуры.</w:t>
            </w:r>
          </w:p>
          <w:p w:rsidR="00C77E38" w:rsidRPr="00192B70" w:rsidRDefault="00C77E38" w:rsidP="008D15D9">
            <w:pPr>
              <w:autoSpaceDE w:val="0"/>
              <w:autoSpaceDN w:val="0"/>
              <w:spacing w:before="72" w:after="0" w:line="281" w:lineRule="auto"/>
              <w:ind w:left="72"/>
              <w:rPr>
                <w:lang w:val="ru-RU"/>
              </w:rPr>
            </w:pP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Распознавание и </w:t>
            </w:r>
            <w:r w:rsidRPr="00192B70">
              <w:rPr>
                <w:lang w:val="ru-RU"/>
              </w:rPr>
              <w:br/>
            </w: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изображение </w:t>
            </w:r>
            <w:r w:rsidRPr="00192B70">
              <w:rPr>
                <w:lang w:val="ru-RU"/>
              </w:rPr>
              <w:br/>
            </w: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геометрических фигур: </w:t>
            </w:r>
            <w:r w:rsidRPr="00192B70">
              <w:rPr>
                <w:lang w:val="ru-RU"/>
              </w:rPr>
              <w:br/>
            </w: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точка, прямая, прямой угол, ломаная, многоугольник.</w:t>
            </w:r>
          </w:p>
          <w:p w:rsidR="00C77E38" w:rsidRPr="000E625B" w:rsidRDefault="00C77E38" w:rsidP="00A949B1">
            <w:pPr>
              <w:autoSpaceDE w:val="0"/>
              <w:autoSpaceDN w:val="0"/>
              <w:spacing w:after="0" w:line="281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Закрепление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77E38" w:rsidRDefault="00C77E38" w:rsidP="000B19BD">
            <w:pPr>
              <w:jc w:val="center"/>
            </w:pPr>
            <w:r w:rsidRPr="00CF3995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77E38" w:rsidRPr="008D15D9" w:rsidRDefault="00C77E38" w:rsidP="000E625B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77E38" w:rsidRPr="008D15D9" w:rsidRDefault="00C77E38" w:rsidP="000E625B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77E38" w:rsidRPr="008D15D9" w:rsidRDefault="00C77E38" w:rsidP="005B13EA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06.03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E38" w:rsidRPr="008D15D9" w:rsidRDefault="00C77E38" w:rsidP="000E625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77E38" w:rsidRDefault="00C77E38" w:rsidP="00FF124E">
            <w:pPr>
              <w:ind w:left="142"/>
            </w:pPr>
            <w:proofErr w:type="spellStart"/>
            <w:r w:rsidRPr="00C754DF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</w:p>
        </w:tc>
      </w:tr>
      <w:tr w:rsidR="00C77E38" w:rsidRPr="008D15D9" w:rsidTr="005B13EA">
        <w:trPr>
          <w:trHeight w:hRule="exact" w:val="313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77E38" w:rsidRPr="008D15D9" w:rsidRDefault="00C77E38" w:rsidP="000E625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121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77E38" w:rsidRPr="00192B70" w:rsidRDefault="00C77E38" w:rsidP="008D15D9">
            <w:pPr>
              <w:autoSpaceDE w:val="0"/>
              <w:autoSpaceDN w:val="0"/>
              <w:spacing w:before="98" w:after="0" w:line="271" w:lineRule="auto"/>
              <w:ind w:left="72" w:right="432"/>
              <w:rPr>
                <w:lang w:val="ru-RU"/>
              </w:rPr>
            </w:pP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Пространственные </w:t>
            </w:r>
            <w:r w:rsidRPr="00192B70">
              <w:rPr>
                <w:lang w:val="ru-RU"/>
              </w:rPr>
              <w:br/>
            </w: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отношения и </w:t>
            </w:r>
            <w:r w:rsidRPr="00192B70">
              <w:rPr>
                <w:lang w:val="ru-RU"/>
              </w:rPr>
              <w:br/>
            </w: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геометрические фигуры.</w:t>
            </w:r>
          </w:p>
          <w:p w:rsidR="00C77E38" w:rsidRPr="00192B70" w:rsidRDefault="00C77E38" w:rsidP="008D15D9">
            <w:pPr>
              <w:autoSpaceDE w:val="0"/>
              <w:autoSpaceDN w:val="0"/>
              <w:spacing w:before="72" w:after="0" w:line="281" w:lineRule="auto"/>
              <w:ind w:left="72"/>
              <w:rPr>
                <w:lang w:val="ru-RU"/>
              </w:rPr>
            </w:pP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Распознавание и </w:t>
            </w:r>
            <w:r w:rsidRPr="00192B70">
              <w:rPr>
                <w:lang w:val="ru-RU"/>
              </w:rPr>
              <w:br/>
            </w: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изображение </w:t>
            </w:r>
            <w:r w:rsidRPr="00192B70">
              <w:rPr>
                <w:lang w:val="ru-RU"/>
              </w:rPr>
              <w:br/>
            </w: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геометрических фигур: </w:t>
            </w:r>
            <w:r w:rsidRPr="00192B70">
              <w:rPr>
                <w:lang w:val="ru-RU"/>
              </w:rPr>
              <w:br/>
            </w: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точка, прямая, прямой угол, ломаная, многоугольник.</w:t>
            </w:r>
          </w:p>
          <w:p w:rsidR="00C77E38" w:rsidRPr="00192B70" w:rsidRDefault="00C77E38" w:rsidP="00A949B1">
            <w:pPr>
              <w:autoSpaceDE w:val="0"/>
              <w:autoSpaceDN w:val="0"/>
              <w:spacing w:after="0" w:line="271" w:lineRule="auto"/>
              <w:ind w:left="72" w:right="43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Закрепление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77E38" w:rsidRDefault="00C77E38" w:rsidP="000B19BD">
            <w:pPr>
              <w:jc w:val="center"/>
            </w:pPr>
            <w:r w:rsidRPr="00CF3995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77E38" w:rsidRPr="008D15D9" w:rsidRDefault="00C77E38" w:rsidP="000E625B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77E38" w:rsidRPr="008D15D9" w:rsidRDefault="00C77E38" w:rsidP="000E625B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77E38" w:rsidRPr="008D15D9" w:rsidRDefault="00C77E38" w:rsidP="005B13EA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07.03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E38" w:rsidRPr="008D15D9" w:rsidRDefault="00C77E38" w:rsidP="000E625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77E38" w:rsidRDefault="00C77E38" w:rsidP="00FF124E">
            <w:pPr>
              <w:ind w:left="142"/>
            </w:pPr>
            <w:proofErr w:type="spellStart"/>
            <w:r w:rsidRPr="00C754DF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</w:p>
        </w:tc>
      </w:tr>
      <w:tr w:rsidR="005B13EA" w:rsidRPr="000E625B" w:rsidTr="005B13EA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0E625B" w:rsidRDefault="005B13EA" w:rsidP="000E625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122</w:t>
            </w: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B13EA" w:rsidRPr="000E625B" w:rsidRDefault="005B13EA" w:rsidP="000E625B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Cambria" w:eastAsia="MS Mincho" w:hAnsi="Cambria" w:cs="Times New Roman"/>
                <w:lang w:val="ru-RU"/>
              </w:rPr>
            </w:pP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Построение отрезка заданной длины с помощью линейки.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Default="005B13EA" w:rsidP="000B19BD">
            <w:pPr>
              <w:jc w:val="center"/>
            </w:pPr>
            <w:r w:rsidRPr="00CF3995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0E625B" w:rsidRDefault="005B13EA" w:rsidP="000E625B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0E625B" w:rsidRDefault="005B13EA" w:rsidP="000E625B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4C5B0C" w:rsidRDefault="004C5B0C" w:rsidP="005B13EA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08.03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3EA" w:rsidRPr="000E625B" w:rsidRDefault="005B13EA" w:rsidP="000E625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0E625B" w:rsidRDefault="005B13EA" w:rsidP="000E625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Cambria" w:eastAsia="MS Mincho" w:hAnsi="Cambria" w:cs="Times New Roman"/>
              </w:rPr>
            </w:pPr>
            <w:proofErr w:type="spellStart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5B13EA" w:rsidRPr="000B19BD" w:rsidTr="005B13EA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Default="005B13EA" w:rsidP="000E625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123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B13EA" w:rsidRPr="000E625B" w:rsidRDefault="005B13EA" w:rsidP="000E625B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Построение отрезка заданной длины с помощью линейки.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Default="005B13EA" w:rsidP="000B19BD">
            <w:pPr>
              <w:jc w:val="center"/>
            </w:pPr>
            <w:r w:rsidRPr="00CF3995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8D15D9" w:rsidRDefault="005B13EA" w:rsidP="000E625B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8D15D9" w:rsidRDefault="005B13EA" w:rsidP="000E625B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8D15D9" w:rsidRDefault="004C5B0C" w:rsidP="005B13EA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09.03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3EA" w:rsidRPr="008D15D9" w:rsidRDefault="005B13EA" w:rsidP="000E625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8D15D9" w:rsidRDefault="00C77E38" w:rsidP="000E625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proofErr w:type="spellStart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</w:p>
        </w:tc>
      </w:tr>
      <w:tr w:rsidR="005B13EA" w:rsidRPr="000E625B" w:rsidTr="005B13EA">
        <w:trPr>
          <w:trHeight w:hRule="exact" w:val="113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0E625B" w:rsidRDefault="005B13EA" w:rsidP="000E625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124</w:t>
            </w: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B13EA" w:rsidRPr="000E625B" w:rsidRDefault="005B13EA" w:rsidP="008D15D9">
            <w:pPr>
              <w:autoSpaceDE w:val="0"/>
              <w:autoSpaceDN w:val="0"/>
              <w:spacing w:before="98" w:after="0" w:line="281" w:lineRule="auto"/>
              <w:ind w:left="72" w:right="144"/>
              <w:rPr>
                <w:rFonts w:ascii="Cambria" w:eastAsia="MS Mincho" w:hAnsi="Cambria" w:cs="Times New Roman"/>
                <w:lang w:val="ru-RU"/>
              </w:rPr>
            </w:pP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Изображение на клетчатой бумаге прямоугольн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ика с заданными длинами сторон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Default="005B13EA" w:rsidP="000B19BD">
            <w:pPr>
              <w:jc w:val="center"/>
            </w:pPr>
            <w:r w:rsidRPr="00CF3995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0E625B" w:rsidRDefault="005B13EA" w:rsidP="000E625B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0E625B" w:rsidRDefault="005B13EA" w:rsidP="000E625B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4C5B0C" w:rsidRDefault="004C5B0C" w:rsidP="005B13EA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10.03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3EA" w:rsidRPr="000E625B" w:rsidRDefault="005B13EA" w:rsidP="000E625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0E625B" w:rsidRDefault="005B13EA" w:rsidP="000E625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Cambria" w:eastAsia="MS Mincho" w:hAnsi="Cambria" w:cs="Times New Roman"/>
              </w:rPr>
            </w:pPr>
            <w:proofErr w:type="spellStart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5B13EA" w:rsidRPr="000E625B" w:rsidTr="005B13EA">
        <w:trPr>
          <w:trHeight w:hRule="exact" w:val="11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0E625B" w:rsidRDefault="005B13EA" w:rsidP="008D15D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125</w:t>
            </w: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B13EA" w:rsidRPr="000E625B" w:rsidRDefault="005B13EA" w:rsidP="008D15D9">
            <w:pPr>
              <w:autoSpaceDE w:val="0"/>
              <w:autoSpaceDN w:val="0"/>
              <w:spacing w:before="98" w:after="0" w:line="281" w:lineRule="auto"/>
              <w:ind w:left="72" w:right="144"/>
              <w:rPr>
                <w:rFonts w:ascii="Cambria" w:eastAsia="MS Mincho" w:hAnsi="Cambria" w:cs="Times New Roman"/>
                <w:lang w:val="ru-RU"/>
              </w:rPr>
            </w:pP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Изображение на клетчатой бумаге квадрата с заданной длиной стороны.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Default="005B13EA" w:rsidP="000B19BD">
            <w:pPr>
              <w:jc w:val="center"/>
            </w:pPr>
            <w:r w:rsidRPr="00CF3995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0E625B" w:rsidRDefault="005B13EA" w:rsidP="000E625B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0E625B" w:rsidRDefault="005B13EA" w:rsidP="000E625B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4C5B0C" w:rsidRDefault="004C5B0C" w:rsidP="005B13EA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13.03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3EA" w:rsidRPr="000E625B" w:rsidRDefault="005B13EA" w:rsidP="000E625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0E625B" w:rsidRDefault="005B13EA" w:rsidP="000E625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Cambria" w:eastAsia="MS Mincho" w:hAnsi="Cambria" w:cs="Times New Roman"/>
              </w:rPr>
            </w:pPr>
            <w:proofErr w:type="spellStart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5B13EA" w:rsidRPr="000E625B" w:rsidTr="005B13EA">
        <w:trPr>
          <w:trHeight w:hRule="exact" w:val="11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0E625B" w:rsidRDefault="005B13EA" w:rsidP="000B19B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126</w:t>
            </w: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B13EA" w:rsidRPr="000E625B" w:rsidRDefault="005B13EA" w:rsidP="000B19BD">
            <w:pPr>
              <w:autoSpaceDE w:val="0"/>
              <w:autoSpaceDN w:val="0"/>
              <w:spacing w:before="98" w:after="0" w:line="281" w:lineRule="auto"/>
              <w:ind w:left="72" w:right="144"/>
              <w:rPr>
                <w:rFonts w:ascii="Cambria" w:eastAsia="MS Mincho" w:hAnsi="Cambria" w:cs="Times New Roman"/>
                <w:lang w:val="ru-RU"/>
              </w:rPr>
            </w:pP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Изображение на клетчатой бумаге прямоугольника с заданными длинами сторон, квадрата с заданной длиной стороны.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Default="005B13EA" w:rsidP="000B19BD">
            <w:pPr>
              <w:jc w:val="center"/>
            </w:pPr>
            <w:r w:rsidRPr="00CF3995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0E625B" w:rsidRDefault="005B13EA" w:rsidP="000B19BD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0E625B" w:rsidRDefault="005B13EA" w:rsidP="000B19BD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4C5B0C" w:rsidRDefault="004C5B0C" w:rsidP="005B13EA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14.03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3EA" w:rsidRPr="000E625B" w:rsidRDefault="005B13EA" w:rsidP="000B19BD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0E625B" w:rsidRDefault="005B13EA" w:rsidP="000B19BD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Cambria" w:eastAsia="MS Mincho" w:hAnsi="Cambria" w:cs="Times New Roman"/>
              </w:rPr>
            </w:pPr>
            <w:proofErr w:type="spellStart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5B13EA" w:rsidRPr="000E625B" w:rsidTr="001B3B29">
        <w:trPr>
          <w:trHeight w:hRule="exact" w:val="85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0E625B" w:rsidRDefault="005B13EA" w:rsidP="000B19B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127</w:t>
            </w: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B13EA" w:rsidRPr="008D15D9" w:rsidRDefault="005B13EA" w:rsidP="000B19BD">
            <w:pPr>
              <w:autoSpaceDE w:val="0"/>
              <w:autoSpaceDN w:val="0"/>
              <w:spacing w:before="98" w:after="0"/>
              <w:ind w:left="132"/>
              <w:rPr>
                <w:rFonts w:ascii="Cambria" w:eastAsia="MS Mincho" w:hAnsi="Cambria" w:cs="Times New Roman"/>
                <w:lang w:val="ru-RU"/>
              </w:rPr>
            </w:pPr>
            <w:r w:rsidRPr="008D15D9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Длина </w:t>
            </w:r>
            <w:proofErr w:type="gramStart"/>
            <w:r w:rsidRPr="008D15D9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ломаной</w:t>
            </w:r>
            <w:proofErr w:type="gramEnd"/>
            <w:r w:rsidRPr="008D15D9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.</w:t>
            </w: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Нахождение длины незамкнутой ломаной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Default="005B13EA" w:rsidP="000B19BD">
            <w:pPr>
              <w:jc w:val="center"/>
            </w:pPr>
            <w:r w:rsidRPr="00CF3995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0E625B" w:rsidRDefault="005B13EA" w:rsidP="000B19BD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0E625B" w:rsidRDefault="005B13EA" w:rsidP="000B19BD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4C5B0C" w:rsidRDefault="004C5B0C" w:rsidP="005B13EA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15.03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3EA" w:rsidRPr="000E625B" w:rsidRDefault="005B13EA" w:rsidP="000B19BD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0E625B" w:rsidRDefault="005B13EA" w:rsidP="000B19BD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Cambria" w:eastAsia="MS Mincho" w:hAnsi="Cambria" w:cs="Times New Roman"/>
              </w:rPr>
            </w:pPr>
            <w:proofErr w:type="spellStart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1B3B29" w:rsidRPr="000E625B" w:rsidTr="001B3B29">
        <w:trPr>
          <w:trHeight w:hRule="exact" w:val="97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3B29" w:rsidRPr="000E625B" w:rsidRDefault="001B3B29" w:rsidP="00170ED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</w:rPr>
            </w:pP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28</w:t>
            </w: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B3B29" w:rsidRPr="008D15D9" w:rsidRDefault="001B3B29" w:rsidP="00170EDD">
            <w:pPr>
              <w:autoSpaceDE w:val="0"/>
              <w:autoSpaceDN w:val="0"/>
              <w:spacing w:before="98" w:after="0" w:line="230" w:lineRule="auto"/>
              <w:ind w:left="132" w:right="107" w:hanging="132"/>
              <w:rPr>
                <w:rFonts w:ascii="Cambria" w:eastAsia="MS Mincho" w:hAnsi="Cambria" w:cs="Times New Roman"/>
                <w:lang w:val="ru-RU"/>
              </w:rPr>
            </w:pPr>
            <w:r w:rsidRPr="008D15D9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Длина </w:t>
            </w:r>
            <w:proofErr w:type="gramStart"/>
            <w:r w:rsidRPr="008D15D9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ломаной</w:t>
            </w:r>
            <w:proofErr w:type="gramEnd"/>
            <w:r w:rsidRPr="008D15D9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.</w:t>
            </w: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Нахождение длины незамкнутой ломаной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3B29" w:rsidRDefault="001B3B29" w:rsidP="00170EDD">
            <w:pPr>
              <w:jc w:val="center"/>
            </w:pPr>
            <w:r w:rsidRPr="00D811C3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3B29" w:rsidRPr="000E625B" w:rsidRDefault="001B3B29" w:rsidP="00170EDD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3B29" w:rsidRPr="000E625B" w:rsidRDefault="001B3B29" w:rsidP="00170ED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</w:rPr>
            </w:pP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3B29" w:rsidRPr="004C5B0C" w:rsidRDefault="001B3B29" w:rsidP="00170EDD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16.03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B29" w:rsidRPr="000E625B" w:rsidRDefault="001B3B29" w:rsidP="00170EDD">
            <w:pPr>
              <w:autoSpaceDE w:val="0"/>
              <w:autoSpaceDN w:val="0"/>
              <w:spacing w:before="98" w:after="0" w:line="262" w:lineRule="auto"/>
              <w:ind w:left="142" w:right="57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3B29" w:rsidRPr="00FF124E" w:rsidRDefault="001B3B29" w:rsidP="00FF124E">
            <w:pPr>
              <w:autoSpaceDE w:val="0"/>
              <w:autoSpaceDN w:val="0"/>
              <w:spacing w:before="98" w:after="0" w:line="262" w:lineRule="auto"/>
              <w:ind w:left="142"/>
              <w:rPr>
                <w:rFonts w:ascii="Cambria" w:eastAsia="MS Mincho" w:hAnsi="Cambria" w:cs="Times New Roman"/>
                <w:lang w:val="ru-RU"/>
              </w:rPr>
            </w:pPr>
            <w:proofErr w:type="spellStart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  <w:proofErr w:type="spellStart"/>
            <w:r w:rsidR="00FF124E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практ.работа</w:t>
            </w:r>
            <w:proofErr w:type="spellEnd"/>
          </w:p>
        </w:tc>
      </w:tr>
      <w:tr w:rsidR="00C77E38" w:rsidRPr="000E625B" w:rsidTr="001B3B29">
        <w:trPr>
          <w:trHeight w:hRule="exact" w:val="70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77E38" w:rsidRPr="008D15D9" w:rsidRDefault="00C77E38" w:rsidP="00170ED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129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77E38" w:rsidRDefault="00C77E38" w:rsidP="00170EDD">
            <w:pPr>
              <w:autoSpaceDE w:val="0"/>
              <w:autoSpaceDN w:val="0"/>
              <w:spacing w:before="98" w:after="0" w:line="230" w:lineRule="auto"/>
              <w:ind w:left="132" w:right="107" w:hanging="13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8D15D9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Длина </w:t>
            </w:r>
            <w:proofErr w:type="gramStart"/>
            <w:r w:rsidRPr="008D15D9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ломаной</w:t>
            </w:r>
            <w:proofErr w:type="gramEnd"/>
            <w:r w:rsidRPr="008D15D9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 Закрепление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77E38" w:rsidRDefault="00C77E38" w:rsidP="00170EDD">
            <w:pPr>
              <w:jc w:val="center"/>
            </w:pPr>
            <w:r w:rsidRPr="00D811C3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77E38" w:rsidRPr="000E625B" w:rsidRDefault="00C77E38" w:rsidP="00170EDD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77E38" w:rsidRPr="000E625B" w:rsidRDefault="00C77E38" w:rsidP="00170ED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77E38" w:rsidRPr="004C5B0C" w:rsidRDefault="00C77E38" w:rsidP="00170EDD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17.03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E38" w:rsidRPr="000E625B" w:rsidRDefault="00C77E38" w:rsidP="00170EDD">
            <w:pPr>
              <w:autoSpaceDE w:val="0"/>
              <w:autoSpaceDN w:val="0"/>
              <w:spacing w:before="98" w:after="0" w:line="262" w:lineRule="auto"/>
              <w:ind w:left="142" w:right="57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77E38" w:rsidRDefault="00C77E38" w:rsidP="00FF124E">
            <w:pPr>
              <w:ind w:left="142"/>
            </w:pPr>
            <w:proofErr w:type="spellStart"/>
            <w:r w:rsidRPr="00E252C1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</w:p>
        </w:tc>
      </w:tr>
      <w:tr w:rsidR="00C77E38" w:rsidRPr="000E625B" w:rsidTr="001B3B29">
        <w:trPr>
          <w:trHeight w:hRule="exact" w:val="10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77E38" w:rsidRPr="008D15D9" w:rsidRDefault="00C77E38" w:rsidP="00170ED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130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77E38" w:rsidRDefault="00C77E38" w:rsidP="00170EDD">
            <w:pPr>
              <w:autoSpaceDE w:val="0"/>
              <w:autoSpaceDN w:val="0"/>
              <w:spacing w:before="98" w:after="0" w:line="230" w:lineRule="auto"/>
              <w:ind w:left="132" w:right="107" w:hanging="13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  Длина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ломаной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. Решение геометрических задач на построение.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77E38" w:rsidRDefault="00C77E38" w:rsidP="00170EDD">
            <w:pPr>
              <w:jc w:val="center"/>
            </w:pPr>
            <w:r w:rsidRPr="00D811C3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77E38" w:rsidRPr="008D15D9" w:rsidRDefault="00C77E38" w:rsidP="00170EDD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77E38" w:rsidRPr="008D15D9" w:rsidRDefault="00C77E38" w:rsidP="00170ED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77E38" w:rsidRPr="008D15D9" w:rsidRDefault="00C77E38" w:rsidP="00170EDD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20.03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E38" w:rsidRPr="008D15D9" w:rsidRDefault="00C77E38" w:rsidP="00170EDD">
            <w:pPr>
              <w:autoSpaceDE w:val="0"/>
              <w:autoSpaceDN w:val="0"/>
              <w:spacing w:before="98" w:after="0" w:line="262" w:lineRule="auto"/>
              <w:ind w:left="142" w:right="576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77E38" w:rsidRDefault="00C77E38" w:rsidP="00FF124E">
            <w:pPr>
              <w:ind w:left="142"/>
            </w:pPr>
            <w:proofErr w:type="spellStart"/>
            <w:r w:rsidRPr="00E252C1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</w:p>
        </w:tc>
      </w:tr>
    </w:tbl>
    <w:p w:rsidR="000E625B" w:rsidRPr="000E625B" w:rsidRDefault="000E625B" w:rsidP="000E625B">
      <w:pPr>
        <w:autoSpaceDE w:val="0"/>
        <w:autoSpaceDN w:val="0"/>
        <w:spacing w:after="0" w:line="14" w:lineRule="exact"/>
        <w:rPr>
          <w:rFonts w:ascii="Cambria" w:eastAsia="MS Mincho" w:hAnsi="Cambria" w:cs="Times New Roman"/>
        </w:rPr>
      </w:pPr>
    </w:p>
    <w:p w:rsidR="000E625B" w:rsidRPr="004C5B0C" w:rsidRDefault="000E625B" w:rsidP="000E625B">
      <w:pPr>
        <w:rPr>
          <w:rFonts w:ascii="Cambria" w:eastAsia="MS Mincho" w:hAnsi="Cambria" w:cs="Times New Roman"/>
          <w:lang w:val="ru-RU"/>
        </w:rPr>
        <w:sectPr w:rsidR="000E625B" w:rsidRPr="004C5B0C">
          <w:pgSz w:w="11900" w:h="16840"/>
          <w:pgMar w:top="284" w:right="650" w:bottom="29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0E625B" w:rsidRPr="000E625B" w:rsidRDefault="000E625B" w:rsidP="000E625B">
      <w:pPr>
        <w:autoSpaceDE w:val="0"/>
        <w:autoSpaceDN w:val="0"/>
        <w:spacing w:after="66" w:line="220" w:lineRule="exact"/>
        <w:rPr>
          <w:rFonts w:ascii="Cambria" w:eastAsia="MS Mincho" w:hAnsi="Cambria" w:cs="Times New Roman"/>
        </w:rPr>
      </w:pPr>
    </w:p>
    <w:tbl>
      <w:tblPr>
        <w:tblW w:w="10915" w:type="dxa"/>
        <w:tblInd w:w="6" w:type="dxa"/>
        <w:tblLayout w:type="fixed"/>
        <w:tblLook w:val="04A0"/>
      </w:tblPr>
      <w:tblGrid>
        <w:gridCol w:w="576"/>
        <w:gridCol w:w="3216"/>
        <w:gridCol w:w="734"/>
        <w:gridCol w:w="1143"/>
        <w:gridCol w:w="1276"/>
        <w:gridCol w:w="1134"/>
        <w:gridCol w:w="1276"/>
        <w:gridCol w:w="1560"/>
      </w:tblGrid>
      <w:tr w:rsidR="005B13EA" w:rsidRPr="000E625B" w:rsidTr="005B13EA">
        <w:trPr>
          <w:trHeight w:hRule="exact" w:val="1705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324629" w:rsidRDefault="005B13EA" w:rsidP="008D15D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  <w:lang w:val="ru-RU"/>
              </w:rPr>
            </w:pPr>
            <w:r w:rsidRPr="00324629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131. 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B13EA" w:rsidRPr="000E625B" w:rsidRDefault="005B13EA" w:rsidP="00980671">
            <w:pPr>
              <w:autoSpaceDE w:val="0"/>
              <w:autoSpaceDN w:val="0"/>
              <w:spacing w:before="98" w:after="0" w:line="281" w:lineRule="auto"/>
              <w:ind w:left="132" w:right="107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Измерение периметра   </w:t>
            </w: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данного/ изображённого </w:t>
            </w:r>
            <w:r w:rsidRPr="000E625B">
              <w:rPr>
                <w:rFonts w:ascii="Cambria" w:eastAsia="MS Mincho" w:hAnsi="Cambria" w:cs="Times New Roman"/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прямоугольника, </w:t>
            </w: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 запись результата измерения в сантиметрах.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Default="005B13EA" w:rsidP="000B19BD">
            <w:pPr>
              <w:jc w:val="center"/>
            </w:pPr>
            <w:r w:rsidRPr="00D811C3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0E625B" w:rsidRDefault="005B13EA" w:rsidP="000E625B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0E625B" w:rsidRDefault="005B13EA" w:rsidP="000E625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</w:rPr>
            </w:pP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4C5B0C" w:rsidRDefault="004C5B0C" w:rsidP="005B13EA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21.03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3EA" w:rsidRPr="000E625B" w:rsidRDefault="005B13EA" w:rsidP="005B13EA">
            <w:pPr>
              <w:autoSpaceDE w:val="0"/>
              <w:autoSpaceDN w:val="0"/>
              <w:spacing w:before="98" w:after="0" w:line="262" w:lineRule="auto"/>
              <w:ind w:left="142" w:right="57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124E" w:rsidRDefault="005B13EA" w:rsidP="00FF124E">
            <w:pPr>
              <w:tabs>
                <w:tab w:val="left" w:pos="1276"/>
              </w:tabs>
              <w:autoSpaceDE w:val="0"/>
              <w:autoSpaceDN w:val="0"/>
              <w:spacing w:before="98" w:after="0" w:line="262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proofErr w:type="spellStart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  <w:proofErr w:type="spellStart"/>
            <w:r w:rsidR="00FF124E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практич</w:t>
            </w:r>
            <w:proofErr w:type="spellEnd"/>
            <w:r w:rsidR="00FF124E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.</w:t>
            </w:r>
          </w:p>
          <w:p w:rsidR="005B13EA" w:rsidRPr="00FF124E" w:rsidRDefault="00FF124E" w:rsidP="00FF124E">
            <w:pPr>
              <w:tabs>
                <w:tab w:val="left" w:pos="1276"/>
              </w:tabs>
              <w:autoSpaceDE w:val="0"/>
              <w:autoSpaceDN w:val="0"/>
              <w:spacing w:before="98" w:after="0" w:line="262" w:lineRule="auto"/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работа</w:t>
            </w:r>
          </w:p>
        </w:tc>
      </w:tr>
      <w:tr w:rsidR="005B13EA" w:rsidRPr="008D15D9" w:rsidTr="005B13EA">
        <w:trPr>
          <w:trHeight w:hRule="exact" w:val="241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324629" w:rsidRDefault="005B13EA" w:rsidP="000E625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24629">
              <w:rPr>
                <w:rFonts w:ascii="Times New Roman" w:eastAsia="Times New Roman" w:hAnsi="Times New Roman" w:cs="Times New Roman"/>
                <w:sz w:val="24"/>
                <w:lang w:val="ru-RU"/>
              </w:rPr>
              <w:t>132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B13EA" w:rsidRDefault="005B13EA" w:rsidP="00980671">
            <w:pPr>
              <w:autoSpaceDE w:val="0"/>
              <w:autoSpaceDN w:val="0"/>
              <w:spacing w:before="98" w:after="0" w:line="281" w:lineRule="auto"/>
              <w:ind w:left="132" w:right="107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Измерение периметра   </w:t>
            </w: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данного/ изображённого </w:t>
            </w:r>
            <w:r w:rsidRPr="000E625B">
              <w:rPr>
                <w:rFonts w:ascii="Cambria" w:eastAsia="MS Mincho" w:hAnsi="Cambria" w:cs="Times New Roman"/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прямоугольника, </w:t>
            </w: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 запись результата измерения в сантиметрах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8D15D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Свойс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</w:t>
            </w:r>
            <w:r w:rsidRPr="008D15D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во противоположных сторонпрямоугольника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Default="005B13EA" w:rsidP="000B19BD">
            <w:pPr>
              <w:jc w:val="center"/>
            </w:pPr>
            <w:r w:rsidRPr="00D811C3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8D15D9" w:rsidRDefault="005B13EA" w:rsidP="000E625B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8D15D9" w:rsidRDefault="005B13EA" w:rsidP="000E625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8D15D9" w:rsidRDefault="004C5B0C" w:rsidP="005B13EA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22.03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3EA" w:rsidRPr="008D15D9" w:rsidRDefault="005B13EA" w:rsidP="005B13EA">
            <w:pPr>
              <w:autoSpaceDE w:val="0"/>
              <w:autoSpaceDN w:val="0"/>
              <w:spacing w:before="98" w:after="0" w:line="262" w:lineRule="auto"/>
              <w:ind w:left="142" w:right="576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8D15D9" w:rsidRDefault="00C77E38" w:rsidP="005B13EA">
            <w:pPr>
              <w:autoSpaceDE w:val="0"/>
              <w:autoSpaceDN w:val="0"/>
              <w:spacing w:before="98" w:after="0" w:line="262" w:lineRule="auto"/>
              <w:ind w:left="142" w:right="576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proofErr w:type="spellStart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</w:p>
        </w:tc>
      </w:tr>
      <w:tr w:rsidR="005B13EA" w:rsidRPr="00FE1C9E" w:rsidTr="00890806">
        <w:trPr>
          <w:trHeight w:hRule="exact" w:val="139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0E625B" w:rsidRDefault="005B13EA" w:rsidP="008D15D9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Cambria" w:eastAsia="MS Mincho" w:hAnsi="Cambria" w:cs="Times New Roman"/>
              </w:rPr>
            </w:pP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3</w:t>
            </w: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B13EA" w:rsidRPr="000E625B" w:rsidRDefault="005B13EA" w:rsidP="00980671">
            <w:pPr>
              <w:autoSpaceDE w:val="0"/>
              <w:autoSpaceDN w:val="0"/>
              <w:spacing w:before="98" w:after="0" w:line="281" w:lineRule="auto"/>
              <w:ind w:left="132" w:right="107" w:hanging="132"/>
              <w:rPr>
                <w:rFonts w:ascii="Cambria" w:eastAsia="MS Mincho" w:hAnsi="Cambria" w:cs="Times New Roman"/>
                <w:lang w:val="ru-RU"/>
              </w:rPr>
            </w:pP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Измерение периметра </w:t>
            </w:r>
            <w:r w:rsidRPr="000E625B">
              <w:rPr>
                <w:rFonts w:ascii="Cambria" w:eastAsia="MS Mincho" w:hAnsi="Cambria" w:cs="Times New Roman"/>
                <w:lang w:val="ru-RU"/>
              </w:rPr>
              <w:br/>
            </w: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данного/ изображённого </w:t>
            </w:r>
            <w:r w:rsidRPr="000E625B">
              <w:rPr>
                <w:rFonts w:ascii="Cambria" w:eastAsia="MS Mincho" w:hAnsi="Cambria" w:cs="Times New Roman"/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квадрата</w:t>
            </w: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, запись результата измерения в сантиметрах.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Default="005B13EA" w:rsidP="000B19BD">
            <w:pPr>
              <w:jc w:val="center"/>
            </w:pPr>
            <w:r w:rsidRPr="00D811C3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FE1C9E" w:rsidRDefault="005B13EA" w:rsidP="000E625B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FE1C9E" w:rsidRDefault="005B13EA" w:rsidP="000E625B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FE1C9E" w:rsidRDefault="004C5B0C" w:rsidP="005B13EA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23.03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3EA" w:rsidRPr="00FE1C9E" w:rsidRDefault="005B13EA" w:rsidP="005B13EA">
            <w:pPr>
              <w:autoSpaceDE w:val="0"/>
              <w:autoSpaceDN w:val="0"/>
              <w:spacing w:before="98" w:after="0" w:line="262" w:lineRule="auto"/>
              <w:ind w:left="142" w:right="576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FE1C9E" w:rsidRDefault="005B13EA" w:rsidP="005B13EA">
            <w:pPr>
              <w:autoSpaceDE w:val="0"/>
              <w:autoSpaceDN w:val="0"/>
              <w:spacing w:before="98" w:after="0" w:line="262" w:lineRule="auto"/>
              <w:ind w:left="142" w:right="576"/>
              <w:rPr>
                <w:rFonts w:ascii="Cambria" w:eastAsia="MS Mincho" w:hAnsi="Cambria" w:cs="Times New Roman"/>
                <w:lang w:val="ru-RU"/>
              </w:rPr>
            </w:pPr>
            <w:r w:rsidRPr="00FE1C9E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5B13EA" w:rsidRPr="000E625B" w:rsidTr="00980671">
        <w:trPr>
          <w:trHeight w:hRule="exact" w:val="1855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FE1C9E" w:rsidRDefault="005B13EA" w:rsidP="008D15D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  <w:lang w:val="ru-RU"/>
              </w:rPr>
            </w:pPr>
            <w:r w:rsidRPr="00FE1C9E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3</w:t>
            </w:r>
            <w:r w:rsidRPr="00FE1C9E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4. 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B13EA" w:rsidRPr="000E625B" w:rsidRDefault="005B13EA" w:rsidP="00980671">
            <w:pPr>
              <w:autoSpaceDE w:val="0"/>
              <w:autoSpaceDN w:val="0"/>
              <w:spacing w:before="98" w:after="0" w:line="281" w:lineRule="auto"/>
              <w:ind w:left="132" w:right="107" w:hanging="132"/>
              <w:rPr>
                <w:rFonts w:ascii="Cambria" w:eastAsia="MS Mincho" w:hAnsi="Cambria" w:cs="Times New Roman"/>
                <w:lang w:val="ru-RU"/>
              </w:rPr>
            </w:pP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Измерение периметра данного/ изображённого </w:t>
            </w:r>
            <w:r w:rsidRPr="000E625B">
              <w:rPr>
                <w:rFonts w:ascii="Cambria" w:eastAsia="MS Mincho" w:hAnsi="Cambria" w:cs="Times New Roman"/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прямоугольника, квадрата</w:t>
            </w: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, запись результата измерения в сантиметрах.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 Закрепление.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Default="005B13EA" w:rsidP="000B19BD">
            <w:pPr>
              <w:jc w:val="center"/>
            </w:pPr>
            <w:r w:rsidRPr="00D811C3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0E625B" w:rsidRDefault="005B13EA" w:rsidP="000E625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0E625B" w:rsidRDefault="005B13EA" w:rsidP="000E625B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4C5B0C" w:rsidRDefault="004C5B0C" w:rsidP="005B13EA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24.03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3EA" w:rsidRPr="000E625B" w:rsidRDefault="005B13EA" w:rsidP="005B13EA">
            <w:pPr>
              <w:autoSpaceDE w:val="0"/>
              <w:autoSpaceDN w:val="0"/>
              <w:spacing w:before="98" w:after="0" w:line="262" w:lineRule="auto"/>
              <w:ind w:left="142" w:right="14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0E625B" w:rsidRDefault="005B13EA" w:rsidP="00324629">
            <w:pPr>
              <w:autoSpaceDE w:val="0"/>
              <w:autoSpaceDN w:val="0"/>
              <w:spacing w:before="98" w:after="0" w:line="262" w:lineRule="auto"/>
              <w:ind w:left="142"/>
              <w:rPr>
                <w:rFonts w:ascii="Cambria" w:eastAsia="MS Mincho" w:hAnsi="Cambria" w:cs="Times New Roman"/>
              </w:rPr>
            </w:pPr>
            <w:proofErr w:type="spellStart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Письменныйконтроль</w:t>
            </w:r>
            <w:proofErr w:type="spellEnd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5B13EA" w:rsidRPr="000E625B" w:rsidTr="001B3B29">
        <w:trPr>
          <w:trHeight w:hRule="exact" w:val="227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0E625B" w:rsidRDefault="005B13EA" w:rsidP="008D15D9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Cambria" w:eastAsia="MS Mincho" w:hAnsi="Cambria" w:cs="Times New Roman"/>
              </w:rPr>
            </w:pP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3</w:t>
            </w: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B13EA" w:rsidRPr="00192B70" w:rsidRDefault="005B13EA" w:rsidP="00980671">
            <w:pPr>
              <w:autoSpaceDE w:val="0"/>
              <w:autoSpaceDN w:val="0"/>
              <w:spacing w:before="98" w:after="0" w:line="271" w:lineRule="auto"/>
              <w:ind w:left="132" w:right="107" w:hanging="132"/>
              <w:rPr>
                <w:lang w:val="ru-RU"/>
              </w:rPr>
            </w:pP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Измерение периметра </w:t>
            </w:r>
            <w:r w:rsidRPr="00192B70">
              <w:rPr>
                <w:lang w:val="ru-RU"/>
              </w:rPr>
              <w:br/>
            </w: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данного/изображённого </w:t>
            </w:r>
            <w:r w:rsidRPr="00192B70">
              <w:rPr>
                <w:lang w:val="ru-RU"/>
              </w:rPr>
              <w:br/>
            </w: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прямоугольника, квадрата, запись результата </w:t>
            </w:r>
            <w:r w:rsidRPr="00192B70">
              <w:rPr>
                <w:lang w:val="ru-RU"/>
              </w:rPr>
              <w:br/>
            </w: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измерения в сантиметрах.</w:t>
            </w:r>
          </w:p>
          <w:p w:rsidR="005B13EA" w:rsidRPr="000E625B" w:rsidRDefault="005B13EA" w:rsidP="00980671">
            <w:pPr>
              <w:autoSpaceDE w:val="0"/>
              <w:autoSpaceDN w:val="0"/>
              <w:spacing w:after="0" w:line="281" w:lineRule="auto"/>
              <w:ind w:left="132" w:right="107" w:hanging="132"/>
              <w:rPr>
                <w:rFonts w:ascii="Cambria" w:eastAsia="MS Mincho" w:hAnsi="Cambria" w:cs="Times New Roman"/>
                <w:lang w:val="ru-RU"/>
              </w:rPr>
            </w:pP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Решение задач на нахождение периметра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Default="005B13EA" w:rsidP="000B19BD">
            <w:pPr>
              <w:jc w:val="center"/>
            </w:pPr>
            <w:r w:rsidRPr="00D811C3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0E625B" w:rsidRDefault="005B13EA" w:rsidP="000E625B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0E625B" w:rsidRDefault="005B13EA" w:rsidP="000E625B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4C5B0C" w:rsidRDefault="004C5B0C" w:rsidP="005B13EA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03.04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3EA" w:rsidRPr="000E625B" w:rsidRDefault="005B13EA" w:rsidP="005B13EA">
            <w:pPr>
              <w:autoSpaceDE w:val="0"/>
              <w:autoSpaceDN w:val="0"/>
              <w:spacing w:before="98" w:after="0" w:line="262" w:lineRule="auto"/>
              <w:ind w:left="142" w:right="57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0E625B" w:rsidRDefault="005B13EA" w:rsidP="005B13EA">
            <w:pPr>
              <w:autoSpaceDE w:val="0"/>
              <w:autoSpaceDN w:val="0"/>
              <w:spacing w:before="98" w:after="0" w:line="262" w:lineRule="auto"/>
              <w:ind w:left="142" w:right="576"/>
              <w:rPr>
                <w:rFonts w:ascii="Cambria" w:eastAsia="MS Mincho" w:hAnsi="Cambria" w:cs="Times New Roman"/>
              </w:rPr>
            </w:pPr>
            <w:proofErr w:type="spellStart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5B13EA" w:rsidRPr="000B19BD" w:rsidTr="001B3B29">
        <w:trPr>
          <w:trHeight w:hRule="exact" w:val="226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A949B1" w:rsidRDefault="005B13EA" w:rsidP="008D15D9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136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B13EA" w:rsidRPr="00192B70" w:rsidRDefault="005B13EA" w:rsidP="00980671">
            <w:pPr>
              <w:autoSpaceDE w:val="0"/>
              <w:autoSpaceDN w:val="0"/>
              <w:spacing w:before="98" w:after="0" w:line="271" w:lineRule="auto"/>
              <w:ind w:left="132" w:right="107" w:hanging="132"/>
              <w:rPr>
                <w:lang w:val="ru-RU"/>
              </w:rPr>
            </w:pP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Измерение периметра </w:t>
            </w:r>
            <w:r w:rsidRPr="00192B70">
              <w:rPr>
                <w:lang w:val="ru-RU"/>
              </w:rPr>
              <w:br/>
            </w: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данного/изображённого </w:t>
            </w:r>
            <w:r w:rsidRPr="00192B70">
              <w:rPr>
                <w:lang w:val="ru-RU"/>
              </w:rPr>
              <w:br/>
            </w: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прямоугольника, квадрата, запись результата </w:t>
            </w:r>
            <w:r w:rsidRPr="00192B70">
              <w:rPr>
                <w:lang w:val="ru-RU"/>
              </w:rPr>
              <w:br/>
            </w: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измерения в сантиметрах.</w:t>
            </w:r>
          </w:p>
          <w:p w:rsidR="005B13EA" w:rsidRDefault="005B13EA" w:rsidP="00980671">
            <w:pPr>
              <w:autoSpaceDE w:val="0"/>
              <w:autoSpaceDN w:val="0"/>
              <w:spacing w:after="0" w:line="271" w:lineRule="auto"/>
              <w:ind w:left="132" w:right="107" w:hanging="13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Решение задач на нахождение периметра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Default="005B13EA" w:rsidP="000B19BD">
            <w:pPr>
              <w:jc w:val="center"/>
            </w:pPr>
            <w:r w:rsidRPr="00D811C3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A949B1" w:rsidRDefault="005B13EA" w:rsidP="000E625B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A949B1" w:rsidRDefault="005B13EA" w:rsidP="000E625B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A949B1" w:rsidRDefault="004C5B0C" w:rsidP="005B13EA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04.04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3EA" w:rsidRPr="00A949B1" w:rsidRDefault="005B13EA" w:rsidP="005B13EA">
            <w:pPr>
              <w:autoSpaceDE w:val="0"/>
              <w:autoSpaceDN w:val="0"/>
              <w:spacing w:before="98" w:after="0" w:line="262" w:lineRule="auto"/>
              <w:ind w:left="142" w:right="576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A949B1" w:rsidRDefault="00C77E38" w:rsidP="005B13EA">
            <w:pPr>
              <w:autoSpaceDE w:val="0"/>
              <w:autoSpaceDN w:val="0"/>
              <w:spacing w:before="98" w:after="0" w:line="262" w:lineRule="auto"/>
              <w:ind w:left="142" w:right="576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proofErr w:type="spellStart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</w:p>
        </w:tc>
      </w:tr>
      <w:tr w:rsidR="005B13EA" w:rsidRPr="000E625B" w:rsidTr="001B3B29">
        <w:trPr>
          <w:trHeight w:hRule="exact" w:val="1415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0E625B" w:rsidRDefault="005B13EA" w:rsidP="008D15D9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Cambria" w:eastAsia="MS Mincho" w:hAnsi="Cambria" w:cs="Times New Roman"/>
              </w:rPr>
            </w:pP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37</w:t>
            </w: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B13EA" w:rsidRPr="000E625B" w:rsidRDefault="005B13EA" w:rsidP="00980671">
            <w:pPr>
              <w:autoSpaceDE w:val="0"/>
              <w:autoSpaceDN w:val="0"/>
              <w:spacing w:before="100" w:after="0"/>
              <w:ind w:left="132" w:right="107" w:hanging="132"/>
              <w:rPr>
                <w:rFonts w:ascii="Cambria" w:eastAsia="MS Mincho" w:hAnsi="Cambria" w:cs="Times New Roman"/>
                <w:lang w:val="ru-RU"/>
              </w:rPr>
            </w:pP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Точка, конец отрезка, </w:t>
            </w:r>
            <w:r w:rsidRPr="000E625B">
              <w:rPr>
                <w:rFonts w:ascii="Cambria" w:eastAsia="MS Mincho" w:hAnsi="Cambria" w:cs="Times New Roman"/>
                <w:lang w:val="ru-RU"/>
              </w:rPr>
              <w:br/>
            </w: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вершина многоугольника. Обозначение точки буквой латинского алфавита.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Default="005B13EA" w:rsidP="000B19BD">
            <w:pPr>
              <w:jc w:val="center"/>
            </w:pPr>
            <w:r w:rsidRPr="00D811C3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0E625B" w:rsidRDefault="005B13EA" w:rsidP="000E625B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0E625B" w:rsidRDefault="005B13EA" w:rsidP="000E625B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4C5B0C" w:rsidRDefault="004C5B0C" w:rsidP="005B13EA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05.04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3EA" w:rsidRPr="000E625B" w:rsidRDefault="005B13EA" w:rsidP="005B13EA">
            <w:pPr>
              <w:autoSpaceDE w:val="0"/>
              <w:autoSpaceDN w:val="0"/>
              <w:spacing w:before="100" w:after="0" w:line="262" w:lineRule="auto"/>
              <w:ind w:left="142" w:right="57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0E625B" w:rsidRDefault="005B13EA" w:rsidP="005B13EA">
            <w:pPr>
              <w:autoSpaceDE w:val="0"/>
              <w:autoSpaceDN w:val="0"/>
              <w:spacing w:before="100" w:after="0" w:line="262" w:lineRule="auto"/>
              <w:ind w:left="142" w:right="576"/>
              <w:rPr>
                <w:rFonts w:ascii="Cambria" w:eastAsia="MS Mincho" w:hAnsi="Cambria" w:cs="Times New Roman"/>
              </w:rPr>
            </w:pPr>
            <w:proofErr w:type="spellStart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5B13EA" w:rsidRPr="000E625B" w:rsidTr="005B13EA">
        <w:trPr>
          <w:trHeight w:hRule="exact" w:val="1405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0E625B" w:rsidRDefault="005B13EA" w:rsidP="008D15D9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Cambria" w:eastAsia="MS Mincho" w:hAnsi="Cambria" w:cs="Times New Roman"/>
              </w:rPr>
            </w:pP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38</w:t>
            </w: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B13EA" w:rsidRPr="000E625B" w:rsidRDefault="005B13EA" w:rsidP="00980671">
            <w:pPr>
              <w:autoSpaceDE w:val="0"/>
              <w:autoSpaceDN w:val="0"/>
              <w:spacing w:before="98" w:after="0"/>
              <w:ind w:left="132" w:right="107" w:hanging="132"/>
              <w:rPr>
                <w:rFonts w:ascii="Cambria" w:eastAsia="MS Mincho" w:hAnsi="Cambria" w:cs="Times New Roman"/>
                <w:lang w:val="ru-RU"/>
              </w:rPr>
            </w:pP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Точка, конец отрезка, </w:t>
            </w:r>
            <w:r w:rsidRPr="000E625B">
              <w:rPr>
                <w:rFonts w:ascii="Cambria" w:eastAsia="MS Mincho" w:hAnsi="Cambria" w:cs="Times New Roman"/>
                <w:lang w:val="ru-RU"/>
              </w:rPr>
              <w:br/>
            </w: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вершина многоугольника. Обозначение точки буквой латинского алф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авита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Default="005B13EA" w:rsidP="000B19BD">
            <w:pPr>
              <w:jc w:val="center"/>
            </w:pPr>
            <w:r w:rsidRPr="00D811C3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0E625B" w:rsidRDefault="005B13EA" w:rsidP="000E625B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0E625B" w:rsidRDefault="005B13EA" w:rsidP="000E625B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4C5B0C" w:rsidRDefault="004C5B0C" w:rsidP="005B13EA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06.04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3EA" w:rsidRPr="000E625B" w:rsidRDefault="005B13EA" w:rsidP="005B13EA">
            <w:pPr>
              <w:autoSpaceDE w:val="0"/>
              <w:autoSpaceDN w:val="0"/>
              <w:spacing w:before="98" w:after="0" w:line="262" w:lineRule="auto"/>
              <w:ind w:left="142" w:right="57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0E625B" w:rsidRDefault="005B13EA" w:rsidP="005B13EA">
            <w:pPr>
              <w:autoSpaceDE w:val="0"/>
              <w:autoSpaceDN w:val="0"/>
              <w:spacing w:before="98" w:after="0" w:line="262" w:lineRule="auto"/>
              <w:ind w:left="142" w:right="576"/>
              <w:rPr>
                <w:rFonts w:ascii="Cambria" w:eastAsia="MS Mincho" w:hAnsi="Cambria" w:cs="Times New Roman"/>
              </w:rPr>
            </w:pPr>
            <w:proofErr w:type="spellStart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5B13EA" w:rsidRPr="000E625B" w:rsidTr="005B13EA">
        <w:trPr>
          <w:trHeight w:hRule="exact" w:val="78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0E625B" w:rsidRDefault="005B13EA" w:rsidP="008D15D9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Cambria" w:eastAsia="MS Mincho" w:hAnsi="Cambria" w:cs="Times New Roman"/>
              </w:rPr>
            </w:pPr>
            <w:r w:rsidRPr="00324629">
              <w:rPr>
                <w:rFonts w:ascii="Times New Roman" w:eastAsia="Times New Roman" w:hAnsi="Times New Roman" w:cs="Times New Roman"/>
                <w:sz w:val="24"/>
              </w:rPr>
              <w:lastRenderedPageBreak/>
              <w:t>1</w:t>
            </w:r>
            <w:r w:rsidRPr="00324629">
              <w:rPr>
                <w:rFonts w:ascii="Times New Roman" w:eastAsia="Times New Roman" w:hAnsi="Times New Roman" w:cs="Times New Roman"/>
                <w:sz w:val="24"/>
                <w:lang w:val="ru-RU"/>
              </w:rPr>
              <w:t>39</w:t>
            </w:r>
            <w:r w:rsidRPr="00324629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B13EA" w:rsidRPr="000E625B" w:rsidRDefault="005B13EA" w:rsidP="00980671">
            <w:pPr>
              <w:autoSpaceDE w:val="0"/>
              <w:autoSpaceDN w:val="0"/>
              <w:spacing w:before="98" w:after="0"/>
              <w:ind w:left="132" w:right="107" w:hanging="13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  Контрольная работа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Default="005B13EA" w:rsidP="000B19BD">
            <w:pPr>
              <w:jc w:val="center"/>
            </w:pPr>
            <w:r w:rsidRPr="00D811C3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0B19BD" w:rsidRDefault="005B13EA" w:rsidP="000B19BD">
            <w:pPr>
              <w:jc w:val="center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0E625B" w:rsidRDefault="005B13EA" w:rsidP="000E625B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4C5B0C" w:rsidRDefault="004C5B0C" w:rsidP="005B13EA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07.04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3EA" w:rsidRPr="000E625B" w:rsidRDefault="005B13EA" w:rsidP="005B13EA">
            <w:pPr>
              <w:autoSpaceDE w:val="0"/>
              <w:autoSpaceDN w:val="0"/>
              <w:spacing w:before="98" w:after="0" w:line="262" w:lineRule="auto"/>
              <w:ind w:left="142" w:right="57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0E625B" w:rsidRDefault="00890806" w:rsidP="00890806">
            <w:pPr>
              <w:autoSpaceDE w:val="0"/>
              <w:autoSpaceDN w:val="0"/>
              <w:spacing w:before="98" w:after="0" w:line="262" w:lineRule="auto"/>
              <w:ind w:left="142"/>
              <w:rPr>
                <w:rFonts w:ascii="Cambria" w:eastAsia="MS Mincho" w:hAnsi="Cambria" w:cs="Times New Roman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Контрольнаяработа</w:t>
            </w:r>
            <w:proofErr w:type="spellEnd"/>
          </w:p>
        </w:tc>
      </w:tr>
      <w:tr w:rsidR="00774D6F" w:rsidRPr="000B19BD" w:rsidTr="005B13EA">
        <w:trPr>
          <w:trHeight w:hRule="exact" w:val="244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140</w:t>
            </w: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774D6F" w:rsidRPr="00205B9E" w:rsidRDefault="00774D6F" w:rsidP="00205B9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  <w:proofErr w:type="gramStart"/>
            <w:r w:rsidRPr="00205B9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\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яцццццццццццццццццццццццццццццццццццццццццццццццццццццццццццццццццццццццццццццййййййййййййййййййййййййййййййййййййййййййййййййййййййййййййййййййййййййййййййййййййййййййййййййййййййййййййййййййййййййййййййййййййййцяяяяяяяяяяяяяяяяяяяяяяяяяяя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ц\\я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ф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цяцццццццццццццццццццццццццццццццццццццццццццццццццццццццццццццццццццццццццццццццццццццццццццццццццццййййййййййййййййййййййййййййййййййййййййййййййййййййййййййййййййййййййййййййййййййййййййййййййййййййййййййййййййййййййййййййййййййййййййййййййййййййййййййййййыыыыыыыцццццццццццццццццццццццццццццццццццццццццццццццццццццццййййййййййййййййййййййййййййййййййййййййййййййййййййййййййййййййййййййййййййййййййййййййййййййййяяяяяяяяяяяыыыыыыыыыыыыыыыыыыыыыы</w:t>
            </w:r>
            <w:proofErr w:type="gramEnd"/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74D6F" w:rsidRDefault="00774D6F" w:rsidP="00980671">
            <w:pPr>
              <w:autoSpaceDE w:val="0"/>
              <w:autoSpaceDN w:val="0"/>
              <w:spacing w:before="98" w:after="0" w:line="281" w:lineRule="auto"/>
              <w:ind w:left="132" w:right="107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Математическая информация. Нахождение, формулирование одного-двух общих признаков </w:t>
            </w:r>
            <w:r w:rsidRPr="00192B70">
              <w:rPr>
                <w:lang w:val="ru-RU"/>
              </w:rPr>
              <w:br/>
            </w: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набора математических объектов: чисел, величин, геометрических фигур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4D6F" w:rsidRDefault="00774D6F" w:rsidP="000B19BD">
            <w:pPr>
              <w:jc w:val="center"/>
            </w:pPr>
            <w:r w:rsidRPr="00D811C3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4D6F" w:rsidRPr="00205B9E" w:rsidRDefault="00774D6F" w:rsidP="000E625B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4D6F" w:rsidRPr="00205B9E" w:rsidRDefault="00774D6F" w:rsidP="000E625B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4D6F" w:rsidRPr="00205B9E" w:rsidRDefault="00774D6F" w:rsidP="005B13EA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10.04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D6F" w:rsidRPr="00205B9E" w:rsidRDefault="00774D6F" w:rsidP="005B13EA">
            <w:pPr>
              <w:autoSpaceDE w:val="0"/>
              <w:autoSpaceDN w:val="0"/>
              <w:spacing w:before="98" w:after="0" w:line="262" w:lineRule="auto"/>
              <w:ind w:left="142" w:right="576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4D6F" w:rsidRDefault="00774D6F" w:rsidP="00935645">
            <w:pPr>
              <w:ind w:left="142"/>
            </w:pPr>
            <w:proofErr w:type="spellStart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</w:p>
        </w:tc>
      </w:tr>
      <w:tr w:rsidR="00774D6F" w:rsidRPr="000B19BD" w:rsidTr="005B13EA">
        <w:trPr>
          <w:trHeight w:hRule="exact" w:val="138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4D6F" w:rsidRPr="00205B9E" w:rsidRDefault="00774D6F" w:rsidP="000E625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205B9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141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74D6F" w:rsidRPr="00192B70" w:rsidRDefault="00774D6F" w:rsidP="00980671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left="132" w:right="107"/>
              <w:rPr>
                <w:lang w:val="ru-RU"/>
              </w:rPr>
            </w:pP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Математическая информация.</w:t>
            </w:r>
          </w:p>
          <w:p w:rsidR="00774D6F" w:rsidRPr="00192B70" w:rsidRDefault="00774D6F" w:rsidP="00980671">
            <w:pPr>
              <w:autoSpaceDE w:val="0"/>
              <w:autoSpaceDN w:val="0"/>
              <w:spacing w:after="0" w:line="262" w:lineRule="auto"/>
              <w:ind w:left="132" w:right="107"/>
              <w:rPr>
                <w:lang w:val="ru-RU"/>
              </w:rPr>
            </w:pP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Классификация объектов по заданному основанию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4D6F" w:rsidRDefault="00774D6F" w:rsidP="000B19BD">
            <w:pPr>
              <w:jc w:val="center"/>
            </w:pPr>
            <w:r w:rsidRPr="00D811C3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4D6F" w:rsidRPr="00205B9E" w:rsidRDefault="00774D6F" w:rsidP="000E625B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4D6F" w:rsidRPr="00205B9E" w:rsidRDefault="00774D6F" w:rsidP="000E625B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4D6F" w:rsidRPr="00205B9E" w:rsidRDefault="00774D6F" w:rsidP="005B13EA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11.04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D6F" w:rsidRPr="00205B9E" w:rsidRDefault="00774D6F" w:rsidP="005B13EA">
            <w:pPr>
              <w:autoSpaceDE w:val="0"/>
              <w:autoSpaceDN w:val="0"/>
              <w:spacing w:before="98" w:after="0" w:line="262" w:lineRule="auto"/>
              <w:ind w:left="142" w:right="576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4D6F" w:rsidRDefault="00774D6F" w:rsidP="00935645">
            <w:pPr>
              <w:ind w:left="142"/>
            </w:pPr>
            <w:proofErr w:type="spellStart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</w:p>
        </w:tc>
      </w:tr>
      <w:tr w:rsidR="00774D6F" w:rsidRPr="000B19BD" w:rsidTr="005B13EA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4D6F" w:rsidRPr="00205B9E" w:rsidRDefault="00774D6F" w:rsidP="000E625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142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74D6F" w:rsidRPr="00192B70" w:rsidRDefault="00774D6F" w:rsidP="00980671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left="132" w:right="107"/>
              <w:rPr>
                <w:lang w:val="ru-RU"/>
              </w:rPr>
            </w:pP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Математическая информация.</w:t>
            </w:r>
          </w:p>
          <w:p w:rsidR="00774D6F" w:rsidRPr="00192B70" w:rsidRDefault="00774D6F" w:rsidP="00980671">
            <w:pPr>
              <w:autoSpaceDE w:val="0"/>
              <w:autoSpaceDN w:val="0"/>
              <w:spacing w:before="70" w:after="0" w:line="271" w:lineRule="auto"/>
              <w:ind w:left="132" w:right="107"/>
              <w:rPr>
                <w:lang w:val="ru-RU"/>
              </w:rPr>
            </w:pP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Классификация объектов по самостоятельно </w:t>
            </w:r>
            <w:r w:rsidRPr="00192B70">
              <w:rPr>
                <w:lang w:val="ru-RU"/>
              </w:rPr>
              <w:br/>
            </w: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установленному основанию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4D6F" w:rsidRDefault="00774D6F" w:rsidP="000B19BD">
            <w:pPr>
              <w:jc w:val="center"/>
            </w:pPr>
            <w:r w:rsidRPr="00D811C3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4D6F" w:rsidRPr="00205B9E" w:rsidRDefault="00774D6F" w:rsidP="000E625B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4D6F" w:rsidRPr="00205B9E" w:rsidRDefault="00774D6F" w:rsidP="000E625B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4D6F" w:rsidRPr="00205B9E" w:rsidRDefault="00774D6F" w:rsidP="005B13EA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12.04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D6F" w:rsidRPr="00205B9E" w:rsidRDefault="00774D6F" w:rsidP="005B13EA">
            <w:pPr>
              <w:autoSpaceDE w:val="0"/>
              <w:autoSpaceDN w:val="0"/>
              <w:spacing w:before="98" w:after="0" w:line="262" w:lineRule="auto"/>
              <w:ind w:left="142" w:right="576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4D6F" w:rsidRDefault="00774D6F" w:rsidP="00935645">
            <w:pPr>
              <w:ind w:left="142"/>
            </w:pPr>
            <w:proofErr w:type="spellStart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</w:p>
        </w:tc>
      </w:tr>
      <w:tr w:rsidR="001B06E3" w:rsidRPr="000B19BD" w:rsidTr="00980671">
        <w:trPr>
          <w:trHeight w:hRule="exact" w:val="255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06E3" w:rsidRPr="00205B9E" w:rsidRDefault="001B06E3" w:rsidP="000E625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143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B06E3" w:rsidRPr="00192B70" w:rsidRDefault="001B06E3" w:rsidP="00980671">
            <w:pPr>
              <w:tabs>
                <w:tab w:val="left" w:pos="576"/>
              </w:tabs>
              <w:autoSpaceDE w:val="0"/>
              <w:autoSpaceDN w:val="0"/>
              <w:spacing w:before="100" w:after="0" w:line="262" w:lineRule="auto"/>
              <w:ind w:left="132" w:right="107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Математическая </w:t>
            </w: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информация.Закономерность в ряду чисел, геометрических фигур: её объяснение с использованием </w:t>
            </w:r>
            <w:r w:rsidRPr="00192B70">
              <w:rPr>
                <w:lang w:val="ru-RU"/>
              </w:rPr>
              <w:br/>
            </w: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математической </w:t>
            </w:r>
            <w:r w:rsidRPr="00192B70">
              <w:rPr>
                <w:lang w:val="ru-RU"/>
              </w:rPr>
              <w:br/>
            </w: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терминологии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06E3" w:rsidRDefault="001B06E3" w:rsidP="000B19BD">
            <w:pPr>
              <w:jc w:val="center"/>
            </w:pPr>
            <w:r w:rsidRPr="00D811C3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06E3" w:rsidRPr="00205B9E" w:rsidRDefault="001B06E3" w:rsidP="000E625B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06E3" w:rsidRPr="00205B9E" w:rsidRDefault="001B06E3" w:rsidP="000E625B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06E3" w:rsidRPr="00205B9E" w:rsidRDefault="001B06E3" w:rsidP="005B13EA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13.04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6E3" w:rsidRPr="00205B9E" w:rsidRDefault="001B06E3" w:rsidP="005B13EA">
            <w:pPr>
              <w:autoSpaceDE w:val="0"/>
              <w:autoSpaceDN w:val="0"/>
              <w:spacing w:before="98" w:after="0" w:line="262" w:lineRule="auto"/>
              <w:ind w:left="142" w:right="576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06E3" w:rsidRDefault="001B06E3" w:rsidP="00935645">
            <w:pPr>
              <w:ind w:left="142"/>
            </w:pPr>
            <w:proofErr w:type="spellStart"/>
            <w:r w:rsidRPr="0052073E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</w:p>
        </w:tc>
      </w:tr>
      <w:tr w:rsidR="001B06E3" w:rsidRPr="000B19BD" w:rsidTr="00980671">
        <w:trPr>
          <w:trHeight w:hRule="exact" w:val="284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06E3" w:rsidRPr="00205B9E" w:rsidRDefault="001B06E3" w:rsidP="000E625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144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B06E3" w:rsidRPr="00192B70" w:rsidRDefault="001B06E3" w:rsidP="00980671">
            <w:pPr>
              <w:tabs>
                <w:tab w:val="left" w:pos="576"/>
              </w:tabs>
              <w:autoSpaceDE w:val="0"/>
              <w:autoSpaceDN w:val="0"/>
              <w:spacing w:before="100" w:after="0" w:line="262" w:lineRule="auto"/>
              <w:ind w:left="132" w:right="107"/>
              <w:rPr>
                <w:lang w:val="ru-RU"/>
              </w:rPr>
            </w:pP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Математическая информация.</w:t>
            </w:r>
          </w:p>
          <w:p w:rsidR="001B06E3" w:rsidRPr="00192B70" w:rsidRDefault="001B06E3" w:rsidP="00980671">
            <w:pPr>
              <w:autoSpaceDE w:val="0"/>
              <w:autoSpaceDN w:val="0"/>
              <w:spacing w:before="70" w:after="0" w:line="281" w:lineRule="auto"/>
              <w:ind w:left="132" w:right="107"/>
              <w:rPr>
                <w:lang w:val="ru-RU"/>
              </w:rPr>
            </w:pP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Закономерность в ряду чисел, геометрических фигур: её объяснение с использованием </w:t>
            </w:r>
            <w:r w:rsidRPr="00192B70">
              <w:rPr>
                <w:lang w:val="ru-RU"/>
              </w:rPr>
              <w:br/>
            </w: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математической </w:t>
            </w:r>
            <w:r w:rsidRPr="00192B70">
              <w:rPr>
                <w:lang w:val="ru-RU"/>
              </w:rPr>
              <w:br/>
            </w: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терминологии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06E3" w:rsidRDefault="001B06E3" w:rsidP="000B19BD">
            <w:pPr>
              <w:jc w:val="center"/>
            </w:pPr>
            <w:r w:rsidRPr="00D811C3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06E3" w:rsidRPr="00205B9E" w:rsidRDefault="001B06E3" w:rsidP="000E625B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06E3" w:rsidRPr="00205B9E" w:rsidRDefault="001B06E3" w:rsidP="000E625B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06E3" w:rsidRPr="00205B9E" w:rsidRDefault="001B06E3" w:rsidP="005B13EA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14.04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6E3" w:rsidRPr="00205B9E" w:rsidRDefault="001B06E3" w:rsidP="005B13EA">
            <w:pPr>
              <w:autoSpaceDE w:val="0"/>
              <w:autoSpaceDN w:val="0"/>
              <w:spacing w:before="98" w:after="0" w:line="262" w:lineRule="auto"/>
              <w:ind w:left="142" w:right="576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06E3" w:rsidRDefault="001B06E3" w:rsidP="00935645">
            <w:pPr>
              <w:ind w:left="142"/>
            </w:pPr>
            <w:proofErr w:type="spellStart"/>
            <w:r w:rsidRPr="0052073E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</w:p>
        </w:tc>
      </w:tr>
      <w:tr w:rsidR="005B13EA" w:rsidRPr="000B19BD" w:rsidTr="001B3B29">
        <w:trPr>
          <w:trHeight w:hRule="exact" w:val="276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205B9E" w:rsidRDefault="005B13EA" w:rsidP="000E625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145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B13EA" w:rsidRPr="00192B70" w:rsidRDefault="005B13EA" w:rsidP="00980671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left="132" w:right="107"/>
              <w:rPr>
                <w:lang w:val="ru-RU"/>
              </w:rPr>
            </w:pP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Математическая информация.</w:t>
            </w:r>
          </w:p>
          <w:p w:rsidR="005B13EA" w:rsidRPr="00192B70" w:rsidRDefault="005B13EA" w:rsidP="00980671">
            <w:pPr>
              <w:autoSpaceDE w:val="0"/>
              <w:autoSpaceDN w:val="0"/>
              <w:spacing w:before="70" w:after="0" w:line="281" w:lineRule="auto"/>
              <w:ind w:left="132" w:right="107"/>
              <w:rPr>
                <w:lang w:val="ru-RU"/>
              </w:rPr>
            </w:pP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Закономерность в ряду объектов повседневной жизни: её объяснение с использованием </w:t>
            </w:r>
            <w:r w:rsidRPr="00192B70">
              <w:rPr>
                <w:lang w:val="ru-RU"/>
              </w:rPr>
              <w:br/>
            </w: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математической </w:t>
            </w:r>
            <w:r w:rsidRPr="00192B70">
              <w:rPr>
                <w:lang w:val="ru-RU"/>
              </w:rPr>
              <w:br/>
            </w: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терминологии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Default="005B13EA" w:rsidP="000B19BD">
            <w:pPr>
              <w:jc w:val="center"/>
            </w:pPr>
            <w:r w:rsidRPr="00D811C3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205B9E" w:rsidRDefault="005B13EA" w:rsidP="000E625B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205B9E" w:rsidRDefault="005B13EA" w:rsidP="000E625B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205B9E" w:rsidRDefault="004C5B0C" w:rsidP="005B13EA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17.04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3EA" w:rsidRPr="00205B9E" w:rsidRDefault="005B13EA" w:rsidP="005B13EA">
            <w:pPr>
              <w:autoSpaceDE w:val="0"/>
              <w:autoSpaceDN w:val="0"/>
              <w:spacing w:before="98" w:after="0" w:line="262" w:lineRule="auto"/>
              <w:ind w:left="142" w:right="576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205B9E" w:rsidRDefault="001B06E3" w:rsidP="005B13EA">
            <w:pPr>
              <w:autoSpaceDE w:val="0"/>
              <w:autoSpaceDN w:val="0"/>
              <w:spacing w:before="98" w:after="0" w:line="262" w:lineRule="auto"/>
              <w:ind w:left="142" w:right="576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proofErr w:type="spellStart"/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</w:p>
        </w:tc>
      </w:tr>
      <w:tr w:rsidR="00935645" w:rsidRPr="000B19BD" w:rsidTr="005B13EA">
        <w:trPr>
          <w:trHeight w:hRule="exact" w:val="266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35645" w:rsidRPr="00205B9E" w:rsidRDefault="00935645" w:rsidP="000E625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lastRenderedPageBreak/>
              <w:t>146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935645" w:rsidRPr="00192B70" w:rsidRDefault="00935645" w:rsidP="00980671">
            <w:pPr>
              <w:autoSpaceDE w:val="0"/>
              <w:autoSpaceDN w:val="0"/>
              <w:spacing w:before="98" w:after="0" w:line="286" w:lineRule="auto"/>
              <w:ind w:left="132" w:right="107"/>
              <w:rPr>
                <w:lang w:val="ru-RU"/>
              </w:rPr>
            </w:pP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Математическая </w:t>
            </w:r>
            <w:r w:rsidRPr="00192B70">
              <w:rPr>
                <w:lang w:val="ru-RU"/>
              </w:rPr>
              <w:br/>
            </w: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информация. Верные (истинные) и неверные (ложные) утверждения, содержащие </w:t>
            </w:r>
            <w:r w:rsidRPr="00192B70">
              <w:rPr>
                <w:lang w:val="ru-RU"/>
              </w:rPr>
              <w:br/>
            </w: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количественные, </w:t>
            </w:r>
            <w:r w:rsidRPr="00192B70">
              <w:rPr>
                <w:lang w:val="ru-RU"/>
              </w:rPr>
              <w:br/>
            </w: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пространственные </w:t>
            </w:r>
            <w:r w:rsidRPr="00192B70">
              <w:rPr>
                <w:lang w:val="ru-RU"/>
              </w:rPr>
              <w:br/>
            </w: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отношения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35645" w:rsidRDefault="00935645" w:rsidP="000B19BD">
            <w:pPr>
              <w:jc w:val="center"/>
            </w:pPr>
            <w:r w:rsidRPr="00D811C3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35645" w:rsidRPr="00205B9E" w:rsidRDefault="00935645" w:rsidP="000E625B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35645" w:rsidRPr="00205B9E" w:rsidRDefault="00935645" w:rsidP="000E625B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35645" w:rsidRPr="00205B9E" w:rsidRDefault="00935645" w:rsidP="005B13EA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18.04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645" w:rsidRPr="00205B9E" w:rsidRDefault="00935645" w:rsidP="005B13EA">
            <w:pPr>
              <w:autoSpaceDE w:val="0"/>
              <w:autoSpaceDN w:val="0"/>
              <w:spacing w:before="98" w:after="0" w:line="262" w:lineRule="auto"/>
              <w:ind w:left="142" w:right="576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35645" w:rsidRDefault="00935645" w:rsidP="00935645">
            <w:pPr>
              <w:ind w:left="142"/>
            </w:pPr>
            <w:proofErr w:type="spellStart"/>
            <w:r w:rsidRPr="00587D46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</w:p>
        </w:tc>
      </w:tr>
      <w:tr w:rsidR="00935645" w:rsidRPr="000B19BD" w:rsidTr="005B13EA">
        <w:trPr>
          <w:trHeight w:hRule="exact" w:val="2685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35645" w:rsidRPr="00205B9E" w:rsidRDefault="00935645" w:rsidP="000E625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147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935645" w:rsidRPr="00192B70" w:rsidRDefault="00935645" w:rsidP="00980671">
            <w:pPr>
              <w:autoSpaceDE w:val="0"/>
              <w:autoSpaceDN w:val="0"/>
              <w:spacing w:before="98" w:after="0" w:line="286" w:lineRule="auto"/>
              <w:ind w:left="132" w:right="107"/>
              <w:rPr>
                <w:lang w:val="ru-RU"/>
              </w:rPr>
            </w:pP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Математическая </w:t>
            </w:r>
            <w:r w:rsidRPr="00192B70">
              <w:rPr>
                <w:lang w:val="ru-RU"/>
              </w:rPr>
              <w:br/>
            </w: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информация. Верные (истинные) и неверные (ложные) утверждения, содержащие </w:t>
            </w:r>
            <w:r w:rsidRPr="00192B70">
              <w:rPr>
                <w:lang w:val="ru-RU"/>
              </w:rPr>
              <w:br/>
            </w: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количественные, </w:t>
            </w:r>
            <w:r w:rsidRPr="00192B70">
              <w:rPr>
                <w:lang w:val="ru-RU"/>
              </w:rPr>
              <w:br/>
            </w: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пространственные </w:t>
            </w:r>
            <w:r w:rsidRPr="00192B70">
              <w:rPr>
                <w:lang w:val="ru-RU"/>
              </w:rPr>
              <w:br/>
            </w: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отношения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35645" w:rsidRDefault="00935645" w:rsidP="000B19BD">
            <w:pPr>
              <w:jc w:val="center"/>
            </w:pPr>
            <w:r w:rsidRPr="00D811C3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35645" w:rsidRPr="00205B9E" w:rsidRDefault="00935645" w:rsidP="000E625B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35645" w:rsidRPr="00205B9E" w:rsidRDefault="00935645" w:rsidP="000E625B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35645" w:rsidRPr="00205B9E" w:rsidRDefault="00935645" w:rsidP="005B13EA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19.04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645" w:rsidRPr="00205B9E" w:rsidRDefault="00935645" w:rsidP="005B13EA">
            <w:pPr>
              <w:autoSpaceDE w:val="0"/>
              <w:autoSpaceDN w:val="0"/>
              <w:spacing w:before="98" w:after="0" w:line="262" w:lineRule="auto"/>
              <w:ind w:left="142" w:right="576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35645" w:rsidRDefault="00935645" w:rsidP="00935645">
            <w:pPr>
              <w:ind w:left="142"/>
            </w:pPr>
            <w:proofErr w:type="spellStart"/>
            <w:r w:rsidRPr="00587D46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</w:p>
        </w:tc>
      </w:tr>
      <w:tr w:rsidR="00935645" w:rsidRPr="000B19BD" w:rsidTr="005B13EA">
        <w:trPr>
          <w:trHeight w:hRule="exact" w:val="21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35645" w:rsidRPr="00205B9E" w:rsidRDefault="00935645" w:rsidP="000E625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148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935645" w:rsidRPr="00192B70" w:rsidRDefault="00935645" w:rsidP="00980671">
            <w:pPr>
              <w:autoSpaceDE w:val="0"/>
              <w:autoSpaceDN w:val="0"/>
              <w:spacing w:before="98" w:after="0" w:line="281" w:lineRule="auto"/>
              <w:ind w:left="132" w:right="107"/>
              <w:rPr>
                <w:lang w:val="ru-RU"/>
              </w:rPr>
            </w:pP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Математическая </w:t>
            </w:r>
            <w:r w:rsidRPr="00192B70">
              <w:rPr>
                <w:lang w:val="ru-RU"/>
              </w:rPr>
              <w:br/>
            </w: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информация. Верные </w:t>
            </w:r>
            <w:r w:rsidRPr="00192B70">
              <w:rPr>
                <w:lang w:val="ru-RU"/>
              </w:rPr>
              <w:br/>
            </w: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(истинные) и неверные </w:t>
            </w:r>
            <w:r w:rsidRPr="00192B70">
              <w:rPr>
                <w:lang w:val="ru-RU"/>
              </w:rPr>
              <w:br/>
            </w: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(ложные) утверждения, </w:t>
            </w:r>
            <w:r w:rsidRPr="00192B70">
              <w:rPr>
                <w:lang w:val="ru-RU"/>
              </w:rPr>
              <w:br/>
            </w: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содержащие зависимости между числами/величинами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35645" w:rsidRDefault="00935645" w:rsidP="000B19BD">
            <w:pPr>
              <w:jc w:val="center"/>
            </w:pPr>
            <w:r w:rsidRPr="00D811C3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35645" w:rsidRPr="00205B9E" w:rsidRDefault="00935645" w:rsidP="000E625B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35645" w:rsidRPr="00205B9E" w:rsidRDefault="00935645" w:rsidP="000E625B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35645" w:rsidRPr="00205B9E" w:rsidRDefault="00935645" w:rsidP="005B13EA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20.04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645" w:rsidRPr="00205B9E" w:rsidRDefault="00935645" w:rsidP="005B13EA">
            <w:pPr>
              <w:autoSpaceDE w:val="0"/>
              <w:autoSpaceDN w:val="0"/>
              <w:spacing w:before="98" w:after="0" w:line="262" w:lineRule="auto"/>
              <w:ind w:left="142" w:right="576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35645" w:rsidRDefault="00935645" w:rsidP="00935645">
            <w:pPr>
              <w:ind w:left="142"/>
            </w:pPr>
            <w:proofErr w:type="spellStart"/>
            <w:r w:rsidRPr="00587D46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</w:p>
        </w:tc>
      </w:tr>
      <w:tr w:rsidR="00935645" w:rsidRPr="000B19BD" w:rsidTr="005B13EA">
        <w:trPr>
          <w:trHeight w:hRule="exact" w:val="2005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35645" w:rsidRPr="00205B9E" w:rsidRDefault="00935645" w:rsidP="000E625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149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935645" w:rsidRPr="00192B70" w:rsidRDefault="00935645" w:rsidP="00980671">
            <w:pPr>
              <w:autoSpaceDE w:val="0"/>
              <w:autoSpaceDN w:val="0"/>
              <w:spacing w:before="98" w:after="0" w:line="281" w:lineRule="auto"/>
              <w:ind w:left="132" w:right="107"/>
              <w:rPr>
                <w:lang w:val="ru-RU"/>
              </w:rPr>
            </w:pP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Математическая </w:t>
            </w:r>
            <w:r w:rsidRPr="00192B70">
              <w:rPr>
                <w:lang w:val="ru-RU"/>
              </w:rPr>
              <w:br/>
            </w: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информация. Верные </w:t>
            </w:r>
            <w:r w:rsidRPr="00192B70">
              <w:rPr>
                <w:lang w:val="ru-RU"/>
              </w:rPr>
              <w:br/>
            </w: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(истинные) и неверные </w:t>
            </w:r>
            <w:r w:rsidRPr="00192B70">
              <w:rPr>
                <w:lang w:val="ru-RU"/>
              </w:rPr>
              <w:br/>
            </w: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(ложные) утверждения, </w:t>
            </w:r>
            <w:r w:rsidRPr="00192B70">
              <w:rPr>
                <w:lang w:val="ru-RU"/>
              </w:rPr>
              <w:br/>
            </w: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содержащие зависимости между числами/величинами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35645" w:rsidRDefault="00935645" w:rsidP="000B19BD">
            <w:pPr>
              <w:jc w:val="center"/>
            </w:pPr>
            <w:r w:rsidRPr="00D811C3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35645" w:rsidRPr="00205B9E" w:rsidRDefault="00935645" w:rsidP="000E625B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35645" w:rsidRPr="00205B9E" w:rsidRDefault="00935645" w:rsidP="000E625B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35645" w:rsidRPr="00205B9E" w:rsidRDefault="00935645" w:rsidP="005B13EA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21.04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645" w:rsidRPr="00205B9E" w:rsidRDefault="00935645" w:rsidP="005B13EA">
            <w:pPr>
              <w:autoSpaceDE w:val="0"/>
              <w:autoSpaceDN w:val="0"/>
              <w:spacing w:before="98" w:after="0" w:line="262" w:lineRule="auto"/>
              <w:ind w:left="142" w:right="576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35645" w:rsidRDefault="00935645" w:rsidP="00935645">
            <w:pPr>
              <w:ind w:left="142"/>
            </w:pPr>
            <w:proofErr w:type="spellStart"/>
            <w:r w:rsidRPr="00587D46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</w:p>
        </w:tc>
      </w:tr>
      <w:tr w:rsidR="00935645" w:rsidRPr="000B19BD" w:rsidTr="005B13EA">
        <w:trPr>
          <w:trHeight w:hRule="exact" w:val="169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35645" w:rsidRPr="00205B9E" w:rsidRDefault="00935645" w:rsidP="000E625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150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935645" w:rsidRPr="00192B70" w:rsidRDefault="00935645" w:rsidP="00980671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left="132" w:right="107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Математическая информация </w:t>
            </w: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Конструирование </w:t>
            </w:r>
            <w:r w:rsidRPr="00192B70">
              <w:rPr>
                <w:lang w:val="ru-RU"/>
              </w:rPr>
              <w:br/>
            </w: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утверждений с </w:t>
            </w:r>
            <w:r w:rsidRPr="00192B70">
              <w:rPr>
                <w:lang w:val="ru-RU"/>
              </w:rPr>
              <w:br/>
            </w: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 слов«каждый», «все»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35645" w:rsidRDefault="00935645" w:rsidP="000B19BD">
            <w:pPr>
              <w:jc w:val="center"/>
            </w:pPr>
            <w:r w:rsidRPr="00D811C3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35645" w:rsidRPr="00205B9E" w:rsidRDefault="00935645" w:rsidP="000E625B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35645" w:rsidRPr="00205B9E" w:rsidRDefault="00935645" w:rsidP="000E625B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35645" w:rsidRPr="00205B9E" w:rsidRDefault="00935645" w:rsidP="005B13EA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24.04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645" w:rsidRPr="00205B9E" w:rsidRDefault="00935645" w:rsidP="005B13EA">
            <w:pPr>
              <w:autoSpaceDE w:val="0"/>
              <w:autoSpaceDN w:val="0"/>
              <w:spacing w:before="98" w:after="0" w:line="262" w:lineRule="auto"/>
              <w:ind w:left="142" w:right="576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35645" w:rsidRDefault="00935645" w:rsidP="00935645">
            <w:pPr>
              <w:ind w:left="142"/>
            </w:pPr>
            <w:proofErr w:type="spellStart"/>
            <w:r w:rsidRPr="00587D46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</w:p>
        </w:tc>
      </w:tr>
      <w:tr w:rsidR="00935645" w:rsidRPr="000B19BD" w:rsidTr="005B13EA">
        <w:trPr>
          <w:trHeight w:hRule="exact" w:val="313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35645" w:rsidRPr="00205B9E" w:rsidRDefault="00935645" w:rsidP="000E625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151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935645" w:rsidRPr="00192B70" w:rsidRDefault="00935645" w:rsidP="00980671">
            <w:pPr>
              <w:autoSpaceDE w:val="0"/>
              <w:autoSpaceDN w:val="0"/>
              <w:spacing w:before="98" w:after="0" w:line="286" w:lineRule="auto"/>
              <w:ind w:left="132" w:right="107"/>
              <w:rPr>
                <w:lang w:val="ru-RU"/>
              </w:rPr>
            </w:pP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Математическая </w:t>
            </w:r>
            <w:r w:rsidRPr="00192B70">
              <w:rPr>
                <w:lang w:val="ru-RU"/>
              </w:rPr>
              <w:br/>
            </w: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информация. Работа с </w:t>
            </w:r>
            <w:r w:rsidRPr="00192B70">
              <w:rPr>
                <w:lang w:val="ru-RU"/>
              </w:rPr>
              <w:br/>
            </w: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таблицами: извлечение и использование для ответа на вопрос информации, представленной в таблице (таблицы сложения, </w:t>
            </w:r>
            <w:r w:rsidRPr="00192B70">
              <w:rPr>
                <w:lang w:val="ru-RU"/>
              </w:rPr>
              <w:br/>
            </w: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умножения), внесение </w:t>
            </w:r>
            <w:r w:rsidRPr="00192B70">
              <w:rPr>
                <w:lang w:val="ru-RU"/>
              </w:rPr>
              <w:br/>
            </w: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данных в таблицу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35645" w:rsidRDefault="00935645" w:rsidP="000B19BD">
            <w:pPr>
              <w:jc w:val="center"/>
            </w:pPr>
            <w:r w:rsidRPr="00C31421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35645" w:rsidRPr="00205B9E" w:rsidRDefault="00935645" w:rsidP="000E625B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35645" w:rsidRPr="00205B9E" w:rsidRDefault="00935645" w:rsidP="000E625B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35645" w:rsidRPr="00205B9E" w:rsidRDefault="00935645" w:rsidP="005B13EA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25.04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645" w:rsidRPr="00205B9E" w:rsidRDefault="00935645" w:rsidP="005B13EA">
            <w:pPr>
              <w:autoSpaceDE w:val="0"/>
              <w:autoSpaceDN w:val="0"/>
              <w:spacing w:before="98" w:after="0" w:line="262" w:lineRule="auto"/>
              <w:ind w:left="142" w:right="576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35645" w:rsidRDefault="00935645" w:rsidP="00935645">
            <w:pPr>
              <w:ind w:left="142"/>
            </w:pPr>
            <w:proofErr w:type="spellStart"/>
            <w:r w:rsidRPr="00587D46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</w:p>
        </w:tc>
      </w:tr>
      <w:tr w:rsidR="00935645" w:rsidRPr="000B19BD" w:rsidTr="005B13EA">
        <w:trPr>
          <w:trHeight w:hRule="exact" w:val="370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35645" w:rsidRPr="00205B9E" w:rsidRDefault="00935645" w:rsidP="000E625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lastRenderedPageBreak/>
              <w:t>152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935645" w:rsidRPr="00192B70" w:rsidRDefault="00935645" w:rsidP="00980671">
            <w:pPr>
              <w:autoSpaceDE w:val="0"/>
              <w:autoSpaceDN w:val="0"/>
              <w:spacing w:before="98" w:after="0" w:line="286" w:lineRule="auto"/>
              <w:ind w:left="132" w:right="107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Математическая </w:t>
            </w:r>
            <w:r w:rsidRPr="00192B70">
              <w:rPr>
                <w:lang w:val="ru-RU"/>
              </w:rPr>
              <w:br/>
            </w: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информация. Работа с </w:t>
            </w:r>
            <w:r w:rsidRPr="00192B70">
              <w:rPr>
                <w:lang w:val="ru-RU"/>
              </w:rPr>
              <w:br/>
            </w: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таблицами: извлечение и использование для ответа на вопрос информации, представленной в таблице (таблицы сложения, умножения; график </w:t>
            </w:r>
            <w:r w:rsidRPr="00192B70">
              <w:rPr>
                <w:lang w:val="ru-RU"/>
              </w:rPr>
              <w:br/>
            </w: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дежурств, наблюдения в природе и пр.), внесение данных в таблицу</w:t>
            </w:r>
            <w:r w:rsidRPr="00192B70">
              <w:rPr>
                <w:lang w:val="ru-RU"/>
              </w:rPr>
              <w:br/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35645" w:rsidRDefault="00935645" w:rsidP="000B19BD">
            <w:pPr>
              <w:jc w:val="center"/>
            </w:pPr>
            <w:r w:rsidRPr="00C31421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35645" w:rsidRPr="00205B9E" w:rsidRDefault="00935645" w:rsidP="000E625B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35645" w:rsidRPr="00205B9E" w:rsidRDefault="00935645" w:rsidP="000E625B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35645" w:rsidRPr="00205B9E" w:rsidRDefault="00935645" w:rsidP="005B13EA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26.04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645" w:rsidRPr="00205B9E" w:rsidRDefault="00935645" w:rsidP="005B13EA">
            <w:pPr>
              <w:autoSpaceDE w:val="0"/>
              <w:autoSpaceDN w:val="0"/>
              <w:spacing w:before="98" w:after="0" w:line="262" w:lineRule="auto"/>
              <w:ind w:left="142" w:right="576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35645" w:rsidRDefault="00935645" w:rsidP="00935645">
            <w:pPr>
              <w:ind w:left="142"/>
            </w:pPr>
            <w:proofErr w:type="spellStart"/>
            <w:r w:rsidRPr="004B62E8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</w:p>
        </w:tc>
      </w:tr>
      <w:tr w:rsidR="00935645" w:rsidRPr="000B19BD" w:rsidTr="005B13EA">
        <w:trPr>
          <w:trHeight w:hRule="exact" w:val="341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35645" w:rsidRPr="00205B9E" w:rsidRDefault="00935645" w:rsidP="000E625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153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935645" w:rsidRPr="00192B70" w:rsidRDefault="00935645" w:rsidP="00980671">
            <w:pPr>
              <w:autoSpaceDE w:val="0"/>
              <w:autoSpaceDN w:val="0"/>
              <w:spacing w:before="98" w:after="0" w:line="281" w:lineRule="auto"/>
              <w:ind w:left="132" w:right="107" w:hanging="132"/>
              <w:rPr>
                <w:lang w:val="ru-RU"/>
              </w:rPr>
            </w:pP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Математическая </w:t>
            </w:r>
            <w:r w:rsidRPr="00192B70">
              <w:rPr>
                <w:lang w:val="ru-RU"/>
              </w:rPr>
              <w:br/>
            </w: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информация. Дополнение моделей (схем, </w:t>
            </w:r>
            <w:r w:rsidRPr="00192B70">
              <w:rPr>
                <w:lang w:val="ru-RU"/>
              </w:rPr>
              <w:br/>
            </w: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изображений) готовыми числовыми данными.</w:t>
            </w:r>
          </w:p>
          <w:p w:rsidR="00935645" w:rsidRDefault="00935645" w:rsidP="00980671">
            <w:pPr>
              <w:autoSpaceDE w:val="0"/>
              <w:autoSpaceDN w:val="0"/>
              <w:spacing w:after="0" w:line="281" w:lineRule="auto"/>
              <w:ind w:left="132" w:right="107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Столбчатая диаграмма; использование данных диаграммы для решения учебных и практических задач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35645" w:rsidRDefault="00935645" w:rsidP="000B19BD">
            <w:pPr>
              <w:jc w:val="center"/>
            </w:pPr>
            <w:r w:rsidRPr="00C31421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35645" w:rsidRPr="009C503C" w:rsidRDefault="00935645" w:rsidP="000E625B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35645" w:rsidRPr="009C503C" w:rsidRDefault="00935645" w:rsidP="000E625B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35645" w:rsidRPr="009C503C" w:rsidRDefault="00935645" w:rsidP="005B13EA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27.04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645" w:rsidRPr="009C503C" w:rsidRDefault="00935645" w:rsidP="005B13EA">
            <w:pPr>
              <w:autoSpaceDE w:val="0"/>
              <w:autoSpaceDN w:val="0"/>
              <w:spacing w:before="98" w:after="0" w:line="262" w:lineRule="auto"/>
              <w:ind w:left="142" w:right="576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35645" w:rsidRDefault="00935645" w:rsidP="00935645">
            <w:pPr>
              <w:ind w:left="142"/>
            </w:pPr>
            <w:proofErr w:type="spellStart"/>
            <w:r w:rsidRPr="004B62E8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</w:p>
        </w:tc>
      </w:tr>
      <w:tr w:rsidR="00935645" w:rsidRPr="000B19BD" w:rsidTr="005B13EA">
        <w:trPr>
          <w:trHeight w:hRule="exact" w:val="263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35645" w:rsidRPr="009C503C" w:rsidRDefault="00935645" w:rsidP="000E625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154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935645" w:rsidRDefault="00935645" w:rsidP="00980671">
            <w:pPr>
              <w:autoSpaceDE w:val="0"/>
              <w:autoSpaceDN w:val="0"/>
              <w:spacing w:before="98" w:after="0" w:line="281" w:lineRule="auto"/>
              <w:ind w:left="132" w:right="107" w:hanging="13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Математическая </w:t>
            </w:r>
            <w:r w:rsidRPr="00192B70">
              <w:rPr>
                <w:lang w:val="ru-RU"/>
              </w:rPr>
              <w:br/>
            </w: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информация. Правило </w:t>
            </w:r>
            <w:r w:rsidRPr="00192B70">
              <w:rPr>
                <w:lang w:val="ru-RU"/>
              </w:rPr>
              <w:br/>
            </w: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составления ряда чисел, </w:t>
            </w:r>
            <w:r w:rsidRPr="00192B70">
              <w:rPr>
                <w:lang w:val="ru-RU"/>
              </w:rPr>
              <w:br/>
            </w: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величин, геометрических фигур (формулирование правила, проверка правила, дополнение ряда)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35645" w:rsidRDefault="00935645" w:rsidP="000B19BD">
            <w:pPr>
              <w:jc w:val="center"/>
            </w:pPr>
            <w:r w:rsidRPr="00C31421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35645" w:rsidRPr="009C503C" w:rsidRDefault="00935645" w:rsidP="000E625B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35645" w:rsidRPr="009C503C" w:rsidRDefault="00324629" w:rsidP="000E625B">
            <w:pPr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 xml:space="preserve"> 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35645" w:rsidRPr="009C503C" w:rsidRDefault="00935645" w:rsidP="005B13EA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28.04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645" w:rsidRPr="009C503C" w:rsidRDefault="00935645" w:rsidP="005B13EA">
            <w:pPr>
              <w:autoSpaceDE w:val="0"/>
              <w:autoSpaceDN w:val="0"/>
              <w:spacing w:before="98" w:after="0" w:line="262" w:lineRule="auto"/>
              <w:ind w:left="142" w:right="576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35645" w:rsidRDefault="00935645" w:rsidP="00935645">
            <w:pPr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proofErr w:type="spellStart"/>
            <w:r w:rsidRPr="004B62E8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</w:p>
          <w:p w:rsidR="00324629" w:rsidRDefault="00324629" w:rsidP="00324629">
            <w:pPr>
              <w:spacing w:after="0"/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Практич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.</w:t>
            </w:r>
          </w:p>
          <w:p w:rsidR="00324629" w:rsidRPr="00324629" w:rsidRDefault="00324629" w:rsidP="00935645">
            <w:pPr>
              <w:ind w:left="142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работа</w:t>
            </w:r>
          </w:p>
        </w:tc>
      </w:tr>
      <w:tr w:rsidR="00935645" w:rsidRPr="000B19BD" w:rsidTr="005B13EA">
        <w:trPr>
          <w:trHeight w:hRule="exact" w:val="172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35645" w:rsidRPr="009C503C" w:rsidRDefault="00935645" w:rsidP="000E625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155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935645" w:rsidRDefault="00935645" w:rsidP="00980671">
            <w:pPr>
              <w:autoSpaceDE w:val="0"/>
              <w:autoSpaceDN w:val="0"/>
              <w:spacing w:before="98" w:after="0" w:line="281" w:lineRule="auto"/>
              <w:ind w:left="132" w:right="107" w:hanging="13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Математическая </w:t>
            </w:r>
            <w:r w:rsidRPr="00192B70">
              <w:rPr>
                <w:lang w:val="ru-RU"/>
              </w:rPr>
              <w:br/>
            </w: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информация. Алгоритмы (приёмы, правила) устных и письменных вычислений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35645" w:rsidRDefault="00935645" w:rsidP="000B19BD">
            <w:pPr>
              <w:jc w:val="center"/>
            </w:pPr>
            <w:r w:rsidRPr="00C31421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35645" w:rsidRPr="009C503C" w:rsidRDefault="00935645" w:rsidP="000E625B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35645" w:rsidRPr="009C503C" w:rsidRDefault="00935645" w:rsidP="000E625B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35645" w:rsidRPr="009C503C" w:rsidRDefault="00935645" w:rsidP="005B13EA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01.05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645" w:rsidRPr="009C503C" w:rsidRDefault="00935645" w:rsidP="005B13EA">
            <w:pPr>
              <w:autoSpaceDE w:val="0"/>
              <w:autoSpaceDN w:val="0"/>
              <w:spacing w:before="98" w:after="0" w:line="262" w:lineRule="auto"/>
              <w:ind w:left="142" w:right="576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35645" w:rsidRDefault="00935645" w:rsidP="00935645">
            <w:pPr>
              <w:ind w:left="142"/>
            </w:pPr>
            <w:proofErr w:type="spellStart"/>
            <w:r w:rsidRPr="004B62E8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</w:p>
        </w:tc>
      </w:tr>
      <w:tr w:rsidR="00935645" w:rsidRPr="000B19BD" w:rsidTr="005B13EA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35645" w:rsidRPr="009C503C" w:rsidRDefault="00935645" w:rsidP="000E625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156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935645" w:rsidRPr="00192B70" w:rsidRDefault="00935645" w:rsidP="00980671">
            <w:pPr>
              <w:autoSpaceDE w:val="0"/>
              <w:autoSpaceDN w:val="0"/>
              <w:spacing w:before="98" w:after="0"/>
              <w:ind w:left="132" w:right="107"/>
              <w:rPr>
                <w:lang w:val="ru-RU"/>
              </w:rPr>
            </w:pP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Математическая </w:t>
            </w:r>
            <w:r w:rsidRPr="00192B70">
              <w:rPr>
                <w:lang w:val="ru-RU"/>
              </w:rPr>
              <w:br/>
            </w: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информация. Алгоритмы (приёмы, правила) </w:t>
            </w:r>
            <w:r w:rsidRPr="00192B70">
              <w:rPr>
                <w:lang w:val="ru-RU"/>
              </w:rPr>
              <w:br/>
            </w: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построения геометрических фигур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35645" w:rsidRDefault="00935645" w:rsidP="000B19BD">
            <w:pPr>
              <w:jc w:val="center"/>
            </w:pPr>
            <w:r w:rsidRPr="00C31421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35645" w:rsidRPr="009C503C" w:rsidRDefault="00935645" w:rsidP="000E625B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35645" w:rsidRPr="009C503C" w:rsidRDefault="00935645" w:rsidP="000E625B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35645" w:rsidRPr="009C503C" w:rsidRDefault="00935645" w:rsidP="005B13EA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02.05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645" w:rsidRPr="009C503C" w:rsidRDefault="00935645" w:rsidP="005B13EA">
            <w:pPr>
              <w:autoSpaceDE w:val="0"/>
              <w:autoSpaceDN w:val="0"/>
              <w:spacing w:before="98" w:after="0" w:line="262" w:lineRule="auto"/>
              <w:ind w:left="142" w:right="576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35645" w:rsidRDefault="00935645" w:rsidP="00935645">
            <w:pPr>
              <w:ind w:left="142"/>
            </w:pPr>
            <w:proofErr w:type="spellStart"/>
            <w:r w:rsidRPr="004B62E8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</w:p>
        </w:tc>
      </w:tr>
      <w:tr w:rsidR="00935645" w:rsidRPr="000B19BD" w:rsidTr="005B13EA">
        <w:trPr>
          <w:trHeight w:hRule="exact" w:val="1435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35645" w:rsidRPr="009C503C" w:rsidRDefault="00935645" w:rsidP="000E625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157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935645" w:rsidRPr="00192B70" w:rsidRDefault="00935645" w:rsidP="00980671">
            <w:pPr>
              <w:autoSpaceDE w:val="0"/>
              <w:autoSpaceDN w:val="0"/>
              <w:spacing w:before="98" w:after="0" w:line="281" w:lineRule="auto"/>
              <w:ind w:left="132" w:right="107"/>
              <w:rPr>
                <w:lang w:val="ru-RU"/>
              </w:rPr>
            </w:pP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Математическая </w:t>
            </w:r>
            <w:r w:rsidRPr="00192B70">
              <w:rPr>
                <w:lang w:val="ru-RU"/>
              </w:rPr>
              <w:br/>
            </w: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информация. Правила работы с электронными средствами обучения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35645" w:rsidRDefault="00935645" w:rsidP="000B19BD">
            <w:pPr>
              <w:jc w:val="center"/>
            </w:pPr>
            <w:r w:rsidRPr="00C31421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35645" w:rsidRPr="009C503C" w:rsidRDefault="00935645" w:rsidP="000E625B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35645" w:rsidRPr="009C503C" w:rsidRDefault="00935645" w:rsidP="000E625B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35645" w:rsidRPr="009C503C" w:rsidRDefault="00935645" w:rsidP="005B13EA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03.05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645" w:rsidRPr="009C503C" w:rsidRDefault="00935645" w:rsidP="005B13EA">
            <w:pPr>
              <w:autoSpaceDE w:val="0"/>
              <w:autoSpaceDN w:val="0"/>
              <w:spacing w:before="98" w:after="0" w:line="262" w:lineRule="auto"/>
              <w:ind w:left="142" w:right="576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35645" w:rsidRDefault="00935645" w:rsidP="00935645">
            <w:pPr>
              <w:ind w:left="142"/>
            </w:pPr>
            <w:proofErr w:type="spellStart"/>
            <w:r w:rsidRPr="004B62E8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</w:p>
        </w:tc>
      </w:tr>
      <w:tr w:rsidR="005B13EA" w:rsidRPr="00205B9E" w:rsidTr="005B13EA">
        <w:trPr>
          <w:trHeight w:hRule="exact" w:val="70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9C503C" w:rsidRDefault="005B13EA" w:rsidP="000E625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lastRenderedPageBreak/>
              <w:t>158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B13EA" w:rsidRPr="00192B70" w:rsidRDefault="005B13EA" w:rsidP="00980671">
            <w:pPr>
              <w:autoSpaceDE w:val="0"/>
              <w:autoSpaceDN w:val="0"/>
              <w:spacing w:before="98" w:after="0" w:line="281" w:lineRule="auto"/>
              <w:ind w:left="132" w:right="107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Контрольная работа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Default="005B13EA" w:rsidP="000B19BD">
            <w:pPr>
              <w:jc w:val="center"/>
            </w:pPr>
            <w:r w:rsidRPr="00C31421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9C503C" w:rsidRDefault="005B13EA" w:rsidP="000B19BD">
            <w:pPr>
              <w:jc w:val="center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9C503C" w:rsidRDefault="005B13EA" w:rsidP="000E625B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9C503C" w:rsidRDefault="004C5B0C" w:rsidP="005B13EA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04.05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3EA" w:rsidRPr="009C503C" w:rsidRDefault="005B13EA" w:rsidP="005B13EA">
            <w:pPr>
              <w:autoSpaceDE w:val="0"/>
              <w:autoSpaceDN w:val="0"/>
              <w:spacing w:before="98" w:after="0" w:line="262" w:lineRule="auto"/>
              <w:ind w:left="142" w:right="576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9C503C" w:rsidRDefault="00890806" w:rsidP="00890806">
            <w:pPr>
              <w:autoSpaceDE w:val="0"/>
              <w:autoSpaceDN w:val="0"/>
              <w:spacing w:before="98" w:after="0" w:line="262" w:lineRule="auto"/>
              <w:ind w:left="142" w:right="1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Контрольнаяработа</w:t>
            </w:r>
            <w:proofErr w:type="spellEnd"/>
          </w:p>
        </w:tc>
      </w:tr>
      <w:tr w:rsidR="00AB1EB9" w:rsidRPr="000E625B" w:rsidTr="00935645">
        <w:trPr>
          <w:trHeight w:hRule="exact" w:val="72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B1EB9" w:rsidRPr="009C503C" w:rsidRDefault="00AB1EB9" w:rsidP="000E625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159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B1EB9" w:rsidRPr="00192B70" w:rsidRDefault="00AB1EB9" w:rsidP="00980671">
            <w:pPr>
              <w:autoSpaceDE w:val="0"/>
              <w:autoSpaceDN w:val="0"/>
              <w:spacing w:before="100" w:after="0"/>
              <w:ind w:left="132" w:right="107"/>
              <w:rPr>
                <w:lang w:val="ru-RU"/>
              </w:rPr>
            </w:pP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Резерв. Числа. Числа от 1 до 100.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B1EB9" w:rsidRDefault="00AB1EB9" w:rsidP="000B19BD">
            <w:pPr>
              <w:jc w:val="center"/>
            </w:pPr>
            <w:r w:rsidRPr="00C31421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B1EB9" w:rsidRPr="000E625B" w:rsidRDefault="00AB1EB9" w:rsidP="000E625B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B1EB9" w:rsidRPr="000E625B" w:rsidRDefault="00AB1EB9" w:rsidP="000E625B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B1EB9" w:rsidRPr="004C5B0C" w:rsidRDefault="00AB1EB9" w:rsidP="005B13EA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05.05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EB9" w:rsidRPr="000E625B" w:rsidRDefault="00AB1EB9" w:rsidP="005B13EA">
            <w:pPr>
              <w:autoSpaceDE w:val="0"/>
              <w:autoSpaceDN w:val="0"/>
              <w:spacing w:before="98" w:after="0" w:line="262" w:lineRule="auto"/>
              <w:ind w:left="142" w:right="57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B1EB9" w:rsidRDefault="00AB1EB9" w:rsidP="00FF124E">
            <w:pPr>
              <w:ind w:left="142"/>
            </w:pPr>
            <w:proofErr w:type="spellStart"/>
            <w:r w:rsidRPr="00D5395B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</w:p>
        </w:tc>
      </w:tr>
      <w:tr w:rsidR="00AB1EB9" w:rsidRPr="000E625B" w:rsidTr="005B13EA">
        <w:trPr>
          <w:trHeight w:hRule="exact" w:val="99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B1EB9" w:rsidRPr="009C503C" w:rsidRDefault="00AB1EB9" w:rsidP="000E625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160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B1EB9" w:rsidRPr="00192B70" w:rsidRDefault="00AB1EB9" w:rsidP="00980671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107"/>
              <w:rPr>
                <w:lang w:val="ru-RU"/>
              </w:rPr>
            </w:pP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Резерв. Величины. Единица </w:t>
            </w:r>
            <w:r w:rsidRPr="00192B70">
              <w:rPr>
                <w:lang w:val="ru-RU"/>
              </w:rPr>
              <w:tab/>
            </w: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длины, массы, времени.</w:t>
            </w:r>
          </w:p>
          <w:p w:rsidR="00AB1EB9" w:rsidRDefault="00AB1EB9" w:rsidP="00980671">
            <w:pPr>
              <w:tabs>
                <w:tab w:val="left" w:pos="156"/>
              </w:tabs>
              <w:autoSpaceDE w:val="0"/>
              <w:autoSpaceDN w:val="0"/>
              <w:spacing w:after="0" w:line="262" w:lineRule="auto"/>
              <w:ind w:right="107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B1EB9" w:rsidRDefault="00AB1EB9" w:rsidP="000B19BD">
            <w:pPr>
              <w:jc w:val="center"/>
            </w:pPr>
            <w:r w:rsidRPr="00C31421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B1EB9" w:rsidRPr="000E625B" w:rsidRDefault="00AB1EB9" w:rsidP="000E625B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B1EB9" w:rsidRPr="000E625B" w:rsidRDefault="00AB1EB9" w:rsidP="000E625B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B1EB9" w:rsidRPr="004C5B0C" w:rsidRDefault="00AB1EB9" w:rsidP="005B13EA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08.05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EB9" w:rsidRPr="000E625B" w:rsidRDefault="00AB1EB9" w:rsidP="005B13EA">
            <w:pPr>
              <w:autoSpaceDE w:val="0"/>
              <w:autoSpaceDN w:val="0"/>
              <w:spacing w:before="98" w:after="0" w:line="262" w:lineRule="auto"/>
              <w:ind w:left="142" w:right="57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B1EB9" w:rsidRDefault="00AB1EB9" w:rsidP="00FF124E">
            <w:pPr>
              <w:ind w:left="142"/>
            </w:pPr>
            <w:proofErr w:type="spellStart"/>
            <w:r w:rsidRPr="00D5395B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</w:p>
        </w:tc>
      </w:tr>
      <w:tr w:rsidR="00AB1EB9" w:rsidRPr="000E625B" w:rsidTr="00935645">
        <w:trPr>
          <w:trHeight w:hRule="exact" w:val="98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B1EB9" w:rsidRPr="009C503C" w:rsidRDefault="00AB1EB9" w:rsidP="000E625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161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B1EB9" w:rsidRDefault="00AB1EB9" w:rsidP="00980671">
            <w:pPr>
              <w:ind w:left="132" w:right="107"/>
            </w:pPr>
            <w:r w:rsidRPr="005434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Резерв. Арифметические действия. Устное сложение и вычитание. </w:t>
            </w:r>
            <w:proofErr w:type="spellStart"/>
            <w:r w:rsidRPr="00543470">
              <w:rPr>
                <w:rFonts w:ascii="Times New Roman" w:eastAsia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B1EB9" w:rsidRDefault="00AB1EB9" w:rsidP="000B19BD">
            <w:pPr>
              <w:jc w:val="center"/>
            </w:pPr>
            <w:r w:rsidRPr="00C31421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B1EB9" w:rsidRPr="000E625B" w:rsidRDefault="00AB1EB9" w:rsidP="000E625B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B1EB9" w:rsidRPr="000E625B" w:rsidRDefault="00AB1EB9" w:rsidP="000E625B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B1EB9" w:rsidRPr="004C5B0C" w:rsidRDefault="00AB1EB9" w:rsidP="005B13EA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09.05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EB9" w:rsidRPr="000E625B" w:rsidRDefault="00AB1EB9" w:rsidP="005B13EA">
            <w:pPr>
              <w:autoSpaceDE w:val="0"/>
              <w:autoSpaceDN w:val="0"/>
              <w:spacing w:before="98" w:after="0" w:line="262" w:lineRule="auto"/>
              <w:ind w:left="142" w:right="57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B1EB9" w:rsidRDefault="00AB1EB9" w:rsidP="00FF124E">
            <w:pPr>
              <w:ind w:left="142"/>
            </w:pPr>
            <w:proofErr w:type="spellStart"/>
            <w:r w:rsidRPr="00D5395B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</w:p>
        </w:tc>
      </w:tr>
      <w:tr w:rsidR="00AB1EB9" w:rsidRPr="000E625B" w:rsidTr="005B13EA">
        <w:trPr>
          <w:trHeight w:hRule="exact" w:val="98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B1EB9" w:rsidRPr="009C503C" w:rsidRDefault="00AB1EB9" w:rsidP="000E625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162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B1EB9" w:rsidRDefault="00AB1EB9" w:rsidP="00980671">
            <w:pPr>
              <w:ind w:left="132" w:right="107"/>
            </w:pPr>
            <w:r w:rsidRPr="005434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Резерв. Арифметические действия. Устное сложение и вычитание. </w:t>
            </w:r>
            <w:proofErr w:type="spellStart"/>
            <w:r w:rsidRPr="00543470">
              <w:rPr>
                <w:rFonts w:ascii="Times New Roman" w:eastAsia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B1EB9" w:rsidRDefault="00AB1EB9" w:rsidP="000B19BD">
            <w:pPr>
              <w:jc w:val="center"/>
            </w:pPr>
            <w:r w:rsidRPr="00C31421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B1EB9" w:rsidRPr="000E625B" w:rsidRDefault="00AB1EB9" w:rsidP="000E625B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B1EB9" w:rsidRPr="000E625B" w:rsidRDefault="00AB1EB9" w:rsidP="000E625B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B1EB9" w:rsidRPr="004C5B0C" w:rsidRDefault="00AB1EB9" w:rsidP="005B13EA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10.05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EB9" w:rsidRPr="000E625B" w:rsidRDefault="00AB1EB9" w:rsidP="005B13EA">
            <w:pPr>
              <w:autoSpaceDE w:val="0"/>
              <w:autoSpaceDN w:val="0"/>
              <w:spacing w:before="98" w:after="0" w:line="262" w:lineRule="auto"/>
              <w:ind w:left="142" w:right="57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B1EB9" w:rsidRDefault="00AB1EB9" w:rsidP="00FF124E">
            <w:pPr>
              <w:ind w:left="142"/>
            </w:pPr>
            <w:proofErr w:type="spellStart"/>
            <w:r w:rsidRPr="00D5395B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</w:p>
        </w:tc>
      </w:tr>
      <w:tr w:rsidR="00AB1EB9" w:rsidRPr="000B19BD" w:rsidTr="005B13EA">
        <w:trPr>
          <w:trHeight w:hRule="exact" w:val="99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B1EB9" w:rsidRPr="009C503C" w:rsidRDefault="00AB1EB9" w:rsidP="000E625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163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B1EB9" w:rsidRPr="009C503C" w:rsidRDefault="00AB1EB9" w:rsidP="00980671">
            <w:pPr>
              <w:ind w:left="132" w:right="107"/>
              <w:rPr>
                <w:lang w:val="ru-RU"/>
              </w:rPr>
            </w:pPr>
            <w:r w:rsidRPr="004B053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Резерв. Арифметические действия. Письменное сложение и вычитание.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B1EB9" w:rsidRDefault="00AB1EB9" w:rsidP="000B19BD">
            <w:pPr>
              <w:jc w:val="center"/>
            </w:pPr>
            <w:r w:rsidRPr="00C31421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B1EB9" w:rsidRPr="009C503C" w:rsidRDefault="00AB1EB9" w:rsidP="000E625B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B1EB9" w:rsidRPr="009C503C" w:rsidRDefault="00AB1EB9" w:rsidP="000E625B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B1EB9" w:rsidRPr="009C503C" w:rsidRDefault="00AB1EB9" w:rsidP="005B13EA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11.05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EB9" w:rsidRPr="009C503C" w:rsidRDefault="00AB1EB9" w:rsidP="005B13EA">
            <w:pPr>
              <w:autoSpaceDE w:val="0"/>
              <w:autoSpaceDN w:val="0"/>
              <w:spacing w:before="98" w:after="0" w:line="262" w:lineRule="auto"/>
              <w:ind w:left="142" w:right="576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B1EB9" w:rsidRDefault="00AB1EB9" w:rsidP="00FF124E">
            <w:pPr>
              <w:ind w:left="142"/>
            </w:pPr>
            <w:proofErr w:type="spellStart"/>
            <w:r w:rsidRPr="00D5395B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</w:p>
        </w:tc>
      </w:tr>
      <w:tr w:rsidR="00AB1EB9" w:rsidRPr="000B19BD" w:rsidTr="00935645">
        <w:trPr>
          <w:trHeight w:hRule="exact" w:val="86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B1EB9" w:rsidRPr="009C503C" w:rsidRDefault="00AB1EB9" w:rsidP="000E625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164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B1EB9" w:rsidRPr="009C503C" w:rsidRDefault="00AB1EB9" w:rsidP="00980671">
            <w:pPr>
              <w:ind w:left="132" w:right="107"/>
              <w:rPr>
                <w:lang w:val="ru-RU"/>
              </w:rPr>
            </w:pPr>
            <w:r w:rsidRPr="004B053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Резерв. Арифметические действия. Письменное сложение и вычитание.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B1EB9" w:rsidRDefault="00AB1EB9" w:rsidP="000B19BD">
            <w:pPr>
              <w:jc w:val="center"/>
            </w:pPr>
            <w:r w:rsidRPr="00C31421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B1EB9" w:rsidRPr="009C503C" w:rsidRDefault="00AB1EB9" w:rsidP="000E625B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B1EB9" w:rsidRPr="009C503C" w:rsidRDefault="00AB1EB9" w:rsidP="000E625B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B1EB9" w:rsidRPr="009C503C" w:rsidRDefault="00AB1EB9" w:rsidP="005B13EA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12.05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EB9" w:rsidRPr="009C503C" w:rsidRDefault="00AB1EB9" w:rsidP="005B13EA">
            <w:pPr>
              <w:autoSpaceDE w:val="0"/>
              <w:autoSpaceDN w:val="0"/>
              <w:spacing w:before="98" w:after="0" w:line="262" w:lineRule="auto"/>
              <w:ind w:left="142" w:right="576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B1EB9" w:rsidRDefault="00AB1EB9" w:rsidP="00FF124E">
            <w:pPr>
              <w:ind w:left="142"/>
            </w:pPr>
            <w:proofErr w:type="spellStart"/>
            <w:r w:rsidRPr="00D5395B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</w:p>
        </w:tc>
      </w:tr>
      <w:tr w:rsidR="00AB1EB9" w:rsidRPr="000E625B" w:rsidTr="00935645">
        <w:trPr>
          <w:trHeight w:hRule="exact" w:val="130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B1EB9" w:rsidRPr="009C503C" w:rsidRDefault="00AB1EB9" w:rsidP="000E625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165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B1EB9" w:rsidRPr="00192B70" w:rsidRDefault="00AB1EB9" w:rsidP="00980671">
            <w:pPr>
              <w:autoSpaceDE w:val="0"/>
              <w:autoSpaceDN w:val="0"/>
              <w:spacing w:before="98" w:after="0" w:line="262" w:lineRule="auto"/>
              <w:ind w:left="132" w:right="107"/>
              <w:rPr>
                <w:lang w:val="ru-RU"/>
              </w:rPr>
            </w:pP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Резерв. Арифметические </w:t>
            </w:r>
            <w:r w:rsidRPr="00192B70">
              <w:rPr>
                <w:lang w:val="ru-RU"/>
              </w:rPr>
              <w:br/>
            </w: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действия. Числа от 1 до 100.</w:t>
            </w:r>
          </w:p>
          <w:p w:rsidR="00AB1EB9" w:rsidRPr="00935645" w:rsidRDefault="00AB1EB9" w:rsidP="00324629">
            <w:pPr>
              <w:autoSpaceDE w:val="0"/>
              <w:autoSpaceDN w:val="0"/>
              <w:spacing w:before="70" w:after="0" w:line="230" w:lineRule="auto"/>
              <w:ind w:left="132" w:right="107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r w:rsidRPr="0093564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</w:t>
            </w:r>
            <w:proofErr w:type="spellStart"/>
            <w:r w:rsidR="00935645" w:rsidRPr="0093564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ромежуточна</w:t>
            </w:r>
            <w:r w:rsidR="0093564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я</w:t>
            </w:r>
            <w:r w:rsidR="003246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аттестация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B1EB9" w:rsidRDefault="00AB1EB9" w:rsidP="000B19BD">
            <w:pPr>
              <w:jc w:val="center"/>
            </w:pPr>
            <w:r w:rsidRPr="00C31421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B1EB9" w:rsidRPr="00CA5212" w:rsidRDefault="00AB1EB9" w:rsidP="000E625B">
            <w:pPr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 xml:space="preserve"> 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B1EB9" w:rsidRPr="000E625B" w:rsidRDefault="00AB1EB9" w:rsidP="000E625B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B1EB9" w:rsidRPr="00602A9D" w:rsidRDefault="00AB1EB9" w:rsidP="005B13EA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15.05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EB9" w:rsidRPr="000E625B" w:rsidRDefault="00AB1EB9" w:rsidP="005B13EA">
            <w:pPr>
              <w:autoSpaceDE w:val="0"/>
              <w:autoSpaceDN w:val="0"/>
              <w:spacing w:before="98" w:after="0" w:line="262" w:lineRule="auto"/>
              <w:ind w:left="142" w:right="57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B1EB9" w:rsidRPr="00935645" w:rsidRDefault="00935645" w:rsidP="00FF124E">
            <w:pPr>
              <w:ind w:left="142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Контрольная работа</w:t>
            </w:r>
          </w:p>
        </w:tc>
      </w:tr>
      <w:tr w:rsidR="00F10E72" w:rsidRPr="000E625B" w:rsidTr="005B13EA">
        <w:trPr>
          <w:trHeight w:hRule="exact" w:val="114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0E72" w:rsidRPr="009C503C" w:rsidRDefault="00F10E72" w:rsidP="000E625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166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10E72" w:rsidRPr="00192B70" w:rsidRDefault="00F10E72" w:rsidP="00980671">
            <w:pPr>
              <w:autoSpaceDE w:val="0"/>
              <w:autoSpaceDN w:val="0"/>
              <w:spacing w:before="98" w:after="0" w:line="262" w:lineRule="auto"/>
              <w:ind w:left="72" w:right="107"/>
              <w:rPr>
                <w:lang w:val="ru-RU"/>
              </w:rPr>
            </w:pP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Резерв. Арифметические </w:t>
            </w:r>
            <w:r w:rsidRPr="00192B70">
              <w:rPr>
                <w:lang w:val="ru-RU"/>
              </w:rPr>
              <w:br/>
            </w: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действия. Числа от 1 до 100.</w:t>
            </w:r>
          </w:p>
          <w:p w:rsidR="00F10E72" w:rsidRDefault="00F10E72" w:rsidP="00980671">
            <w:pPr>
              <w:autoSpaceDE w:val="0"/>
              <w:autoSpaceDN w:val="0"/>
              <w:spacing w:before="70" w:after="0" w:line="230" w:lineRule="auto"/>
              <w:ind w:left="72" w:right="107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Деление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0E72" w:rsidRDefault="00F10E72" w:rsidP="000B19BD">
            <w:pPr>
              <w:jc w:val="center"/>
            </w:pPr>
            <w:r w:rsidRPr="00C31421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0E72" w:rsidRPr="000E625B" w:rsidRDefault="00F10E72" w:rsidP="000E625B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0E72" w:rsidRPr="000E625B" w:rsidRDefault="00F10E72" w:rsidP="000E625B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0E72" w:rsidRPr="00602A9D" w:rsidRDefault="00F10E72" w:rsidP="00602A9D">
            <w:pPr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 xml:space="preserve">  16.05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E72" w:rsidRPr="000E625B" w:rsidRDefault="00F10E72" w:rsidP="005B13EA">
            <w:pPr>
              <w:autoSpaceDE w:val="0"/>
              <w:autoSpaceDN w:val="0"/>
              <w:spacing w:before="98" w:after="0" w:line="262" w:lineRule="auto"/>
              <w:ind w:left="142" w:right="57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0E72" w:rsidRDefault="00F10E72" w:rsidP="00FF124E">
            <w:pPr>
              <w:ind w:left="142"/>
            </w:pPr>
            <w:proofErr w:type="spellStart"/>
            <w:r w:rsidRPr="00467C85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</w:p>
        </w:tc>
      </w:tr>
      <w:tr w:rsidR="00F10E72" w:rsidRPr="000E625B" w:rsidTr="00935645">
        <w:trPr>
          <w:trHeight w:hRule="exact" w:val="136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0E72" w:rsidRPr="009C503C" w:rsidRDefault="00F10E72" w:rsidP="000E625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167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10E72" w:rsidRPr="00842290" w:rsidRDefault="00F10E72" w:rsidP="00980671">
            <w:pPr>
              <w:tabs>
                <w:tab w:val="left" w:pos="132"/>
              </w:tabs>
              <w:autoSpaceDE w:val="0"/>
              <w:autoSpaceDN w:val="0"/>
              <w:spacing w:before="100" w:after="0" w:line="262" w:lineRule="auto"/>
              <w:ind w:left="132" w:right="107"/>
              <w:rPr>
                <w:lang w:val="ru-RU"/>
              </w:rPr>
            </w:pP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Резерв. Текстовые задачи. Задачи на конкретный </w:t>
            </w:r>
            <w:r w:rsidRPr="00192B70">
              <w:rPr>
                <w:lang w:val="ru-RU"/>
              </w:rPr>
              <w:br/>
            </w: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смысл арифметических </w:t>
            </w:r>
            <w:r w:rsidRPr="00192B70">
              <w:rPr>
                <w:lang w:val="ru-RU"/>
              </w:rPr>
              <w:br/>
            </w: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действий.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0E72" w:rsidRDefault="00F10E72" w:rsidP="000B19BD">
            <w:pPr>
              <w:jc w:val="center"/>
            </w:pPr>
            <w:r w:rsidRPr="00C31421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0E72" w:rsidRPr="000E625B" w:rsidRDefault="00F10E72" w:rsidP="000E625B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0E72" w:rsidRPr="000E625B" w:rsidRDefault="00F10E72" w:rsidP="000E625B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0E72" w:rsidRPr="00602A9D" w:rsidRDefault="00F10E72" w:rsidP="005B13EA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17.05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E72" w:rsidRPr="000E625B" w:rsidRDefault="00F10E72" w:rsidP="005B13EA">
            <w:pPr>
              <w:autoSpaceDE w:val="0"/>
              <w:autoSpaceDN w:val="0"/>
              <w:spacing w:before="98" w:after="0" w:line="262" w:lineRule="auto"/>
              <w:ind w:left="142" w:right="57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0E72" w:rsidRDefault="00F10E72" w:rsidP="00FF124E">
            <w:pPr>
              <w:ind w:left="142"/>
            </w:pPr>
            <w:proofErr w:type="spellStart"/>
            <w:r w:rsidRPr="00467C85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</w:p>
        </w:tc>
      </w:tr>
      <w:tr w:rsidR="00F10E72" w:rsidRPr="002C21E2" w:rsidTr="001B3B29">
        <w:trPr>
          <w:trHeight w:hRule="exact" w:val="103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0E72" w:rsidRPr="009C503C" w:rsidRDefault="00F10E72" w:rsidP="000E625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168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10E72" w:rsidRPr="002C21E2" w:rsidRDefault="00F10E72" w:rsidP="00980671">
            <w:pPr>
              <w:autoSpaceDE w:val="0"/>
              <w:autoSpaceDN w:val="0"/>
              <w:spacing w:before="98" w:after="0"/>
              <w:ind w:left="72" w:right="107"/>
              <w:rPr>
                <w:lang w:val="ru-RU"/>
              </w:rPr>
            </w:pP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Резерв. 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Текстовые задачи. Задачи в два действия. Повторение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0E72" w:rsidRDefault="00F10E72" w:rsidP="000B19BD">
            <w:pPr>
              <w:jc w:val="center"/>
            </w:pPr>
            <w:r w:rsidRPr="00C31421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0E72" w:rsidRPr="002C21E2" w:rsidRDefault="00F10E72" w:rsidP="000E625B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0E72" w:rsidRPr="002C21E2" w:rsidRDefault="00F10E72" w:rsidP="000E625B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0E72" w:rsidRPr="002C21E2" w:rsidRDefault="00F10E72" w:rsidP="005B13EA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18.05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E72" w:rsidRPr="002C21E2" w:rsidRDefault="00F10E72" w:rsidP="005B13EA">
            <w:pPr>
              <w:autoSpaceDE w:val="0"/>
              <w:autoSpaceDN w:val="0"/>
              <w:spacing w:before="98" w:after="0" w:line="262" w:lineRule="auto"/>
              <w:ind w:left="142" w:right="576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0E72" w:rsidRDefault="00F10E72" w:rsidP="00FF124E">
            <w:pPr>
              <w:ind w:left="142"/>
            </w:pPr>
            <w:proofErr w:type="spellStart"/>
            <w:r w:rsidRPr="00467C85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</w:p>
        </w:tc>
      </w:tr>
      <w:tr w:rsidR="00F10E72" w:rsidRPr="002C21E2" w:rsidTr="001B3B29">
        <w:trPr>
          <w:trHeight w:hRule="exact" w:val="169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0E72" w:rsidRPr="009C503C" w:rsidRDefault="00F10E72" w:rsidP="000E625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169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10E72" w:rsidRDefault="00F10E72" w:rsidP="00980671">
            <w:pPr>
              <w:autoSpaceDE w:val="0"/>
              <w:autoSpaceDN w:val="0"/>
              <w:spacing w:before="98" w:after="0" w:line="281" w:lineRule="auto"/>
              <w:ind w:left="132" w:right="107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Резерв. </w:t>
            </w: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Пространственные отношения и </w:t>
            </w:r>
            <w:r w:rsidRPr="00192B70">
              <w:rPr>
                <w:lang w:val="ru-RU"/>
              </w:rPr>
              <w:br/>
            </w: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геометрические фигуры. </w:t>
            </w:r>
            <w:r w:rsidRPr="0084229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Геометрические фигуры. Периметр. Повторение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0E72" w:rsidRDefault="00F10E72" w:rsidP="000B19BD">
            <w:pPr>
              <w:jc w:val="center"/>
            </w:pPr>
            <w:r w:rsidRPr="00A363FB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0E72" w:rsidRPr="00842290" w:rsidRDefault="00F10E72" w:rsidP="000E625B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0E72" w:rsidRPr="00842290" w:rsidRDefault="00F10E72" w:rsidP="000E625B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0E72" w:rsidRPr="00842290" w:rsidRDefault="00F10E72" w:rsidP="005B13EA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19.05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E72" w:rsidRPr="00842290" w:rsidRDefault="00F10E72" w:rsidP="005B13EA">
            <w:pPr>
              <w:autoSpaceDE w:val="0"/>
              <w:autoSpaceDN w:val="0"/>
              <w:spacing w:before="98" w:after="0" w:line="262" w:lineRule="auto"/>
              <w:ind w:left="142" w:right="576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0E72" w:rsidRDefault="00F10E72" w:rsidP="00FF124E">
            <w:pPr>
              <w:ind w:left="142"/>
            </w:pPr>
            <w:proofErr w:type="spellStart"/>
            <w:r w:rsidRPr="004C2C3D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Устныйопрос</w:t>
            </w:r>
            <w:proofErr w:type="spellEnd"/>
          </w:p>
        </w:tc>
      </w:tr>
      <w:tr w:rsidR="00F10E72" w:rsidRPr="00842290" w:rsidTr="001B3B29">
        <w:trPr>
          <w:trHeight w:hRule="exact" w:val="11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0E72" w:rsidRPr="009C503C" w:rsidRDefault="00F10E72" w:rsidP="000E625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170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10E72" w:rsidRDefault="00F10E72" w:rsidP="00980671">
            <w:pPr>
              <w:autoSpaceDE w:val="0"/>
              <w:autoSpaceDN w:val="0"/>
              <w:spacing w:before="98" w:after="0" w:line="281" w:lineRule="auto"/>
              <w:ind w:left="132" w:right="107" w:hanging="13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Резерв. Математическая информация. Работа с </w:t>
            </w:r>
            <w:r w:rsidRPr="00192B70">
              <w:rPr>
                <w:lang w:val="ru-RU"/>
              </w:rPr>
              <w:br/>
            </w:r>
            <w:r w:rsidRPr="00192B7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информацией. </w:t>
            </w:r>
            <w:r w:rsidRPr="0084229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Повторение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0E72" w:rsidRDefault="00F10E72" w:rsidP="000B19BD">
            <w:pPr>
              <w:jc w:val="center"/>
            </w:pPr>
            <w:r w:rsidRPr="00A363FB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0E72" w:rsidRPr="00842290" w:rsidRDefault="00F10E72" w:rsidP="000E625B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0E72" w:rsidRPr="00842290" w:rsidRDefault="00F10E72" w:rsidP="000E625B">
            <w:pPr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0E72" w:rsidRPr="00842290" w:rsidRDefault="00F10E72" w:rsidP="005B13EA">
            <w:pPr>
              <w:ind w:left="14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22.05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E72" w:rsidRPr="00842290" w:rsidRDefault="00F10E72" w:rsidP="005B13EA">
            <w:pPr>
              <w:autoSpaceDE w:val="0"/>
              <w:autoSpaceDN w:val="0"/>
              <w:spacing w:before="98" w:after="0" w:line="262" w:lineRule="auto"/>
              <w:ind w:left="142" w:right="576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124E" w:rsidRDefault="00F10E72" w:rsidP="00FF1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proofErr w:type="spellStart"/>
            <w:r w:rsidRPr="004C2C3D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</w:t>
            </w:r>
            <w:proofErr w:type="spellEnd"/>
          </w:p>
          <w:p w:rsidR="00F10E72" w:rsidRDefault="00F10E72">
            <w:proofErr w:type="spellStart"/>
            <w:r w:rsidRPr="004C2C3D"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опрос</w:t>
            </w:r>
            <w:proofErr w:type="spellEnd"/>
          </w:p>
        </w:tc>
      </w:tr>
      <w:tr w:rsidR="005B13EA" w:rsidRPr="000E625B" w:rsidTr="00602A9D">
        <w:trPr>
          <w:trHeight w:hRule="exact" w:val="808"/>
        </w:trPr>
        <w:tc>
          <w:tcPr>
            <w:tcW w:w="3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B13EA" w:rsidRPr="000E625B" w:rsidRDefault="005B13EA" w:rsidP="000E625B">
            <w:pPr>
              <w:autoSpaceDE w:val="0"/>
              <w:autoSpaceDN w:val="0"/>
              <w:spacing w:before="98" w:after="0" w:line="262" w:lineRule="auto"/>
              <w:ind w:left="72" w:right="288"/>
              <w:rPr>
                <w:rFonts w:ascii="Cambria" w:eastAsia="MS Mincho" w:hAnsi="Cambria" w:cs="Times New Roman"/>
                <w:lang w:val="ru-RU"/>
              </w:rPr>
            </w:pPr>
            <w:r w:rsidRPr="000E625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4B427F" w:rsidRDefault="005B13EA" w:rsidP="000E625B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Cambria" w:eastAsia="MS Mincho" w:hAnsi="Cambria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tt-RU"/>
              </w:rPr>
              <w:t>170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0B19BD" w:rsidRDefault="00CA5212" w:rsidP="000E625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3EA" w:rsidRPr="00602A9D" w:rsidRDefault="00324629" w:rsidP="000E625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39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B13EA" w:rsidRPr="00602A9D" w:rsidRDefault="005B13EA" w:rsidP="000E625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  <w:lang w:val="ru-RU"/>
              </w:rPr>
            </w:pPr>
          </w:p>
        </w:tc>
      </w:tr>
    </w:tbl>
    <w:p w:rsidR="000051AE" w:rsidRDefault="000051AE">
      <w:pPr>
        <w:autoSpaceDE w:val="0"/>
        <w:autoSpaceDN w:val="0"/>
        <w:spacing w:after="0" w:line="14" w:lineRule="exact"/>
      </w:pPr>
    </w:p>
    <w:p w:rsidR="000051AE" w:rsidRDefault="000051AE">
      <w:pPr>
        <w:sectPr w:rsidR="000051AE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0051AE" w:rsidRDefault="000051AE">
      <w:pPr>
        <w:autoSpaceDE w:val="0"/>
        <w:autoSpaceDN w:val="0"/>
        <w:spacing w:after="78" w:line="220" w:lineRule="exact"/>
      </w:pPr>
    </w:p>
    <w:p w:rsidR="000051AE" w:rsidRDefault="00EE5E65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УЧЕБНО-МЕТОДИЧЕСКОЕ ОБЕСПЕЧЕНИЕ ОБРАЗОВАТЕЛЬНОГО ПРОЦЕССА </w:t>
      </w:r>
    </w:p>
    <w:p w:rsidR="000051AE" w:rsidRDefault="00EE5E65">
      <w:pPr>
        <w:autoSpaceDE w:val="0"/>
        <w:autoSpaceDN w:val="0"/>
        <w:spacing w:before="346"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ОБЯЗАТЕЛЬНЫЕ УЧЕБНЫЕ МАТЕРИАЛЫ ДЛЯ УЧЕНИКА</w:t>
      </w:r>
    </w:p>
    <w:p w:rsidR="000051AE" w:rsidRPr="00EE5E65" w:rsidRDefault="00EE5E65">
      <w:pPr>
        <w:autoSpaceDE w:val="0"/>
        <w:autoSpaceDN w:val="0"/>
        <w:spacing w:before="166" w:after="0" w:line="271" w:lineRule="auto"/>
        <w:ind w:right="144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Математика (в 2 частях), 2 класс /Моро М.И., </w:t>
      </w:r>
      <w:proofErr w:type="spellStart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Бантова</w:t>
      </w:r>
      <w:proofErr w:type="spellEnd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 М.А., </w:t>
      </w:r>
      <w:proofErr w:type="spellStart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Бельтюкова</w:t>
      </w:r>
      <w:proofErr w:type="spellEnd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 Г.В. и другие, Акционерное общество «Издательство «Просвещение»; </w:t>
      </w:r>
      <w:r w:rsidRPr="00EE5E65">
        <w:rPr>
          <w:lang w:val="ru-RU"/>
        </w:rPr>
        <w:br/>
      </w: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Введите свой вариант:</w:t>
      </w:r>
    </w:p>
    <w:p w:rsidR="000051AE" w:rsidRPr="00EE5E65" w:rsidRDefault="00EE5E65">
      <w:pPr>
        <w:autoSpaceDE w:val="0"/>
        <w:autoSpaceDN w:val="0"/>
        <w:spacing w:before="262" w:after="0" w:line="230" w:lineRule="auto"/>
        <w:rPr>
          <w:lang w:val="ru-RU"/>
        </w:rPr>
      </w:pPr>
      <w:r w:rsidRPr="00EE5E65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:rsidR="000051AE" w:rsidRPr="00EE5E65" w:rsidRDefault="00EE5E65">
      <w:pPr>
        <w:autoSpaceDE w:val="0"/>
        <w:autoSpaceDN w:val="0"/>
        <w:spacing w:before="166" w:after="0" w:line="286" w:lineRule="auto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Коллекции электронных образовательных ресурсов </w:t>
      </w:r>
      <w:r w:rsidRPr="00EE5E65">
        <w:rPr>
          <w:lang w:val="ru-RU"/>
        </w:rPr>
        <w:br/>
      </w: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1. «Единое окно доступа к образовательным ресурсам»-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windows</w:t>
      </w: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EE5E65">
        <w:rPr>
          <w:lang w:val="ru-RU"/>
        </w:rPr>
        <w:br/>
      </w: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2. «Единая коллекция цифровых образовательных ресурсов» -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school</w:t>
      </w: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collektion</w:t>
      </w:r>
      <w:proofErr w:type="spellEnd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 3.«Федеральный центр информационных образовательных ресурсов» -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fcior</w:t>
      </w:r>
      <w:proofErr w:type="spellEnd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eor</w:t>
      </w:r>
      <w:proofErr w:type="spellEnd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 4. Каталог образовательных ресурсов сети Интернет для школы</w:t>
      </w:r>
      <w:proofErr w:type="gramStart"/>
      <w:r>
        <w:rPr>
          <w:rFonts w:ascii="Times New Roman" w:eastAsia="Times New Roman" w:hAnsi="Times New Roman"/>
          <w:color w:val="000000"/>
          <w:sz w:val="24"/>
        </w:rPr>
        <w:t>http</w:t>
      </w:r>
      <w:proofErr w:type="gramEnd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katalog</w:t>
      </w:r>
      <w:proofErr w:type="spellEnd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iot</w:t>
      </w:r>
      <w:proofErr w:type="spellEnd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/ 5. Библиотека материалов для </w:t>
      </w:r>
      <w:proofErr w:type="gramStart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начальной</w:t>
      </w:r>
      <w:proofErr w:type="gramEnd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 школы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nachalka</w:t>
      </w:r>
      <w:proofErr w:type="spellEnd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com</w:t>
      </w: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biblioteka</w:t>
      </w:r>
      <w:proofErr w:type="spellEnd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 6. </w:t>
      </w:r>
      <w:r>
        <w:rPr>
          <w:rFonts w:ascii="Times New Roman" w:eastAsia="Times New Roman" w:hAnsi="Times New Roman"/>
          <w:color w:val="000000"/>
          <w:sz w:val="24"/>
        </w:rPr>
        <w:t>M</w:t>
      </w: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е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todkabinet</w:t>
      </w:r>
      <w:proofErr w:type="spellEnd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eu</w:t>
      </w:r>
      <w:proofErr w:type="spellEnd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: </w:t>
      </w:r>
      <w:r w:rsidRPr="00EE5E65">
        <w:rPr>
          <w:lang w:val="ru-RU"/>
        </w:rPr>
        <w:br/>
      </w: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информационно-методический кабинет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metodkabinet</w:t>
      </w:r>
      <w:proofErr w:type="spellEnd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eu</w:t>
      </w:r>
      <w:proofErr w:type="spellEnd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/ 7. Каталог образовательных ресурсов сети «Интернет»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catalog</w:t>
      </w: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iot</w:t>
      </w:r>
      <w:proofErr w:type="spellEnd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EE5E65">
        <w:rPr>
          <w:lang w:val="ru-RU"/>
        </w:rPr>
        <w:br/>
      </w: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8. Российский образовательный портал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school</w:t>
      </w: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EE5E65">
        <w:rPr>
          <w:lang w:val="ru-RU"/>
        </w:rPr>
        <w:br/>
      </w: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9. Портал «Российское образование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</w:p>
    <w:p w:rsidR="000051AE" w:rsidRPr="00EE5E65" w:rsidRDefault="00EE5E65">
      <w:pPr>
        <w:autoSpaceDE w:val="0"/>
        <w:autoSpaceDN w:val="0"/>
        <w:spacing w:before="262" w:after="0" w:line="230" w:lineRule="auto"/>
        <w:rPr>
          <w:lang w:val="ru-RU"/>
        </w:rPr>
      </w:pPr>
      <w:r w:rsidRPr="00EE5E65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:rsidR="000051AE" w:rsidRPr="00EE5E65" w:rsidRDefault="00EE5E65">
      <w:pPr>
        <w:autoSpaceDE w:val="0"/>
        <w:autoSpaceDN w:val="0"/>
        <w:spacing w:before="166" w:after="0" w:line="283" w:lineRule="auto"/>
        <w:ind w:right="1440"/>
        <w:rPr>
          <w:lang w:val="ru-RU"/>
        </w:rPr>
      </w:pPr>
      <w:proofErr w:type="gramStart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Математика </w:t>
      </w:r>
      <w:r w:rsidRPr="00EE5E65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bi</w:t>
      </w: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2</w:t>
      </w:r>
      <w:r>
        <w:rPr>
          <w:rFonts w:ascii="Times New Roman" w:eastAsia="Times New Roman" w:hAnsi="Times New Roman"/>
          <w:color w:val="000000"/>
          <w:sz w:val="24"/>
        </w:rPr>
        <w:t>o</w:t>
      </w: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2</w:t>
      </w:r>
      <w:r>
        <w:rPr>
          <w:rFonts w:ascii="Times New Roman" w:eastAsia="Times New Roman" w:hAnsi="Times New Roman"/>
          <w:color w:val="000000"/>
          <w:sz w:val="24"/>
        </w:rPr>
        <w:t>t</w:t>
      </w: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training</w:t>
      </w: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subhttps</w:t>
      </w:r>
      <w:proofErr w:type="spellEnd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soloveycenter</w:t>
      </w:r>
      <w:proofErr w:type="spellEnd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pro</w:t>
      </w: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/ </w:t>
      </w:r>
      <w:r w:rsidRPr="00EE5E65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onlyege</w:t>
      </w:r>
      <w:proofErr w:type="spellEnd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ege</w:t>
      </w:r>
      <w:proofErr w:type="spellEnd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vpr</w:t>
      </w:r>
      <w:proofErr w:type="spellEnd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-4/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vpr</w:t>
      </w:r>
      <w:proofErr w:type="spellEnd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matematika</w:t>
      </w:r>
      <w:proofErr w:type="spellEnd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-4/ </w:t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onlinetestpad</w:t>
      </w:r>
      <w:proofErr w:type="spellEnd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com</w:t>
      </w: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tests</w:t>
      </w:r>
      <w:r w:rsidRPr="00EE5E65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klass</w:t>
      </w:r>
      <w:proofErr w:type="spellEnd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39.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klassnye</w:t>
      </w:r>
      <w:proofErr w:type="spellEnd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resursy</w:t>
      </w:r>
      <w:proofErr w:type="spellEnd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/ </w:t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uchportal</w:t>
      </w:r>
      <w:proofErr w:type="spellEnd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load</w:t>
      </w: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/47-2-2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school</w:t>
      </w: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collection</w:t>
      </w: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/ </w:t>
      </w:r>
      <w:r w:rsidRPr="00EE5E65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um</w:t>
      </w: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razum</w:t>
      </w:r>
      <w:proofErr w:type="spellEnd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load</w:t>
      </w: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uchebnye</w:t>
      </w:r>
      <w:proofErr w:type="spellEnd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_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prezentacii</w:t>
      </w:r>
      <w:proofErr w:type="spellEnd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nachalnaja</w:t>
      </w:r>
      <w:proofErr w:type="spellEnd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_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shkola</w:t>
      </w:r>
      <w:proofErr w:type="spellEnd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/18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internet</w:t>
      </w: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chgk</w:t>
      </w:r>
      <w:proofErr w:type="spellEnd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info</w:t>
      </w: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/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vbg</w:t>
      </w:r>
      <w:proofErr w:type="spellEnd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/~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kvint</w:t>
      </w:r>
      <w:proofErr w:type="spellEnd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im</w:t>
      </w:r>
      <w:proofErr w:type="spellEnd"/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htm</w:t>
      </w:r>
      <w:proofErr w:type="spellEnd"/>
      <w:proofErr w:type="gramEnd"/>
    </w:p>
    <w:p w:rsidR="000051AE" w:rsidRPr="00EE5E65" w:rsidRDefault="000051AE">
      <w:pPr>
        <w:rPr>
          <w:lang w:val="ru-RU"/>
        </w:rPr>
        <w:sectPr w:rsidR="000051AE" w:rsidRPr="00EE5E65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0051AE" w:rsidRPr="00EE5E65" w:rsidRDefault="000051AE">
      <w:pPr>
        <w:autoSpaceDE w:val="0"/>
        <w:autoSpaceDN w:val="0"/>
        <w:spacing w:after="78" w:line="220" w:lineRule="exact"/>
        <w:rPr>
          <w:lang w:val="ru-RU"/>
        </w:rPr>
      </w:pPr>
    </w:p>
    <w:p w:rsidR="000051AE" w:rsidRPr="00EE5E65" w:rsidRDefault="00EE5E65">
      <w:pPr>
        <w:autoSpaceDE w:val="0"/>
        <w:autoSpaceDN w:val="0"/>
        <w:spacing w:after="0" w:line="230" w:lineRule="auto"/>
        <w:rPr>
          <w:lang w:val="ru-RU"/>
        </w:rPr>
      </w:pPr>
      <w:r w:rsidRPr="00EE5E65">
        <w:rPr>
          <w:rFonts w:ascii="Times New Roman" w:eastAsia="Times New Roman" w:hAnsi="Times New Roman"/>
          <w:b/>
          <w:color w:val="000000"/>
          <w:sz w:val="24"/>
          <w:lang w:val="ru-RU"/>
        </w:rPr>
        <w:t>МАТЕРИАЛЬНО-ТЕХНИЧЕСКОЕ ОБЕСПЕЧЕНИЕ ОБРАЗОВАТЕЛЬНОГО ПРОЦЕССА</w:t>
      </w:r>
    </w:p>
    <w:p w:rsidR="000051AE" w:rsidRPr="00EE5E65" w:rsidRDefault="00EE5E65">
      <w:pPr>
        <w:autoSpaceDE w:val="0"/>
        <w:autoSpaceDN w:val="0"/>
        <w:spacing w:before="346" w:after="0" w:line="230" w:lineRule="auto"/>
        <w:rPr>
          <w:lang w:val="ru-RU"/>
        </w:rPr>
      </w:pPr>
      <w:r w:rsidRPr="00EE5E65">
        <w:rPr>
          <w:rFonts w:ascii="Times New Roman" w:eastAsia="Times New Roman" w:hAnsi="Times New Roman"/>
          <w:b/>
          <w:color w:val="000000"/>
          <w:sz w:val="24"/>
          <w:lang w:val="ru-RU"/>
        </w:rPr>
        <w:t>УЧЕБНОЕ ОБОРУДОВАНИЕ</w:t>
      </w:r>
    </w:p>
    <w:p w:rsidR="000051AE" w:rsidRPr="00EE5E65" w:rsidRDefault="00EE5E65">
      <w:pPr>
        <w:autoSpaceDE w:val="0"/>
        <w:autoSpaceDN w:val="0"/>
        <w:spacing w:before="262" w:after="0" w:line="230" w:lineRule="auto"/>
        <w:rPr>
          <w:lang w:val="ru-RU"/>
        </w:rPr>
      </w:pPr>
      <w:r w:rsidRPr="00EE5E65">
        <w:rPr>
          <w:rFonts w:ascii="Times New Roman" w:eastAsia="Times New Roman" w:hAnsi="Times New Roman"/>
          <w:b/>
          <w:color w:val="000000"/>
          <w:sz w:val="24"/>
          <w:lang w:val="ru-RU"/>
        </w:rPr>
        <w:t>ОБОРУДОВАНИЕ ДЛЯ ПРОВЕДЕНИЯ ЛАБОРАТОРНЫХ И ПРАКТИЧЕСКИХ РАБОТ</w:t>
      </w:r>
    </w:p>
    <w:p w:rsidR="000051AE" w:rsidRPr="00EE5E65" w:rsidRDefault="00EE5E65">
      <w:pPr>
        <w:autoSpaceDE w:val="0"/>
        <w:autoSpaceDN w:val="0"/>
        <w:spacing w:before="166" w:after="0" w:line="230" w:lineRule="auto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1. Классная магнитная доска. </w:t>
      </w:r>
    </w:p>
    <w:p w:rsidR="000051AE" w:rsidRPr="00EE5E65" w:rsidRDefault="00EE5E65">
      <w:pPr>
        <w:autoSpaceDE w:val="0"/>
        <w:autoSpaceDN w:val="0"/>
        <w:spacing w:before="70" w:after="0" w:line="230" w:lineRule="auto"/>
        <w:rPr>
          <w:lang w:val="ru-RU"/>
        </w:rPr>
      </w:pPr>
      <w:r w:rsidRPr="00EE5E65">
        <w:rPr>
          <w:rFonts w:ascii="Times New Roman" w:eastAsia="Times New Roman" w:hAnsi="Times New Roman"/>
          <w:color w:val="000000"/>
          <w:sz w:val="24"/>
          <w:lang w:val="ru-RU"/>
        </w:rPr>
        <w:t xml:space="preserve">2. Настенная доска с приспособлением для крепления картинок. </w:t>
      </w:r>
    </w:p>
    <w:p w:rsidR="000051AE" w:rsidRDefault="00EE5E65" w:rsidP="00BB368E">
      <w:pPr>
        <w:autoSpaceDE w:val="0"/>
        <w:autoSpaceDN w:val="0"/>
        <w:spacing w:before="70" w:after="0" w:line="262" w:lineRule="auto"/>
        <w:ind w:right="9072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 xml:space="preserve">3. Колонки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 xml:space="preserve">4. Компьютер </w:t>
      </w:r>
    </w:p>
    <w:p w:rsidR="00BB368E" w:rsidRDefault="00BB368E" w:rsidP="00BB368E">
      <w:pPr>
        <w:autoSpaceDE w:val="0"/>
        <w:autoSpaceDN w:val="0"/>
        <w:spacing w:before="70" w:after="0" w:line="262" w:lineRule="auto"/>
        <w:ind w:right="9072"/>
        <w:rPr>
          <w:lang w:val="ru-RU"/>
        </w:rPr>
      </w:pPr>
    </w:p>
    <w:p w:rsidR="00BB368E" w:rsidRDefault="00BB368E" w:rsidP="00BB368E">
      <w:pPr>
        <w:autoSpaceDE w:val="0"/>
        <w:autoSpaceDN w:val="0"/>
        <w:spacing w:before="70" w:after="0" w:line="262" w:lineRule="auto"/>
        <w:ind w:right="9072"/>
        <w:rPr>
          <w:lang w:val="ru-RU"/>
        </w:rPr>
      </w:pPr>
    </w:p>
    <w:p w:rsidR="00BB368E" w:rsidRDefault="00BB368E" w:rsidP="00BB368E">
      <w:pPr>
        <w:autoSpaceDE w:val="0"/>
        <w:autoSpaceDN w:val="0"/>
        <w:spacing w:before="70" w:after="0" w:line="262" w:lineRule="auto"/>
        <w:ind w:right="9072"/>
        <w:rPr>
          <w:lang w:val="ru-RU"/>
        </w:rPr>
      </w:pPr>
    </w:p>
    <w:p w:rsidR="00EE5E65" w:rsidRPr="00BB368E" w:rsidRDefault="00EE5E65">
      <w:pPr>
        <w:rPr>
          <w:lang w:val="ru-RU"/>
        </w:rPr>
      </w:pPr>
    </w:p>
    <w:sectPr w:rsidR="00EE5E65" w:rsidRPr="00BB368E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1CB16716"/>
    <w:multiLevelType w:val="hybridMultilevel"/>
    <w:tmpl w:val="B4B65D00"/>
    <w:lvl w:ilvl="0" w:tplc="2676E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>
    <w:useFELayout/>
  </w:compat>
  <w:rsids>
    <w:rsidRoot w:val="00B47730"/>
    <w:rsid w:val="00004870"/>
    <w:rsid w:val="000051AE"/>
    <w:rsid w:val="000142D5"/>
    <w:rsid w:val="00034616"/>
    <w:rsid w:val="000506C9"/>
    <w:rsid w:val="0006063C"/>
    <w:rsid w:val="000B19BD"/>
    <w:rsid w:val="000E625B"/>
    <w:rsid w:val="000E6F19"/>
    <w:rsid w:val="0015074B"/>
    <w:rsid w:val="00156531"/>
    <w:rsid w:val="0016077A"/>
    <w:rsid w:val="00170EDD"/>
    <w:rsid w:val="00172439"/>
    <w:rsid w:val="001B06E3"/>
    <w:rsid w:val="001B3B29"/>
    <w:rsid w:val="00205B9E"/>
    <w:rsid w:val="002273E6"/>
    <w:rsid w:val="00260764"/>
    <w:rsid w:val="00260FC8"/>
    <w:rsid w:val="0029639D"/>
    <w:rsid w:val="002C21E2"/>
    <w:rsid w:val="00311F29"/>
    <w:rsid w:val="00324629"/>
    <w:rsid w:val="00326F90"/>
    <w:rsid w:val="003759C8"/>
    <w:rsid w:val="003808F6"/>
    <w:rsid w:val="003A66F3"/>
    <w:rsid w:val="003B63CC"/>
    <w:rsid w:val="003D32C2"/>
    <w:rsid w:val="004642BD"/>
    <w:rsid w:val="004B427F"/>
    <w:rsid w:val="004C5B0C"/>
    <w:rsid w:val="0050352F"/>
    <w:rsid w:val="00530EBC"/>
    <w:rsid w:val="005B13EA"/>
    <w:rsid w:val="005B45E6"/>
    <w:rsid w:val="005C642E"/>
    <w:rsid w:val="005E2A7E"/>
    <w:rsid w:val="00602A9D"/>
    <w:rsid w:val="006332F9"/>
    <w:rsid w:val="00633A6B"/>
    <w:rsid w:val="00666CCF"/>
    <w:rsid w:val="00674473"/>
    <w:rsid w:val="00721ABF"/>
    <w:rsid w:val="00731DE5"/>
    <w:rsid w:val="00756655"/>
    <w:rsid w:val="00774D6F"/>
    <w:rsid w:val="007A096F"/>
    <w:rsid w:val="007B7B17"/>
    <w:rsid w:val="00842290"/>
    <w:rsid w:val="00871975"/>
    <w:rsid w:val="00876210"/>
    <w:rsid w:val="00890806"/>
    <w:rsid w:val="00894297"/>
    <w:rsid w:val="008A1ABE"/>
    <w:rsid w:val="008C23B2"/>
    <w:rsid w:val="008D15D9"/>
    <w:rsid w:val="008D4C14"/>
    <w:rsid w:val="0092015A"/>
    <w:rsid w:val="00935645"/>
    <w:rsid w:val="00980671"/>
    <w:rsid w:val="009C503C"/>
    <w:rsid w:val="00A949B1"/>
    <w:rsid w:val="00AA1D8D"/>
    <w:rsid w:val="00AB1EB9"/>
    <w:rsid w:val="00AC44B3"/>
    <w:rsid w:val="00B065F7"/>
    <w:rsid w:val="00B47730"/>
    <w:rsid w:val="00B8291F"/>
    <w:rsid w:val="00BB368E"/>
    <w:rsid w:val="00BD4ACB"/>
    <w:rsid w:val="00C22140"/>
    <w:rsid w:val="00C3055C"/>
    <w:rsid w:val="00C51665"/>
    <w:rsid w:val="00C77E38"/>
    <w:rsid w:val="00CA5212"/>
    <w:rsid w:val="00CB0664"/>
    <w:rsid w:val="00DD7856"/>
    <w:rsid w:val="00E27EFE"/>
    <w:rsid w:val="00E90D1E"/>
    <w:rsid w:val="00E943F0"/>
    <w:rsid w:val="00EE5E65"/>
    <w:rsid w:val="00F10E72"/>
    <w:rsid w:val="00FA1082"/>
    <w:rsid w:val="00FC693F"/>
    <w:rsid w:val="00FE1C9E"/>
    <w:rsid w:val="00FF1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14">
    <w:name w:val="Нет списка1"/>
    <w:next w:val="a4"/>
    <w:uiPriority w:val="99"/>
    <w:semiHidden/>
    <w:unhideWhenUsed/>
    <w:rsid w:val="000E625B"/>
  </w:style>
  <w:style w:type="table" w:customStyle="1" w:styleId="15">
    <w:name w:val="Сетка таблицы1"/>
    <w:basedOn w:val="a3"/>
    <w:next w:val="aff0"/>
    <w:uiPriority w:val="59"/>
    <w:rsid w:val="000E625B"/>
    <w:pPr>
      <w:spacing w:after="0" w:line="240" w:lineRule="auto"/>
    </w:pPr>
    <w:rPr>
      <w:rFonts w:ascii="Cambria" w:eastAsia="MS Mincho" w:hAnsi="Cambria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ветлая заливка1"/>
    <w:basedOn w:val="a3"/>
    <w:next w:val="aff1"/>
    <w:uiPriority w:val="60"/>
    <w:rsid w:val="000E625B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0">
    <w:name w:val="Светлая заливка - Акцент 11"/>
    <w:basedOn w:val="a3"/>
    <w:next w:val="-1"/>
    <w:uiPriority w:val="60"/>
    <w:rsid w:val="000E625B"/>
    <w:pPr>
      <w:spacing w:after="0" w:line="240" w:lineRule="auto"/>
    </w:pPr>
    <w:rPr>
      <w:rFonts w:ascii="Cambria" w:eastAsia="MS Mincho" w:hAnsi="Cambria" w:cs="Times New Roman"/>
      <w:color w:val="365F91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0">
    <w:name w:val="Светлая заливка - Акцент 21"/>
    <w:basedOn w:val="a3"/>
    <w:next w:val="-2"/>
    <w:uiPriority w:val="60"/>
    <w:rsid w:val="000E625B"/>
    <w:pPr>
      <w:spacing w:after="0" w:line="240" w:lineRule="auto"/>
    </w:pPr>
    <w:rPr>
      <w:rFonts w:ascii="Cambria" w:eastAsia="MS Mincho" w:hAnsi="Cambria" w:cs="Times New Roman"/>
      <w:color w:val="943634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10">
    <w:name w:val="Светлая заливка - Акцент 31"/>
    <w:basedOn w:val="a3"/>
    <w:next w:val="-3"/>
    <w:uiPriority w:val="60"/>
    <w:rsid w:val="000E625B"/>
    <w:pPr>
      <w:spacing w:after="0" w:line="240" w:lineRule="auto"/>
    </w:pPr>
    <w:rPr>
      <w:rFonts w:ascii="Cambria" w:eastAsia="MS Mincho" w:hAnsi="Cambria" w:cs="Times New Roman"/>
      <w:color w:val="76923C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410">
    <w:name w:val="Светлая заливка - Акцент 41"/>
    <w:basedOn w:val="a3"/>
    <w:next w:val="-4"/>
    <w:uiPriority w:val="60"/>
    <w:rsid w:val="000E625B"/>
    <w:pPr>
      <w:spacing w:after="0" w:line="240" w:lineRule="auto"/>
    </w:pPr>
    <w:rPr>
      <w:rFonts w:ascii="Cambria" w:eastAsia="MS Mincho" w:hAnsi="Cambria" w:cs="Times New Roman"/>
      <w:color w:val="5F497A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-510">
    <w:name w:val="Светлая заливка - Акцент 51"/>
    <w:basedOn w:val="a3"/>
    <w:next w:val="-5"/>
    <w:uiPriority w:val="60"/>
    <w:rsid w:val="000E625B"/>
    <w:pPr>
      <w:spacing w:after="0" w:line="240" w:lineRule="auto"/>
    </w:pPr>
    <w:rPr>
      <w:rFonts w:ascii="Cambria" w:eastAsia="MS Mincho" w:hAnsi="Cambria" w:cs="Times New Roman"/>
      <w:color w:val="31849B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-610">
    <w:name w:val="Светлая заливка - Акцент 61"/>
    <w:basedOn w:val="a3"/>
    <w:next w:val="-6"/>
    <w:uiPriority w:val="60"/>
    <w:rsid w:val="000E625B"/>
    <w:pPr>
      <w:spacing w:after="0" w:line="240" w:lineRule="auto"/>
    </w:pPr>
    <w:rPr>
      <w:rFonts w:ascii="Cambria" w:eastAsia="MS Mincho" w:hAnsi="Cambria" w:cs="Times New Roman"/>
      <w:color w:val="E36C0A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17">
    <w:name w:val="Светлый список1"/>
    <w:basedOn w:val="a3"/>
    <w:next w:val="aff2"/>
    <w:uiPriority w:val="61"/>
    <w:rsid w:val="000E625B"/>
    <w:pPr>
      <w:spacing w:after="0" w:line="240" w:lineRule="auto"/>
    </w:pPr>
    <w:rPr>
      <w:rFonts w:ascii="Cambria" w:eastAsia="MS Mincho" w:hAnsi="Cambria" w:cs="Times New Roman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1">
    <w:name w:val="Светлый список - Акцент 11"/>
    <w:basedOn w:val="a3"/>
    <w:next w:val="-10"/>
    <w:uiPriority w:val="61"/>
    <w:rsid w:val="000E625B"/>
    <w:pPr>
      <w:spacing w:after="0" w:line="240" w:lineRule="auto"/>
    </w:pPr>
    <w:rPr>
      <w:rFonts w:ascii="Cambria" w:eastAsia="MS Mincho" w:hAnsi="Cambria" w:cs="Times New Roman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-211">
    <w:name w:val="Светлый список - Акцент 21"/>
    <w:basedOn w:val="a3"/>
    <w:next w:val="-20"/>
    <w:uiPriority w:val="61"/>
    <w:rsid w:val="000E625B"/>
    <w:pPr>
      <w:spacing w:after="0" w:line="240" w:lineRule="auto"/>
    </w:pPr>
    <w:rPr>
      <w:rFonts w:ascii="Cambria" w:eastAsia="MS Mincho" w:hAnsi="Cambria" w:cs="Times New Roman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-311">
    <w:name w:val="Светлый список - Акцент 31"/>
    <w:basedOn w:val="a3"/>
    <w:next w:val="-30"/>
    <w:uiPriority w:val="61"/>
    <w:rsid w:val="000E625B"/>
    <w:pPr>
      <w:spacing w:after="0" w:line="240" w:lineRule="auto"/>
    </w:pPr>
    <w:rPr>
      <w:rFonts w:ascii="Cambria" w:eastAsia="MS Mincho" w:hAnsi="Cambria" w:cs="Times New Roman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-411">
    <w:name w:val="Светлый список - Акцент 41"/>
    <w:basedOn w:val="a3"/>
    <w:next w:val="-40"/>
    <w:uiPriority w:val="61"/>
    <w:rsid w:val="000E625B"/>
    <w:pPr>
      <w:spacing w:after="0" w:line="240" w:lineRule="auto"/>
    </w:pPr>
    <w:rPr>
      <w:rFonts w:ascii="Cambria" w:eastAsia="MS Mincho" w:hAnsi="Cambria" w:cs="Times New Roman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-511">
    <w:name w:val="Светлый список - Акцент 51"/>
    <w:basedOn w:val="a3"/>
    <w:next w:val="-50"/>
    <w:uiPriority w:val="61"/>
    <w:rsid w:val="000E625B"/>
    <w:pPr>
      <w:spacing w:after="0" w:line="240" w:lineRule="auto"/>
    </w:pPr>
    <w:rPr>
      <w:rFonts w:ascii="Cambria" w:eastAsia="MS Mincho" w:hAnsi="Cambria" w:cs="Times New Roman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-611">
    <w:name w:val="Светлый список - Акцент 61"/>
    <w:basedOn w:val="a3"/>
    <w:next w:val="-60"/>
    <w:uiPriority w:val="61"/>
    <w:rsid w:val="000E625B"/>
    <w:pPr>
      <w:spacing w:after="0" w:line="240" w:lineRule="auto"/>
    </w:pPr>
    <w:rPr>
      <w:rFonts w:ascii="Cambria" w:eastAsia="MS Mincho" w:hAnsi="Cambria" w:cs="Times New Roman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18">
    <w:name w:val="Светлая сетка1"/>
    <w:basedOn w:val="a3"/>
    <w:next w:val="aff3"/>
    <w:uiPriority w:val="62"/>
    <w:rsid w:val="000E625B"/>
    <w:pPr>
      <w:spacing w:after="0" w:line="240" w:lineRule="auto"/>
    </w:pPr>
    <w:rPr>
      <w:rFonts w:ascii="Cambria" w:eastAsia="MS Mincho" w:hAnsi="Cambria" w:cs="Times New Roman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2">
    <w:name w:val="Светлая сетка - Акцент 11"/>
    <w:basedOn w:val="a3"/>
    <w:next w:val="-11"/>
    <w:uiPriority w:val="62"/>
    <w:rsid w:val="000E625B"/>
    <w:pPr>
      <w:spacing w:after="0" w:line="240" w:lineRule="auto"/>
    </w:pPr>
    <w:rPr>
      <w:rFonts w:ascii="Cambria" w:eastAsia="MS Mincho" w:hAnsi="Cambria" w:cs="Times New Roman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-212">
    <w:name w:val="Светлая сетка - Акцент 21"/>
    <w:basedOn w:val="a3"/>
    <w:next w:val="-21"/>
    <w:uiPriority w:val="62"/>
    <w:rsid w:val="000E625B"/>
    <w:pPr>
      <w:spacing w:after="0" w:line="240" w:lineRule="auto"/>
    </w:pPr>
    <w:rPr>
      <w:rFonts w:ascii="Cambria" w:eastAsia="MS Mincho" w:hAnsi="Cambria" w:cs="Times New Roman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-312">
    <w:name w:val="Светлая сетка - Акцент 31"/>
    <w:basedOn w:val="a3"/>
    <w:next w:val="-31"/>
    <w:uiPriority w:val="62"/>
    <w:rsid w:val="000E625B"/>
    <w:pPr>
      <w:spacing w:after="0" w:line="240" w:lineRule="auto"/>
    </w:pPr>
    <w:rPr>
      <w:rFonts w:ascii="Cambria" w:eastAsia="MS Mincho" w:hAnsi="Cambria" w:cs="Times New Roman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-412">
    <w:name w:val="Светлая сетка - Акцент 41"/>
    <w:basedOn w:val="a3"/>
    <w:next w:val="-41"/>
    <w:uiPriority w:val="62"/>
    <w:rsid w:val="000E625B"/>
    <w:pPr>
      <w:spacing w:after="0" w:line="240" w:lineRule="auto"/>
    </w:pPr>
    <w:rPr>
      <w:rFonts w:ascii="Cambria" w:eastAsia="MS Mincho" w:hAnsi="Cambria" w:cs="Times New Roman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-512">
    <w:name w:val="Светлая сетка - Акцент 51"/>
    <w:basedOn w:val="a3"/>
    <w:next w:val="-51"/>
    <w:uiPriority w:val="62"/>
    <w:rsid w:val="000E625B"/>
    <w:pPr>
      <w:spacing w:after="0" w:line="240" w:lineRule="auto"/>
    </w:pPr>
    <w:rPr>
      <w:rFonts w:ascii="Cambria" w:eastAsia="MS Mincho" w:hAnsi="Cambria" w:cs="Times New Roman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-612">
    <w:name w:val="Светлая сетка - Акцент 61"/>
    <w:basedOn w:val="a3"/>
    <w:next w:val="-61"/>
    <w:uiPriority w:val="62"/>
    <w:rsid w:val="000E625B"/>
    <w:pPr>
      <w:spacing w:after="0" w:line="240" w:lineRule="auto"/>
    </w:pPr>
    <w:rPr>
      <w:rFonts w:ascii="Cambria" w:eastAsia="MS Mincho" w:hAnsi="Cambria" w:cs="Times New Roman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customStyle="1" w:styleId="110">
    <w:name w:val="Средняя заливка 11"/>
    <w:basedOn w:val="a3"/>
    <w:next w:val="11"/>
    <w:uiPriority w:val="63"/>
    <w:rsid w:val="000E625B"/>
    <w:pPr>
      <w:spacing w:after="0" w:line="240" w:lineRule="auto"/>
    </w:pPr>
    <w:rPr>
      <w:rFonts w:ascii="Cambria" w:eastAsia="MS Mincho" w:hAnsi="Cambria" w:cs="Times New Roman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0">
    <w:name w:val="Средняя заливка 1 - Акцент 11"/>
    <w:basedOn w:val="a3"/>
    <w:next w:val="1-1"/>
    <w:uiPriority w:val="63"/>
    <w:rsid w:val="000E625B"/>
    <w:pPr>
      <w:spacing w:after="0" w:line="240" w:lineRule="auto"/>
    </w:pPr>
    <w:rPr>
      <w:rFonts w:ascii="Cambria" w:eastAsia="MS Mincho" w:hAnsi="Cambria" w:cs="Times New Roman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0">
    <w:name w:val="Средняя заливка 1 - Акцент 21"/>
    <w:basedOn w:val="a3"/>
    <w:next w:val="1-2"/>
    <w:uiPriority w:val="63"/>
    <w:rsid w:val="000E625B"/>
    <w:pPr>
      <w:spacing w:after="0" w:line="240" w:lineRule="auto"/>
    </w:pPr>
    <w:rPr>
      <w:rFonts w:ascii="Cambria" w:eastAsia="MS Mincho" w:hAnsi="Cambria" w:cs="Times New Roman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0">
    <w:name w:val="Средняя заливка 1 - Акцент 31"/>
    <w:basedOn w:val="a3"/>
    <w:next w:val="1-3"/>
    <w:uiPriority w:val="63"/>
    <w:rsid w:val="000E625B"/>
    <w:pPr>
      <w:spacing w:after="0" w:line="240" w:lineRule="auto"/>
    </w:pPr>
    <w:rPr>
      <w:rFonts w:ascii="Cambria" w:eastAsia="MS Mincho" w:hAnsi="Cambria" w:cs="Times New Roman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0">
    <w:name w:val="Средняя заливка 1 - Акцент 41"/>
    <w:basedOn w:val="a3"/>
    <w:next w:val="1-4"/>
    <w:uiPriority w:val="63"/>
    <w:rsid w:val="000E625B"/>
    <w:pPr>
      <w:spacing w:after="0" w:line="240" w:lineRule="auto"/>
    </w:pPr>
    <w:rPr>
      <w:rFonts w:ascii="Cambria" w:eastAsia="MS Mincho" w:hAnsi="Cambria" w:cs="Times New Roman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0">
    <w:name w:val="Средняя заливка 1 - Акцент 51"/>
    <w:basedOn w:val="a3"/>
    <w:next w:val="1-5"/>
    <w:uiPriority w:val="63"/>
    <w:rsid w:val="000E625B"/>
    <w:pPr>
      <w:spacing w:after="0" w:line="240" w:lineRule="auto"/>
    </w:pPr>
    <w:rPr>
      <w:rFonts w:ascii="Cambria" w:eastAsia="MS Mincho" w:hAnsi="Cambria" w:cs="Times New Roman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0">
    <w:name w:val="Средняя заливка 1 - Акцент 61"/>
    <w:basedOn w:val="a3"/>
    <w:next w:val="1-6"/>
    <w:uiPriority w:val="63"/>
    <w:rsid w:val="000E625B"/>
    <w:pPr>
      <w:spacing w:after="0" w:line="240" w:lineRule="auto"/>
    </w:pPr>
    <w:rPr>
      <w:rFonts w:ascii="Cambria" w:eastAsia="MS Mincho" w:hAnsi="Cambria" w:cs="Times New Roman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Средняя заливка 21"/>
    <w:basedOn w:val="a3"/>
    <w:next w:val="29"/>
    <w:uiPriority w:val="64"/>
    <w:rsid w:val="000E625B"/>
    <w:pPr>
      <w:spacing w:after="0" w:line="240" w:lineRule="auto"/>
    </w:pPr>
    <w:rPr>
      <w:rFonts w:ascii="Cambria" w:eastAsia="MS Mincho" w:hAnsi="Cambria" w:cs="Times New Roman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0">
    <w:name w:val="Средняя заливка 2 - Акцент 11"/>
    <w:basedOn w:val="a3"/>
    <w:next w:val="2-1"/>
    <w:uiPriority w:val="64"/>
    <w:rsid w:val="000E625B"/>
    <w:pPr>
      <w:spacing w:after="0" w:line="240" w:lineRule="auto"/>
    </w:pPr>
    <w:rPr>
      <w:rFonts w:ascii="Cambria" w:eastAsia="MS Mincho" w:hAnsi="Cambria" w:cs="Times New Roman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0">
    <w:name w:val="Средняя заливка 2 - Акцент 21"/>
    <w:basedOn w:val="a3"/>
    <w:next w:val="2-2"/>
    <w:uiPriority w:val="64"/>
    <w:rsid w:val="000E625B"/>
    <w:pPr>
      <w:spacing w:after="0" w:line="240" w:lineRule="auto"/>
    </w:pPr>
    <w:rPr>
      <w:rFonts w:ascii="Cambria" w:eastAsia="MS Mincho" w:hAnsi="Cambria" w:cs="Times New Roman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0">
    <w:name w:val="Средняя заливка 2 - Акцент 31"/>
    <w:basedOn w:val="a3"/>
    <w:next w:val="2-3"/>
    <w:uiPriority w:val="64"/>
    <w:rsid w:val="000E625B"/>
    <w:pPr>
      <w:spacing w:after="0" w:line="240" w:lineRule="auto"/>
    </w:pPr>
    <w:rPr>
      <w:rFonts w:ascii="Cambria" w:eastAsia="MS Mincho" w:hAnsi="Cambria" w:cs="Times New Roman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0">
    <w:name w:val="Средняя заливка 2 - Акцент 41"/>
    <w:basedOn w:val="a3"/>
    <w:next w:val="2-4"/>
    <w:uiPriority w:val="64"/>
    <w:rsid w:val="000E625B"/>
    <w:pPr>
      <w:spacing w:after="0" w:line="240" w:lineRule="auto"/>
    </w:pPr>
    <w:rPr>
      <w:rFonts w:ascii="Cambria" w:eastAsia="MS Mincho" w:hAnsi="Cambria" w:cs="Times New Roman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0">
    <w:name w:val="Средняя заливка 2 - Акцент 51"/>
    <w:basedOn w:val="a3"/>
    <w:next w:val="2-5"/>
    <w:uiPriority w:val="64"/>
    <w:rsid w:val="000E625B"/>
    <w:pPr>
      <w:spacing w:after="0" w:line="240" w:lineRule="auto"/>
    </w:pPr>
    <w:rPr>
      <w:rFonts w:ascii="Cambria" w:eastAsia="MS Mincho" w:hAnsi="Cambria" w:cs="Times New Roman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0">
    <w:name w:val="Средняя заливка 2 - Акцент 61"/>
    <w:basedOn w:val="a3"/>
    <w:next w:val="2-6"/>
    <w:uiPriority w:val="64"/>
    <w:rsid w:val="000E625B"/>
    <w:pPr>
      <w:spacing w:after="0" w:line="240" w:lineRule="auto"/>
    </w:pPr>
    <w:rPr>
      <w:rFonts w:ascii="Cambria" w:eastAsia="MS Mincho" w:hAnsi="Cambria" w:cs="Times New Roman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1">
    <w:name w:val="Средний список 11"/>
    <w:basedOn w:val="a3"/>
    <w:next w:val="12"/>
    <w:uiPriority w:val="65"/>
    <w:rsid w:val="000E625B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1">
    <w:name w:val="Средний список 1 - Акцент 11"/>
    <w:basedOn w:val="a3"/>
    <w:next w:val="1-10"/>
    <w:uiPriority w:val="65"/>
    <w:rsid w:val="000E625B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1-211">
    <w:name w:val="Средний список 1 - Акцент 21"/>
    <w:basedOn w:val="a3"/>
    <w:next w:val="1-20"/>
    <w:uiPriority w:val="65"/>
    <w:rsid w:val="000E625B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customStyle="1" w:styleId="1-311">
    <w:name w:val="Средний список 1 - Акцент 31"/>
    <w:basedOn w:val="a3"/>
    <w:next w:val="1-30"/>
    <w:uiPriority w:val="65"/>
    <w:rsid w:val="000E625B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customStyle="1" w:styleId="1-411">
    <w:name w:val="Средний список 1 - Акцент 41"/>
    <w:basedOn w:val="a3"/>
    <w:next w:val="1-40"/>
    <w:uiPriority w:val="65"/>
    <w:rsid w:val="000E625B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customStyle="1" w:styleId="1-511">
    <w:name w:val="Средний список 1 - Акцент 51"/>
    <w:basedOn w:val="a3"/>
    <w:next w:val="1-50"/>
    <w:uiPriority w:val="65"/>
    <w:rsid w:val="000E625B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customStyle="1" w:styleId="1-611">
    <w:name w:val="Средний список 1 - Акцент 61"/>
    <w:basedOn w:val="a3"/>
    <w:next w:val="1-60"/>
    <w:uiPriority w:val="65"/>
    <w:rsid w:val="000E625B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customStyle="1" w:styleId="211">
    <w:name w:val="Средний список 21"/>
    <w:basedOn w:val="a3"/>
    <w:next w:val="2a"/>
    <w:uiPriority w:val="66"/>
    <w:rsid w:val="000E625B"/>
    <w:pPr>
      <w:spacing w:after="0" w:line="240" w:lineRule="auto"/>
    </w:pPr>
    <w:rPr>
      <w:rFonts w:ascii="Calibri" w:eastAsia="MS Gothic" w:hAnsi="Calibri" w:cs="Times New Roman"/>
      <w:color w:val="00000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1">
    <w:name w:val="Средний список 2 - Акцент 11"/>
    <w:basedOn w:val="a3"/>
    <w:next w:val="2-10"/>
    <w:uiPriority w:val="66"/>
    <w:rsid w:val="000E625B"/>
    <w:pPr>
      <w:spacing w:after="0" w:line="240" w:lineRule="auto"/>
    </w:pPr>
    <w:rPr>
      <w:rFonts w:ascii="Calibri" w:eastAsia="MS Gothic" w:hAnsi="Calibri" w:cs="Times New Roman"/>
      <w:color w:val="00000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1">
    <w:name w:val="Средний список 2 - Акцент 21"/>
    <w:basedOn w:val="a3"/>
    <w:next w:val="2-20"/>
    <w:uiPriority w:val="66"/>
    <w:rsid w:val="000E625B"/>
    <w:pPr>
      <w:spacing w:after="0" w:line="240" w:lineRule="auto"/>
    </w:pPr>
    <w:rPr>
      <w:rFonts w:ascii="Calibri" w:eastAsia="MS Gothic" w:hAnsi="Calibri" w:cs="Times New Roman"/>
      <w:color w:val="00000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1">
    <w:name w:val="Средний список 2 - Акцент 31"/>
    <w:basedOn w:val="a3"/>
    <w:next w:val="2-30"/>
    <w:uiPriority w:val="66"/>
    <w:rsid w:val="000E625B"/>
    <w:pPr>
      <w:spacing w:after="0" w:line="240" w:lineRule="auto"/>
    </w:pPr>
    <w:rPr>
      <w:rFonts w:ascii="Calibri" w:eastAsia="MS Gothic" w:hAnsi="Calibri" w:cs="Times New Roman"/>
      <w:color w:val="00000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1">
    <w:name w:val="Средний список 2 - Акцент 41"/>
    <w:basedOn w:val="a3"/>
    <w:next w:val="2-40"/>
    <w:uiPriority w:val="66"/>
    <w:rsid w:val="000E625B"/>
    <w:pPr>
      <w:spacing w:after="0" w:line="240" w:lineRule="auto"/>
    </w:pPr>
    <w:rPr>
      <w:rFonts w:ascii="Calibri" w:eastAsia="MS Gothic" w:hAnsi="Calibri" w:cs="Times New Roman"/>
      <w:color w:val="00000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1">
    <w:name w:val="Средний список 2 - Акцент 51"/>
    <w:basedOn w:val="a3"/>
    <w:next w:val="2-50"/>
    <w:uiPriority w:val="66"/>
    <w:rsid w:val="000E625B"/>
    <w:pPr>
      <w:spacing w:after="0" w:line="240" w:lineRule="auto"/>
    </w:pPr>
    <w:rPr>
      <w:rFonts w:ascii="Calibri" w:eastAsia="MS Gothic" w:hAnsi="Calibri" w:cs="Times New Roman"/>
      <w:color w:val="00000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1">
    <w:name w:val="Средний список 2 - Акцент 61"/>
    <w:basedOn w:val="a3"/>
    <w:next w:val="2-60"/>
    <w:uiPriority w:val="66"/>
    <w:rsid w:val="000E625B"/>
    <w:pPr>
      <w:spacing w:after="0" w:line="240" w:lineRule="auto"/>
    </w:pPr>
    <w:rPr>
      <w:rFonts w:ascii="Calibri" w:eastAsia="MS Gothic" w:hAnsi="Calibri" w:cs="Times New Roman"/>
      <w:color w:val="00000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2">
    <w:name w:val="Средняя сетка 11"/>
    <w:basedOn w:val="a3"/>
    <w:next w:val="13"/>
    <w:uiPriority w:val="67"/>
    <w:rsid w:val="000E625B"/>
    <w:pPr>
      <w:spacing w:after="0" w:line="240" w:lineRule="auto"/>
    </w:pPr>
    <w:rPr>
      <w:rFonts w:ascii="Cambria" w:eastAsia="MS Mincho" w:hAnsi="Cambria" w:cs="Times New Roman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2">
    <w:name w:val="Средняя сетка 1 - Акцент 11"/>
    <w:basedOn w:val="a3"/>
    <w:next w:val="1-11"/>
    <w:uiPriority w:val="67"/>
    <w:rsid w:val="000E625B"/>
    <w:pPr>
      <w:spacing w:after="0" w:line="240" w:lineRule="auto"/>
    </w:pPr>
    <w:rPr>
      <w:rFonts w:ascii="Cambria" w:eastAsia="MS Mincho" w:hAnsi="Cambria" w:cs="Times New Roman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1-212">
    <w:name w:val="Средняя сетка 1 - Акцент 21"/>
    <w:basedOn w:val="a3"/>
    <w:next w:val="1-21"/>
    <w:uiPriority w:val="67"/>
    <w:rsid w:val="000E625B"/>
    <w:pPr>
      <w:spacing w:after="0" w:line="240" w:lineRule="auto"/>
    </w:pPr>
    <w:rPr>
      <w:rFonts w:ascii="Cambria" w:eastAsia="MS Mincho" w:hAnsi="Cambria" w:cs="Times New Roman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1-312">
    <w:name w:val="Средняя сетка 1 - Акцент 31"/>
    <w:basedOn w:val="a3"/>
    <w:next w:val="1-31"/>
    <w:uiPriority w:val="67"/>
    <w:rsid w:val="000E625B"/>
    <w:pPr>
      <w:spacing w:after="0" w:line="240" w:lineRule="auto"/>
    </w:pPr>
    <w:rPr>
      <w:rFonts w:ascii="Cambria" w:eastAsia="MS Mincho" w:hAnsi="Cambria" w:cs="Times New Roman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1-412">
    <w:name w:val="Средняя сетка 1 - Акцент 41"/>
    <w:basedOn w:val="a3"/>
    <w:next w:val="1-41"/>
    <w:uiPriority w:val="67"/>
    <w:rsid w:val="000E625B"/>
    <w:pPr>
      <w:spacing w:after="0" w:line="240" w:lineRule="auto"/>
    </w:pPr>
    <w:rPr>
      <w:rFonts w:ascii="Cambria" w:eastAsia="MS Mincho" w:hAnsi="Cambria" w:cs="Times New Roman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1-512">
    <w:name w:val="Средняя сетка 1 - Акцент 51"/>
    <w:basedOn w:val="a3"/>
    <w:next w:val="1-51"/>
    <w:uiPriority w:val="67"/>
    <w:rsid w:val="000E625B"/>
    <w:pPr>
      <w:spacing w:after="0" w:line="240" w:lineRule="auto"/>
    </w:pPr>
    <w:rPr>
      <w:rFonts w:ascii="Cambria" w:eastAsia="MS Mincho" w:hAnsi="Cambria" w:cs="Times New Roman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1-612">
    <w:name w:val="Средняя сетка 1 - Акцент 61"/>
    <w:basedOn w:val="a3"/>
    <w:next w:val="1-61"/>
    <w:uiPriority w:val="67"/>
    <w:rsid w:val="000E625B"/>
    <w:pPr>
      <w:spacing w:after="0" w:line="240" w:lineRule="auto"/>
    </w:pPr>
    <w:rPr>
      <w:rFonts w:ascii="Cambria" w:eastAsia="MS Mincho" w:hAnsi="Cambria" w:cs="Times New Roman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212">
    <w:name w:val="Средняя сетка 21"/>
    <w:basedOn w:val="a3"/>
    <w:next w:val="2b"/>
    <w:uiPriority w:val="68"/>
    <w:rsid w:val="000E625B"/>
    <w:pPr>
      <w:spacing w:after="0" w:line="240" w:lineRule="auto"/>
    </w:pPr>
    <w:rPr>
      <w:rFonts w:ascii="Calibri" w:eastAsia="MS Gothic" w:hAnsi="Calibri" w:cs="Times New Roman"/>
      <w:color w:val="00000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2">
    <w:name w:val="Средняя сетка 2 - Акцент 11"/>
    <w:basedOn w:val="a3"/>
    <w:next w:val="2-11"/>
    <w:uiPriority w:val="68"/>
    <w:rsid w:val="000E625B"/>
    <w:pPr>
      <w:spacing w:after="0" w:line="240" w:lineRule="auto"/>
    </w:pPr>
    <w:rPr>
      <w:rFonts w:ascii="Calibri" w:eastAsia="MS Gothic" w:hAnsi="Calibri" w:cs="Times New Roman"/>
      <w:color w:val="00000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customStyle="1" w:styleId="2-212">
    <w:name w:val="Средняя сетка 2 - Акцент 21"/>
    <w:basedOn w:val="a3"/>
    <w:next w:val="2-21"/>
    <w:uiPriority w:val="68"/>
    <w:rsid w:val="000E625B"/>
    <w:pPr>
      <w:spacing w:after="0" w:line="240" w:lineRule="auto"/>
    </w:pPr>
    <w:rPr>
      <w:rFonts w:ascii="Calibri" w:eastAsia="MS Gothic" w:hAnsi="Calibri" w:cs="Times New Roman"/>
      <w:color w:val="00000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customStyle="1" w:styleId="2-312">
    <w:name w:val="Средняя сетка 2 - Акцент 31"/>
    <w:basedOn w:val="a3"/>
    <w:next w:val="2-31"/>
    <w:uiPriority w:val="68"/>
    <w:rsid w:val="000E625B"/>
    <w:pPr>
      <w:spacing w:after="0" w:line="240" w:lineRule="auto"/>
    </w:pPr>
    <w:rPr>
      <w:rFonts w:ascii="Calibri" w:eastAsia="MS Gothic" w:hAnsi="Calibri" w:cs="Times New Roman"/>
      <w:color w:val="00000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customStyle="1" w:styleId="2-412">
    <w:name w:val="Средняя сетка 2 - Акцент 41"/>
    <w:basedOn w:val="a3"/>
    <w:next w:val="2-41"/>
    <w:uiPriority w:val="68"/>
    <w:rsid w:val="000E625B"/>
    <w:pPr>
      <w:spacing w:after="0" w:line="240" w:lineRule="auto"/>
    </w:pPr>
    <w:rPr>
      <w:rFonts w:ascii="Calibri" w:eastAsia="MS Gothic" w:hAnsi="Calibri" w:cs="Times New Roman"/>
      <w:color w:val="00000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2-512">
    <w:name w:val="Средняя сетка 2 - Акцент 51"/>
    <w:basedOn w:val="a3"/>
    <w:next w:val="2-51"/>
    <w:uiPriority w:val="68"/>
    <w:rsid w:val="000E625B"/>
    <w:pPr>
      <w:spacing w:after="0" w:line="240" w:lineRule="auto"/>
    </w:pPr>
    <w:rPr>
      <w:rFonts w:ascii="Calibri" w:eastAsia="MS Gothic" w:hAnsi="Calibri" w:cs="Times New Roman"/>
      <w:color w:val="00000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customStyle="1" w:styleId="2-612">
    <w:name w:val="Средняя сетка 2 - Акцент 61"/>
    <w:basedOn w:val="a3"/>
    <w:next w:val="2-61"/>
    <w:uiPriority w:val="68"/>
    <w:rsid w:val="000E625B"/>
    <w:pPr>
      <w:spacing w:after="0" w:line="240" w:lineRule="auto"/>
    </w:pPr>
    <w:rPr>
      <w:rFonts w:ascii="Calibri" w:eastAsia="MS Gothic" w:hAnsi="Calibri" w:cs="Times New Roman"/>
      <w:color w:val="00000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Средняя сетка 31"/>
    <w:basedOn w:val="a3"/>
    <w:next w:val="37"/>
    <w:uiPriority w:val="69"/>
    <w:rsid w:val="000E625B"/>
    <w:pPr>
      <w:spacing w:after="0" w:line="240" w:lineRule="auto"/>
    </w:pPr>
    <w:rPr>
      <w:rFonts w:ascii="Cambria" w:eastAsia="MS Mincho" w:hAnsi="Cambria" w:cs="Times New Roman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Средняя сетка 3 - Акцент 11"/>
    <w:basedOn w:val="a3"/>
    <w:next w:val="3-1"/>
    <w:uiPriority w:val="69"/>
    <w:rsid w:val="000E625B"/>
    <w:pPr>
      <w:spacing w:after="0" w:line="240" w:lineRule="auto"/>
    </w:pPr>
    <w:rPr>
      <w:rFonts w:ascii="Cambria" w:eastAsia="MS Mincho" w:hAnsi="Cambria" w:cs="Times New Roman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3-21">
    <w:name w:val="Средняя сетка 3 - Акцент 21"/>
    <w:basedOn w:val="a3"/>
    <w:next w:val="3-2"/>
    <w:uiPriority w:val="69"/>
    <w:rsid w:val="000E625B"/>
    <w:pPr>
      <w:spacing w:after="0" w:line="240" w:lineRule="auto"/>
    </w:pPr>
    <w:rPr>
      <w:rFonts w:ascii="Cambria" w:eastAsia="MS Mincho" w:hAnsi="Cambria" w:cs="Times New Roman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customStyle="1" w:styleId="3-31">
    <w:name w:val="Средняя сетка 3 - Акцент 31"/>
    <w:basedOn w:val="a3"/>
    <w:next w:val="3-3"/>
    <w:uiPriority w:val="69"/>
    <w:rsid w:val="000E625B"/>
    <w:pPr>
      <w:spacing w:after="0" w:line="240" w:lineRule="auto"/>
    </w:pPr>
    <w:rPr>
      <w:rFonts w:ascii="Cambria" w:eastAsia="MS Mincho" w:hAnsi="Cambria" w:cs="Times New Roman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3-41">
    <w:name w:val="Средняя сетка 3 - Акцент 41"/>
    <w:basedOn w:val="a3"/>
    <w:next w:val="3-4"/>
    <w:uiPriority w:val="69"/>
    <w:rsid w:val="000E625B"/>
    <w:pPr>
      <w:spacing w:after="0" w:line="240" w:lineRule="auto"/>
    </w:pPr>
    <w:rPr>
      <w:rFonts w:ascii="Cambria" w:eastAsia="MS Mincho" w:hAnsi="Cambria" w:cs="Times New Roman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customStyle="1" w:styleId="3-51">
    <w:name w:val="Средняя сетка 3 - Акцент 51"/>
    <w:basedOn w:val="a3"/>
    <w:next w:val="3-5"/>
    <w:uiPriority w:val="69"/>
    <w:rsid w:val="000E625B"/>
    <w:pPr>
      <w:spacing w:after="0" w:line="240" w:lineRule="auto"/>
    </w:pPr>
    <w:rPr>
      <w:rFonts w:ascii="Cambria" w:eastAsia="MS Mincho" w:hAnsi="Cambria" w:cs="Times New Roman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customStyle="1" w:styleId="3-61">
    <w:name w:val="Средняя сетка 3 - Акцент 61"/>
    <w:basedOn w:val="a3"/>
    <w:next w:val="3-6"/>
    <w:uiPriority w:val="69"/>
    <w:rsid w:val="000E625B"/>
    <w:pPr>
      <w:spacing w:after="0" w:line="240" w:lineRule="auto"/>
    </w:pPr>
    <w:rPr>
      <w:rFonts w:ascii="Cambria" w:eastAsia="MS Mincho" w:hAnsi="Cambria" w:cs="Times New Roman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customStyle="1" w:styleId="19">
    <w:name w:val="Темный список1"/>
    <w:basedOn w:val="a3"/>
    <w:next w:val="aff4"/>
    <w:uiPriority w:val="70"/>
    <w:rsid w:val="000E625B"/>
    <w:pPr>
      <w:spacing w:after="0" w:line="240" w:lineRule="auto"/>
    </w:pPr>
    <w:rPr>
      <w:rFonts w:ascii="Cambria" w:eastAsia="MS Mincho" w:hAnsi="Cambria" w:cs="Times New Roman"/>
      <w:color w:val="FFFFFF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3">
    <w:name w:val="Темный список - Акцент 11"/>
    <w:basedOn w:val="a3"/>
    <w:next w:val="-12"/>
    <w:uiPriority w:val="70"/>
    <w:rsid w:val="000E625B"/>
    <w:pPr>
      <w:spacing w:after="0" w:line="240" w:lineRule="auto"/>
    </w:pPr>
    <w:rPr>
      <w:rFonts w:ascii="Cambria" w:eastAsia="MS Mincho" w:hAnsi="Cambria" w:cs="Times New Roman"/>
      <w:color w:val="FFFFFF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customStyle="1" w:styleId="-213">
    <w:name w:val="Темный список - Акцент 21"/>
    <w:basedOn w:val="a3"/>
    <w:next w:val="-22"/>
    <w:uiPriority w:val="70"/>
    <w:rsid w:val="000E625B"/>
    <w:pPr>
      <w:spacing w:after="0" w:line="240" w:lineRule="auto"/>
    </w:pPr>
    <w:rPr>
      <w:rFonts w:ascii="Cambria" w:eastAsia="MS Mincho" w:hAnsi="Cambria" w:cs="Times New Roman"/>
      <w:color w:val="FFFFFF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customStyle="1" w:styleId="-313">
    <w:name w:val="Темный список - Акцент 31"/>
    <w:basedOn w:val="a3"/>
    <w:next w:val="-32"/>
    <w:uiPriority w:val="70"/>
    <w:rsid w:val="000E625B"/>
    <w:pPr>
      <w:spacing w:after="0" w:line="240" w:lineRule="auto"/>
    </w:pPr>
    <w:rPr>
      <w:rFonts w:ascii="Cambria" w:eastAsia="MS Mincho" w:hAnsi="Cambria" w:cs="Times New Roman"/>
      <w:color w:val="FFFFFF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customStyle="1" w:styleId="-413">
    <w:name w:val="Темный список - Акцент 41"/>
    <w:basedOn w:val="a3"/>
    <w:next w:val="-42"/>
    <w:uiPriority w:val="70"/>
    <w:rsid w:val="000E625B"/>
    <w:pPr>
      <w:spacing w:after="0" w:line="240" w:lineRule="auto"/>
    </w:pPr>
    <w:rPr>
      <w:rFonts w:ascii="Cambria" w:eastAsia="MS Mincho" w:hAnsi="Cambria" w:cs="Times New Roman"/>
      <w:color w:val="FFFFFF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customStyle="1" w:styleId="-513">
    <w:name w:val="Темный список - Акцент 51"/>
    <w:basedOn w:val="a3"/>
    <w:next w:val="-52"/>
    <w:uiPriority w:val="70"/>
    <w:rsid w:val="000E625B"/>
    <w:pPr>
      <w:spacing w:after="0" w:line="240" w:lineRule="auto"/>
    </w:pPr>
    <w:rPr>
      <w:rFonts w:ascii="Cambria" w:eastAsia="MS Mincho" w:hAnsi="Cambria" w:cs="Times New Roman"/>
      <w:color w:val="FFFFFF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customStyle="1" w:styleId="-613">
    <w:name w:val="Темный список - Акцент 61"/>
    <w:basedOn w:val="a3"/>
    <w:next w:val="-62"/>
    <w:uiPriority w:val="70"/>
    <w:rsid w:val="000E625B"/>
    <w:pPr>
      <w:spacing w:after="0" w:line="240" w:lineRule="auto"/>
    </w:pPr>
    <w:rPr>
      <w:rFonts w:ascii="Cambria" w:eastAsia="MS Mincho" w:hAnsi="Cambria" w:cs="Times New Roman"/>
      <w:color w:val="FFFFFF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customStyle="1" w:styleId="1a">
    <w:name w:val="Цветная заливка1"/>
    <w:basedOn w:val="a3"/>
    <w:next w:val="aff5"/>
    <w:uiPriority w:val="71"/>
    <w:rsid w:val="000E625B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4">
    <w:name w:val="Цветная заливка - Акцент 11"/>
    <w:basedOn w:val="a3"/>
    <w:next w:val="-13"/>
    <w:uiPriority w:val="71"/>
    <w:rsid w:val="000E625B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4">
    <w:name w:val="Цветная заливка - Акцент 21"/>
    <w:basedOn w:val="a3"/>
    <w:next w:val="-23"/>
    <w:uiPriority w:val="71"/>
    <w:rsid w:val="000E625B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4">
    <w:name w:val="Цветная заливка - Акцент 31"/>
    <w:basedOn w:val="a3"/>
    <w:next w:val="-33"/>
    <w:uiPriority w:val="71"/>
    <w:rsid w:val="000E625B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customStyle="1" w:styleId="-414">
    <w:name w:val="Цветная заливка - Акцент 41"/>
    <w:basedOn w:val="a3"/>
    <w:next w:val="-43"/>
    <w:uiPriority w:val="71"/>
    <w:rsid w:val="000E625B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4">
    <w:name w:val="Цветная заливка - Акцент 51"/>
    <w:basedOn w:val="a3"/>
    <w:next w:val="-53"/>
    <w:uiPriority w:val="71"/>
    <w:rsid w:val="000E625B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4">
    <w:name w:val="Цветная заливка - Акцент 61"/>
    <w:basedOn w:val="a3"/>
    <w:next w:val="-63"/>
    <w:uiPriority w:val="71"/>
    <w:rsid w:val="000E625B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b">
    <w:name w:val="Цветной список1"/>
    <w:basedOn w:val="a3"/>
    <w:next w:val="aff6"/>
    <w:uiPriority w:val="72"/>
    <w:rsid w:val="000E625B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5">
    <w:name w:val="Цветной список - Акцент 11"/>
    <w:basedOn w:val="a3"/>
    <w:next w:val="-14"/>
    <w:uiPriority w:val="72"/>
    <w:rsid w:val="000E625B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-215">
    <w:name w:val="Цветной список - Акцент 21"/>
    <w:basedOn w:val="a3"/>
    <w:next w:val="-24"/>
    <w:uiPriority w:val="72"/>
    <w:rsid w:val="000E625B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customStyle="1" w:styleId="-315">
    <w:name w:val="Цветной список - Акцент 31"/>
    <w:basedOn w:val="a3"/>
    <w:next w:val="-34"/>
    <w:uiPriority w:val="72"/>
    <w:rsid w:val="000E625B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customStyle="1" w:styleId="-415">
    <w:name w:val="Цветной список - Акцент 41"/>
    <w:basedOn w:val="a3"/>
    <w:next w:val="-44"/>
    <w:uiPriority w:val="72"/>
    <w:rsid w:val="000E625B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customStyle="1" w:styleId="-515">
    <w:name w:val="Цветной список - Акцент 51"/>
    <w:basedOn w:val="a3"/>
    <w:next w:val="-54"/>
    <w:uiPriority w:val="72"/>
    <w:rsid w:val="000E625B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customStyle="1" w:styleId="-615">
    <w:name w:val="Цветной список - Акцент 61"/>
    <w:basedOn w:val="a3"/>
    <w:next w:val="-64"/>
    <w:uiPriority w:val="72"/>
    <w:rsid w:val="000E625B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customStyle="1" w:styleId="1c">
    <w:name w:val="Цветная сетка1"/>
    <w:basedOn w:val="a3"/>
    <w:next w:val="aff7"/>
    <w:uiPriority w:val="73"/>
    <w:rsid w:val="000E625B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6">
    <w:name w:val="Цветная сетка - Акцент 11"/>
    <w:basedOn w:val="a3"/>
    <w:next w:val="-15"/>
    <w:uiPriority w:val="73"/>
    <w:rsid w:val="000E625B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-216">
    <w:name w:val="Цветная сетка - Акцент 21"/>
    <w:basedOn w:val="a3"/>
    <w:next w:val="-25"/>
    <w:uiPriority w:val="73"/>
    <w:rsid w:val="000E625B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-316">
    <w:name w:val="Цветная сетка - Акцент 31"/>
    <w:basedOn w:val="a3"/>
    <w:next w:val="-35"/>
    <w:uiPriority w:val="73"/>
    <w:rsid w:val="000E625B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-416">
    <w:name w:val="Цветная сетка - Акцент 41"/>
    <w:basedOn w:val="a3"/>
    <w:next w:val="-45"/>
    <w:uiPriority w:val="73"/>
    <w:rsid w:val="000E625B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-516">
    <w:name w:val="Цветная сетка - Акцент 51"/>
    <w:basedOn w:val="a3"/>
    <w:next w:val="-55"/>
    <w:uiPriority w:val="73"/>
    <w:rsid w:val="000E625B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-616">
    <w:name w:val="Цветная сетка - Акцент 61"/>
    <w:basedOn w:val="a3"/>
    <w:next w:val="-65"/>
    <w:uiPriority w:val="73"/>
    <w:rsid w:val="000E625B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paragraph" w:styleId="aff8">
    <w:name w:val="Balloon Text"/>
    <w:basedOn w:val="a1"/>
    <w:link w:val="aff9"/>
    <w:uiPriority w:val="99"/>
    <w:semiHidden/>
    <w:unhideWhenUsed/>
    <w:rsid w:val="003759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3759C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14">
    <w:name w:val="Нет списка1"/>
    <w:next w:val="a4"/>
    <w:uiPriority w:val="99"/>
    <w:semiHidden/>
    <w:unhideWhenUsed/>
    <w:rsid w:val="000E625B"/>
  </w:style>
  <w:style w:type="table" w:customStyle="1" w:styleId="15">
    <w:name w:val="Сетка таблицы1"/>
    <w:basedOn w:val="a3"/>
    <w:next w:val="aff0"/>
    <w:uiPriority w:val="59"/>
    <w:rsid w:val="000E625B"/>
    <w:pPr>
      <w:spacing w:after="0" w:line="240" w:lineRule="auto"/>
    </w:pPr>
    <w:rPr>
      <w:rFonts w:ascii="Cambria" w:eastAsia="MS Mincho" w:hAnsi="Cambria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ветлая заливка1"/>
    <w:basedOn w:val="a3"/>
    <w:next w:val="aff1"/>
    <w:uiPriority w:val="60"/>
    <w:rsid w:val="000E625B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0">
    <w:name w:val="Светлая заливка - Акцент 11"/>
    <w:basedOn w:val="a3"/>
    <w:next w:val="-1"/>
    <w:uiPriority w:val="60"/>
    <w:rsid w:val="000E625B"/>
    <w:pPr>
      <w:spacing w:after="0" w:line="240" w:lineRule="auto"/>
    </w:pPr>
    <w:rPr>
      <w:rFonts w:ascii="Cambria" w:eastAsia="MS Mincho" w:hAnsi="Cambria" w:cs="Times New Roman"/>
      <w:color w:val="365F91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0">
    <w:name w:val="Светлая заливка - Акцент 21"/>
    <w:basedOn w:val="a3"/>
    <w:next w:val="-2"/>
    <w:uiPriority w:val="60"/>
    <w:rsid w:val="000E625B"/>
    <w:pPr>
      <w:spacing w:after="0" w:line="240" w:lineRule="auto"/>
    </w:pPr>
    <w:rPr>
      <w:rFonts w:ascii="Cambria" w:eastAsia="MS Mincho" w:hAnsi="Cambria" w:cs="Times New Roman"/>
      <w:color w:val="943634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10">
    <w:name w:val="Светлая заливка - Акцент 31"/>
    <w:basedOn w:val="a3"/>
    <w:next w:val="-3"/>
    <w:uiPriority w:val="60"/>
    <w:rsid w:val="000E625B"/>
    <w:pPr>
      <w:spacing w:after="0" w:line="240" w:lineRule="auto"/>
    </w:pPr>
    <w:rPr>
      <w:rFonts w:ascii="Cambria" w:eastAsia="MS Mincho" w:hAnsi="Cambria" w:cs="Times New Roman"/>
      <w:color w:val="76923C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410">
    <w:name w:val="Светлая заливка - Акцент 41"/>
    <w:basedOn w:val="a3"/>
    <w:next w:val="-4"/>
    <w:uiPriority w:val="60"/>
    <w:rsid w:val="000E625B"/>
    <w:pPr>
      <w:spacing w:after="0" w:line="240" w:lineRule="auto"/>
    </w:pPr>
    <w:rPr>
      <w:rFonts w:ascii="Cambria" w:eastAsia="MS Mincho" w:hAnsi="Cambria" w:cs="Times New Roman"/>
      <w:color w:val="5F497A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-510">
    <w:name w:val="Светлая заливка - Акцент 51"/>
    <w:basedOn w:val="a3"/>
    <w:next w:val="-5"/>
    <w:uiPriority w:val="60"/>
    <w:rsid w:val="000E625B"/>
    <w:pPr>
      <w:spacing w:after="0" w:line="240" w:lineRule="auto"/>
    </w:pPr>
    <w:rPr>
      <w:rFonts w:ascii="Cambria" w:eastAsia="MS Mincho" w:hAnsi="Cambria" w:cs="Times New Roman"/>
      <w:color w:val="31849B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-610">
    <w:name w:val="Светлая заливка - Акцент 61"/>
    <w:basedOn w:val="a3"/>
    <w:next w:val="-6"/>
    <w:uiPriority w:val="60"/>
    <w:rsid w:val="000E625B"/>
    <w:pPr>
      <w:spacing w:after="0" w:line="240" w:lineRule="auto"/>
    </w:pPr>
    <w:rPr>
      <w:rFonts w:ascii="Cambria" w:eastAsia="MS Mincho" w:hAnsi="Cambria" w:cs="Times New Roman"/>
      <w:color w:val="E36C0A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17">
    <w:name w:val="Светлый список1"/>
    <w:basedOn w:val="a3"/>
    <w:next w:val="aff2"/>
    <w:uiPriority w:val="61"/>
    <w:rsid w:val="000E625B"/>
    <w:pPr>
      <w:spacing w:after="0" w:line="240" w:lineRule="auto"/>
    </w:pPr>
    <w:rPr>
      <w:rFonts w:ascii="Cambria" w:eastAsia="MS Mincho" w:hAnsi="Cambria" w:cs="Times New Roman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1">
    <w:name w:val="Светлый список - Акцент 11"/>
    <w:basedOn w:val="a3"/>
    <w:next w:val="-10"/>
    <w:uiPriority w:val="61"/>
    <w:rsid w:val="000E625B"/>
    <w:pPr>
      <w:spacing w:after="0" w:line="240" w:lineRule="auto"/>
    </w:pPr>
    <w:rPr>
      <w:rFonts w:ascii="Cambria" w:eastAsia="MS Mincho" w:hAnsi="Cambria" w:cs="Times New Roman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-211">
    <w:name w:val="Светлый список - Акцент 21"/>
    <w:basedOn w:val="a3"/>
    <w:next w:val="-20"/>
    <w:uiPriority w:val="61"/>
    <w:rsid w:val="000E625B"/>
    <w:pPr>
      <w:spacing w:after="0" w:line="240" w:lineRule="auto"/>
    </w:pPr>
    <w:rPr>
      <w:rFonts w:ascii="Cambria" w:eastAsia="MS Mincho" w:hAnsi="Cambria" w:cs="Times New Roman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-311">
    <w:name w:val="Светлый список - Акцент 31"/>
    <w:basedOn w:val="a3"/>
    <w:next w:val="-30"/>
    <w:uiPriority w:val="61"/>
    <w:rsid w:val="000E625B"/>
    <w:pPr>
      <w:spacing w:after="0" w:line="240" w:lineRule="auto"/>
    </w:pPr>
    <w:rPr>
      <w:rFonts w:ascii="Cambria" w:eastAsia="MS Mincho" w:hAnsi="Cambria" w:cs="Times New Roman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-411">
    <w:name w:val="Светлый список - Акцент 41"/>
    <w:basedOn w:val="a3"/>
    <w:next w:val="-40"/>
    <w:uiPriority w:val="61"/>
    <w:rsid w:val="000E625B"/>
    <w:pPr>
      <w:spacing w:after="0" w:line="240" w:lineRule="auto"/>
    </w:pPr>
    <w:rPr>
      <w:rFonts w:ascii="Cambria" w:eastAsia="MS Mincho" w:hAnsi="Cambria" w:cs="Times New Roman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-511">
    <w:name w:val="Светлый список - Акцент 51"/>
    <w:basedOn w:val="a3"/>
    <w:next w:val="-50"/>
    <w:uiPriority w:val="61"/>
    <w:rsid w:val="000E625B"/>
    <w:pPr>
      <w:spacing w:after="0" w:line="240" w:lineRule="auto"/>
    </w:pPr>
    <w:rPr>
      <w:rFonts w:ascii="Cambria" w:eastAsia="MS Mincho" w:hAnsi="Cambria" w:cs="Times New Roman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-611">
    <w:name w:val="Светлый список - Акцент 61"/>
    <w:basedOn w:val="a3"/>
    <w:next w:val="-60"/>
    <w:uiPriority w:val="61"/>
    <w:rsid w:val="000E625B"/>
    <w:pPr>
      <w:spacing w:after="0" w:line="240" w:lineRule="auto"/>
    </w:pPr>
    <w:rPr>
      <w:rFonts w:ascii="Cambria" w:eastAsia="MS Mincho" w:hAnsi="Cambria" w:cs="Times New Roman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18">
    <w:name w:val="Светлая сетка1"/>
    <w:basedOn w:val="a3"/>
    <w:next w:val="aff3"/>
    <w:uiPriority w:val="62"/>
    <w:rsid w:val="000E625B"/>
    <w:pPr>
      <w:spacing w:after="0" w:line="240" w:lineRule="auto"/>
    </w:pPr>
    <w:rPr>
      <w:rFonts w:ascii="Cambria" w:eastAsia="MS Mincho" w:hAnsi="Cambria" w:cs="Times New Roman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2">
    <w:name w:val="Светлая сетка - Акцент 11"/>
    <w:basedOn w:val="a3"/>
    <w:next w:val="-11"/>
    <w:uiPriority w:val="62"/>
    <w:rsid w:val="000E625B"/>
    <w:pPr>
      <w:spacing w:after="0" w:line="240" w:lineRule="auto"/>
    </w:pPr>
    <w:rPr>
      <w:rFonts w:ascii="Cambria" w:eastAsia="MS Mincho" w:hAnsi="Cambria" w:cs="Times New Roman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-212">
    <w:name w:val="Светлая сетка - Акцент 21"/>
    <w:basedOn w:val="a3"/>
    <w:next w:val="-21"/>
    <w:uiPriority w:val="62"/>
    <w:rsid w:val="000E625B"/>
    <w:pPr>
      <w:spacing w:after="0" w:line="240" w:lineRule="auto"/>
    </w:pPr>
    <w:rPr>
      <w:rFonts w:ascii="Cambria" w:eastAsia="MS Mincho" w:hAnsi="Cambria" w:cs="Times New Roman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-312">
    <w:name w:val="Светлая сетка - Акцент 31"/>
    <w:basedOn w:val="a3"/>
    <w:next w:val="-31"/>
    <w:uiPriority w:val="62"/>
    <w:rsid w:val="000E625B"/>
    <w:pPr>
      <w:spacing w:after="0" w:line="240" w:lineRule="auto"/>
    </w:pPr>
    <w:rPr>
      <w:rFonts w:ascii="Cambria" w:eastAsia="MS Mincho" w:hAnsi="Cambria" w:cs="Times New Roman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-412">
    <w:name w:val="Светлая сетка - Акцент 41"/>
    <w:basedOn w:val="a3"/>
    <w:next w:val="-41"/>
    <w:uiPriority w:val="62"/>
    <w:rsid w:val="000E625B"/>
    <w:pPr>
      <w:spacing w:after="0" w:line="240" w:lineRule="auto"/>
    </w:pPr>
    <w:rPr>
      <w:rFonts w:ascii="Cambria" w:eastAsia="MS Mincho" w:hAnsi="Cambria" w:cs="Times New Roman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-512">
    <w:name w:val="Светлая сетка - Акцент 51"/>
    <w:basedOn w:val="a3"/>
    <w:next w:val="-51"/>
    <w:uiPriority w:val="62"/>
    <w:rsid w:val="000E625B"/>
    <w:pPr>
      <w:spacing w:after="0" w:line="240" w:lineRule="auto"/>
    </w:pPr>
    <w:rPr>
      <w:rFonts w:ascii="Cambria" w:eastAsia="MS Mincho" w:hAnsi="Cambria" w:cs="Times New Roman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-612">
    <w:name w:val="Светлая сетка - Акцент 61"/>
    <w:basedOn w:val="a3"/>
    <w:next w:val="-61"/>
    <w:uiPriority w:val="62"/>
    <w:rsid w:val="000E625B"/>
    <w:pPr>
      <w:spacing w:after="0" w:line="240" w:lineRule="auto"/>
    </w:pPr>
    <w:rPr>
      <w:rFonts w:ascii="Cambria" w:eastAsia="MS Mincho" w:hAnsi="Cambria" w:cs="Times New Roman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customStyle="1" w:styleId="110">
    <w:name w:val="Средняя заливка 11"/>
    <w:basedOn w:val="a3"/>
    <w:next w:val="11"/>
    <w:uiPriority w:val="63"/>
    <w:rsid w:val="000E625B"/>
    <w:pPr>
      <w:spacing w:after="0" w:line="240" w:lineRule="auto"/>
    </w:pPr>
    <w:rPr>
      <w:rFonts w:ascii="Cambria" w:eastAsia="MS Mincho" w:hAnsi="Cambria" w:cs="Times New Roman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0">
    <w:name w:val="Средняя заливка 1 - Акцент 11"/>
    <w:basedOn w:val="a3"/>
    <w:next w:val="1-1"/>
    <w:uiPriority w:val="63"/>
    <w:rsid w:val="000E625B"/>
    <w:pPr>
      <w:spacing w:after="0" w:line="240" w:lineRule="auto"/>
    </w:pPr>
    <w:rPr>
      <w:rFonts w:ascii="Cambria" w:eastAsia="MS Mincho" w:hAnsi="Cambria" w:cs="Times New Roman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0">
    <w:name w:val="Средняя заливка 1 - Акцент 21"/>
    <w:basedOn w:val="a3"/>
    <w:next w:val="1-2"/>
    <w:uiPriority w:val="63"/>
    <w:rsid w:val="000E625B"/>
    <w:pPr>
      <w:spacing w:after="0" w:line="240" w:lineRule="auto"/>
    </w:pPr>
    <w:rPr>
      <w:rFonts w:ascii="Cambria" w:eastAsia="MS Mincho" w:hAnsi="Cambria" w:cs="Times New Roman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0">
    <w:name w:val="Средняя заливка 1 - Акцент 31"/>
    <w:basedOn w:val="a3"/>
    <w:next w:val="1-3"/>
    <w:uiPriority w:val="63"/>
    <w:rsid w:val="000E625B"/>
    <w:pPr>
      <w:spacing w:after="0" w:line="240" w:lineRule="auto"/>
    </w:pPr>
    <w:rPr>
      <w:rFonts w:ascii="Cambria" w:eastAsia="MS Mincho" w:hAnsi="Cambria" w:cs="Times New Roman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0">
    <w:name w:val="Средняя заливка 1 - Акцент 41"/>
    <w:basedOn w:val="a3"/>
    <w:next w:val="1-4"/>
    <w:uiPriority w:val="63"/>
    <w:rsid w:val="000E625B"/>
    <w:pPr>
      <w:spacing w:after="0" w:line="240" w:lineRule="auto"/>
    </w:pPr>
    <w:rPr>
      <w:rFonts w:ascii="Cambria" w:eastAsia="MS Mincho" w:hAnsi="Cambria" w:cs="Times New Roman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0">
    <w:name w:val="Средняя заливка 1 - Акцент 51"/>
    <w:basedOn w:val="a3"/>
    <w:next w:val="1-5"/>
    <w:uiPriority w:val="63"/>
    <w:rsid w:val="000E625B"/>
    <w:pPr>
      <w:spacing w:after="0" w:line="240" w:lineRule="auto"/>
    </w:pPr>
    <w:rPr>
      <w:rFonts w:ascii="Cambria" w:eastAsia="MS Mincho" w:hAnsi="Cambria" w:cs="Times New Roman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0">
    <w:name w:val="Средняя заливка 1 - Акцент 61"/>
    <w:basedOn w:val="a3"/>
    <w:next w:val="1-6"/>
    <w:uiPriority w:val="63"/>
    <w:rsid w:val="000E625B"/>
    <w:pPr>
      <w:spacing w:after="0" w:line="240" w:lineRule="auto"/>
    </w:pPr>
    <w:rPr>
      <w:rFonts w:ascii="Cambria" w:eastAsia="MS Mincho" w:hAnsi="Cambria" w:cs="Times New Roman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Средняя заливка 21"/>
    <w:basedOn w:val="a3"/>
    <w:next w:val="29"/>
    <w:uiPriority w:val="64"/>
    <w:rsid w:val="000E625B"/>
    <w:pPr>
      <w:spacing w:after="0" w:line="240" w:lineRule="auto"/>
    </w:pPr>
    <w:rPr>
      <w:rFonts w:ascii="Cambria" w:eastAsia="MS Mincho" w:hAnsi="Cambria" w:cs="Times New Roman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0">
    <w:name w:val="Средняя заливка 2 - Акцент 11"/>
    <w:basedOn w:val="a3"/>
    <w:next w:val="2-1"/>
    <w:uiPriority w:val="64"/>
    <w:rsid w:val="000E625B"/>
    <w:pPr>
      <w:spacing w:after="0" w:line="240" w:lineRule="auto"/>
    </w:pPr>
    <w:rPr>
      <w:rFonts w:ascii="Cambria" w:eastAsia="MS Mincho" w:hAnsi="Cambria" w:cs="Times New Roman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0">
    <w:name w:val="Средняя заливка 2 - Акцент 21"/>
    <w:basedOn w:val="a3"/>
    <w:next w:val="2-2"/>
    <w:uiPriority w:val="64"/>
    <w:rsid w:val="000E625B"/>
    <w:pPr>
      <w:spacing w:after="0" w:line="240" w:lineRule="auto"/>
    </w:pPr>
    <w:rPr>
      <w:rFonts w:ascii="Cambria" w:eastAsia="MS Mincho" w:hAnsi="Cambria" w:cs="Times New Roman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0">
    <w:name w:val="Средняя заливка 2 - Акцент 31"/>
    <w:basedOn w:val="a3"/>
    <w:next w:val="2-3"/>
    <w:uiPriority w:val="64"/>
    <w:rsid w:val="000E625B"/>
    <w:pPr>
      <w:spacing w:after="0" w:line="240" w:lineRule="auto"/>
    </w:pPr>
    <w:rPr>
      <w:rFonts w:ascii="Cambria" w:eastAsia="MS Mincho" w:hAnsi="Cambria" w:cs="Times New Roman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0">
    <w:name w:val="Средняя заливка 2 - Акцент 41"/>
    <w:basedOn w:val="a3"/>
    <w:next w:val="2-4"/>
    <w:uiPriority w:val="64"/>
    <w:rsid w:val="000E625B"/>
    <w:pPr>
      <w:spacing w:after="0" w:line="240" w:lineRule="auto"/>
    </w:pPr>
    <w:rPr>
      <w:rFonts w:ascii="Cambria" w:eastAsia="MS Mincho" w:hAnsi="Cambria" w:cs="Times New Roman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0">
    <w:name w:val="Средняя заливка 2 - Акцент 51"/>
    <w:basedOn w:val="a3"/>
    <w:next w:val="2-5"/>
    <w:uiPriority w:val="64"/>
    <w:rsid w:val="000E625B"/>
    <w:pPr>
      <w:spacing w:after="0" w:line="240" w:lineRule="auto"/>
    </w:pPr>
    <w:rPr>
      <w:rFonts w:ascii="Cambria" w:eastAsia="MS Mincho" w:hAnsi="Cambria" w:cs="Times New Roman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0">
    <w:name w:val="Средняя заливка 2 - Акцент 61"/>
    <w:basedOn w:val="a3"/>
    <w:next w:val="2-6"/>
    <w:uiPriority w:val="64"/>
    <w:rsid w:val="000E625B"/>
    <w:pPr>
      <w:spacing w:after="0" w:line="240" w:lineRule="auto"/>
    </w:pPr>
    <w:rPr>
      <w:rFonts w:ascii="Cambria" w:eastAsia="MS Mincho" w:hAnsi="Cambria" w:cs="Times New Roman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1">
    <w:name w:val="Средний список 11"/>
    <w:basedOn w:val="a3"/>
    <w:next w:val="12"/>
    <w:uiPriority w:val="65"/>
    <w:rsid w:val="000E625B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1">
    <w:name w:val="Средний список 1 - Акцент 11"/>
    <w:basedOn w:val="a3"/>
    <w:next w:val="1-10"/>
    <w:uiPriority w:val="65"/>
    <w:rsid w:val="000E625B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1-211">
    <w:name w:val="Средний список 1 - Акцент 21"/>
    <w:basedOn w:val="a3"/>
    <w:next w:val="1-20"/>
    <w:uiPriority w:val="65"/>
    <w:rsid w:val="000E625B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customStyle="1" w:styleId="1-311">
    <w:name w:val="Средний список 1 - Акцент 31"/>
    <w:basedOn w:val="a3"/>
    <w:next w:val="1-30"/>
    <w:uiPriority w:val="65"/>
    <w:rsid w:val="000E625B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customStyle="1" w:styleId="1-411">
    <w:name w:val="Средний список 1 - Акцент 41"/>
    <w:basedOn w:val="a3"/>
    <w:next w:val="1-40"/>
    <w:uiPriority w:val="65"/>
    <w:rsid w:val="000E625B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customStyle="1" w:styleId="1-511">
    <w:name w:val="Средний список 1 - Акцент 51"/>
    <w:basedOn w:val="a3"/>
    <w:next w:val="1-50"/>
    <w:uiPriority w:val="65"/>
    <w:rsid w:val="000E625B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customStyle="1" w:styleId="1-611">
    <w:name w:val="Средний список 1 - Акцент 61"/>
    <w:basedOn w:val="a3"/>
    <w:next w:val="1-60"/>
    <w:uiPriority w:val="65"/>
    <w:rsid w:val="000E625B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customStyle="1" w:styleId="211">
    <w:name w:val="Средний список 21"/>
    <w:basedOn w:val="a3"/>
    <w:next w:val="2a"/>
    <w:uiPriority w:val="66"/>
    <w:rsid w:val="000E625B"/>
    <w:pPr>
      <w:spacing w:after="0" w:line="240" w:lineRule="auto"/>
    </w:pPr>
    <w:rPr>
      <w:rFonts w:ascii="Calibri" w:eastAsia="MS Gothic" w:hAnsi="Calibri" w:cs="Times New Roman"/>
      <w:color w:val="00000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1">
    <w:name w:val="Средний список 2 - Акцент 11"/>
    <w:basedOn w:val="a3"/>
    <w:next w:val="2-10"/>
    <w:uiPriority w:val="66"/>
    <w:rsid w:val="000E625B"/>
    <w:pPr>
      <w:spacing w:after="0" w:line="240" w:lineRule="auto"/>
    </w:pPr>
    <w:rPr>
      <w:rFonts w:ascii="Calibri" w:eastAsia="MS Gothic" w:hAnsi="Calibri" w:cs="Times New Roman"/>
      <w:color w:val="00000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1">
    <w:name w:val="Средний список 2 - Акцент 21"/>
    <w:basedOn w:val="a3"/>
    <w:next w:val="2-20"/>
    <w:uiPriority w:val="66"/>
    <w:rsid w:val="000E625B"/>
    <w:pPr>
      <w:spacing w:after="0" w:line="240" w:lineRule="auto"/>
    </w:pPr>
    <w:rPr>
      <w:rFonts w:ascii="Calibri" w:eastAsia="MS Gothic" w:hAnsi="Calibri" w:cs="Times New Roman"/>
      <w:color w:val="00000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1">
    <w:name w:val="Средний список 2 - Акцент 31"/>
    <w:basedOn w:val="a3"/>
    <w:next w:val="2-30"/>
    <w:uiPriority w:val="66"/>
    <w:rsid w:val="000E625B"/>
    <w:pPr>
      <w:spacing w:after="0" w:line="240" w:lineRule="auto"/>
    </w:pPr>
    <w:rPr>
      <w:rFonts w:ascii="Calibri" w:eastAsia="MS Gothic" w:hAnsi="Calibri" w:cs="Times New Roman"/>
      <w:color w:val="00000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1">
    <w:name w:val="Средний список 2 - Акцент 41"/>
    <w:basedOn w:val="a3"/>
    <w:next w:val="2-40"/>
    <w:uiPriority w:val="66"/>
    <w:rsid w:val="000E625B"/>
    <w:pPr>
      <w:spacing w:after="0" w:line="240" w:lineRule="auto"/>
    </w:pPr>
    <w:rPr>
      <w:rFonts w:ascii="Calibri" w:eastAsia="MS Gothic" w:hAnsi="Calibri" w:cs="Times New Roman"/>
      <w:color w:val="00000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1">
    <w:name w:val="Средний список 2 - Акцент 51"/>
    <w:basedOn w:val="a3"/>
    <w:next w:val="2-50"/>
    <w:uiPriority w:val="66"/>
    <w:rsid w:val="000E625B"/>
    <w:pPr>
      <w:spacing w:after="0" w:line="240" w:lineRule="auto"/>
    </w:pPr>
    <w:rPr>
      <w:rFonts w:ascii="Calibri" w:eastAsia="MS Gothic" w:hAnsi="Calibri" w:cs="Times New Roman"/>
      <w:color w:val="00000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1">
    <w:name w:val="Средний список 2 - Акцент 61"/>
    <w:basedOn w:val="a3"/>
    <w:next w:val="2-60"/>
    <w:uiPriority w:val="66"/>
    <w:rsid w:val="000E625B"/>
    <w:pPr>
      <w:spacing w:after="0" w:line="240" w:lineRule="auto"/>
    </w:pPr>
    <w:rPr>
      <w:rFonts w:ascii="Calibri" w:eastAsia="MS Gothic" w:hAnsi="Calibri" w:cs="Times New Roman"/>
      <w:color w:val="00000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2">
    <w:name w:val="Средняя сетка 11"/>
    <w:basedOn w:val="a3"/>
    <w:next w:val="13"/>
    <w:uiPriority w:val="67"/>
    <w:rsid w:val="000E625B"/>
    <w:pPr>
      <w:spacing w:after="0" w:line="240" w:lineRule="auto"/>
    </w:pPr>
    <w:rPr>
      <w:rFonts w:ascii="Cambria" w:eastAsia="MS Mincho" w:hAnsi="Cambria" w:cs="Times New Roman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2">
    <w:name w:val="Средняя сетка 1 - Акцент 11"/>
    <w:basedOn w:val="a3"/>
    <w:next w:val="1-11"/>
    <w:uiPriority w:val="67"/>
    <w:rsid w:val="000E625B"/>
    <w:pPr>
      <w:spacing w:after="0" w:line="240" w:lineRule="auto"/>
    </w:pPr>
    <w:rPr>
      <w:rFonts w:ascii="Cambria" w:eastAsia="MS Mincho" w:hAnsi="Cambria" w:cs="Times New Roman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1-212">
    <w:name w:val="Средняя сетка 1 - Акцент 21"/>
    <w:basedOn w:val="a3"/>
    <w:next w:val="1-21"/>
    <w:uiPriority w:val="67"/>
    <w:rsid w:val="000E625B"/>
    <w:pPr>
      <w:spacing w:after="0" w:line="240" w:lineRule="auto"/>
    </w:pPr>
    <w:rPr>
      <w:rFonts w:ascii="Cambria" w:eastAsia="MS Mincho" w:hAnsi="Cambria" w:cs="Times New Roman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1-312">
    <w:name w:val="Средняя сетка 1 - Акцент 31"/>
    <w:basedOn w:val="a3"/>
    <w:next w:val="1-31"/>
    <w:uiPriority w:val="67"/>
    <w:rsid w:val="000E625B"/>
    <w:pPr>
      <w:spacing w:after="0" w:line="240" w:lineRule="auto"/>
    </w:pPr>
    <w:rPr>
      <w:rFonts w:ascii="Cambria" w:eastAsia="MS Mincho" w:hAnsi="Cambria" w:cs="Times New Roman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1-412">
    <w:name w:val="Средняя сетка 1 - Акцент 41"/>
    <w:basedOn w:val="a3"/>
    <w:next w:val="1-41"/>
    <w:uiPriority w:val="67"/>
    <w:rsid w:val="000E625B"/>
    <w:pPr>
      <w:spacing w:after="0" w:line="240" w:lineRule="auto"/>
    </w:pPr>
    <w:rPr>
      <w:rFonts w:ascii="Cambria" w:eastAsia="MS Mincho" w:hAnsi="Cambria" w:cs="Times New Roman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1-512">
    <w:name w:val="Средняя сетка 1 - Акцент 51"/>
    <w:basedOn w:val="a3"/>
    <w:next w:val="1-51"/>
    <w:uiPriority w:val="67"/>
    <w:rsid w:val="000E625B"/>
    <w:pPr>
      <w:spacing w:after="0" w:line="240" w:lineRule="auto"/>
    </w:pPr>
    <w:rPr>
      <w:rFonts w:ascii="Cambria" w:eastAsia="MS Mincho" w:hAnsi="Cambria" w:cs="Times New Roman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1-612">
    <w:name w:val="Средняя сетка 1 - Акцент 61"/>
    <w:basedOn w:val="a3"/>
    <w:next w:val="1-61"/>
    <w:uiPriority w:val="67"/>
    <w:rsid w:val="000E625B"/>
    <w:pPr>
      <w:spacing w:after="0" w:line="240" w:lineRule="auto"/>
    </w:pPr>
    <w:rPr>
      <w:rFonts w:ascii="Cambria" w:eastAsia="MS Mincho" w:hAnsi="Cambria" w:cs="Times New Roman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212">
    <w:name w:val="Средняя сетка 21"/>
    <w:basedOn w:val="a3"/>
    <w:next w:val="2b"/>
    <w:uiPriority w:val="68"/>
    <w:rsid w:val="000E625B"/>
    <w:pPr>
      <w:spacing w:after="0" w:line="240" w:lineRule="auto"/>
    </w:pPr>
    <w:rPr>
      <w:rFonts w:ascii="Calibri" w:eastAsia="MS Gothic" w:hAnsi="Calibri" w:cs="Times New Roman"/>
      <w:color w:val="00000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2">
    <w:name w:val="Средняя сетка 2 - Акцент 11"/>
    <w:basedOn w:val="a3"/>
    <w:next w:val="2-11"/>
    <w:uiPriority w:val="68"/>
    <w:rsid w:val="000E625B"/>
    <w:pPr>
      <w:spacing w:after="0" w:line="240" w:lineRule="auto"/>
    </w:pPr>
    <w:rPr>
      <w:rFonts w:ascii="Calibri" w:eastAsia="MS Gothic" w:hAnsi="Calibri" w:cs="Times New Roman"/>
      <w:color w:val="00000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customStyle="1" w:styleId="2-212">
    <w:name w:val="Средняя сетка 2 - Акцент 21"/>
    <w:basedOn w:val="a3"/>
    <w:next w:val="2-21"/>
    <w:uiPriority w:val="68"/>
    <w:rsid w:val="000E625B"/>
    <w:pPr>
      <w:spacing w:after="0" w:line="240" w:lineRule="auto"/>
    </w:pPr>
    <w:rPr>
      <w:rFonts w:ascii="Calibri" w:eastAsia="MS Gothic" w:hAnsi="Calibri" w:cs="Times New Roman"/>
      <w:color w:val="00000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customStyle="1" w:styleId="2-312">
    <w:name w:val="Средняя сетка 2 - Акцент 31"/>
    <w:basedOn w:val="a3"/>
    <w:next w:val="2-31"/>
    <w:uiPriority w:val="68"/>
    <w:rsid w:val="000E625B"/>
    <w:pPr>
      <w:spacing w:after="0" w:line="240" w:lineRule="auto"/>
    </w:pPr>
    <w:rPr>
      <w:rFonts w:ascii="Calibri" w:eastAsia="MS Gothic" w:hAnsi="Calibri" w:cs="Times New Roman"/>
      <w:color w:val="00000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customStyle="1" w:styleId="2-412">
    <w:name w:val="Средняя сетка 2 - Акцент 41"/>
    <w:basedOn w:val="a3"/>
    <w:next w:val="2-41"/>
    <w:uiPriority w:val="68"/>
    <w:rsid w:val="000E625B"/>
    <w:pPr>
      <w:spacing w:after="0" w:line="240" w:lineRule="auto"/>
    </w:pPr>
    <w:rPr>
      <w:rFonts w:ascii="Calibri" w:eastAsia="MS Gothic" w:hAnsi="Calibri" w:cs="Times New Roman"/>
      <w:color w:val="00000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2-512">
    <w:name w:val="Средняя сетка 2 - Акцент 51"/>
    <w:basedOn w:val="a3"/>
    <w:next w:val="2-51"/>
    <w:uiPriority w:val="68"/>
    <w:rsid w:val="000E625B"/>
    <w:pPr>
      <w:spacing w:after="0" w:line="240" w:lineRule="auto"/>
    </w:pPr>
    <w:rPr>
      <w:rFonts w:ascii="Calibri" w:eastAsia="MS Gothic" w:hAnsi="Calibri" w:cs="Times New Roman"/>
      <w:color w:val="00000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customStyle="1" w:styleId="2-612">
    <w:name w:val="Средняя сетка 2 - Акцент 61"/>
    <w:basedOn w:val="a3"/>
    <w:next w:val="2-61"/>
    <w:uiPriority w:val="68"/>
    <w:rsid w:val="000E625B"/>
    <w:pPr>
      <w:spacing w:after="0" w:line="240" w:lineRule="auto"/>
    </w:pPr>
    <w:rPr>
      <w:rFonts w:ascii="Calibri" w:eastAsia="MS Gothic" w:hAnsi="Calibri" w:cs="Times New Roman"/>
      <w:color w:val="00000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Средняя сетка 31"/>
    <w:basedOn w:val="a3"/>
    <w:next w:val="37"/>
    <w:uiPriority w:val="69"/>
    <w:rsid w:val="000E625B"/>
    <w:pPr>
      <w:spacing w:after="0" w:line="240" w:lineRule="auto"/>
    </w:pPr>
    <w:rPr>
      <w:rFonts w:ascii="Cambria" w:eastAsia="MS Mincho" w:hAnsi="Cambria" w:cs="Times New Roman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Средняя сетка 3 - Акцент 11"/>
    <w:basedOn w:val="a3"/>
    <w:next w:val="3-1"/>
    <w:uiPriority w:val="69"/>
    <w:rsid w:val="000E625B"/>
    <w:pPr>
      <w:spacing w:after="0" w:line="240" w:lineRule="auto"/>
    </w:pPr>
    <w:rPr>
      <w:rFonts w:ascii="Cambria" w:eastAsia="MS Mincho" w:hAnsi="Cambria" w:cs="Times New Roman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3-21">
    <w:name w:val="Средняя сетка 3 - Акцент 21"/>
    <w:basedOn w:val="a3"/>
    <w:next w:val="3-2"/>
    <w:uiPriority w:val="69"/>
    <w:rsid w:val="000E625B"/>
    <w:pPr>
      <w:spacing w:after="0" w:line="240" w:lineRule="auto"/>
    </w:pPr>
    <w:rPr>
      <w:rFonts w:ascii="Cambria" w:eastAsia="MS Mincho" w:hAnsi="Cambria" w:cs="Times New Roman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customStyle="1" w:styleId="3-31">
    <w:name w:val="Средняя сетка 3 - Акцент 31"/>
    <w:basedOn w:val="a3"/>
    <w:next w:val="3-3"/>
    <w:uiPriority w:val="69"/>
    <w:rsid w:val="000E625B"/>
    <w:pPr>
      <w:spacing w:after="0" w:line="240" w:lineRule="auto"/>
    </w:pPr>
    <w:rPr>
      <w:rFonts w:ascii="Cambria" w:eastAsia="MS Mincho" w:hAnsi="Cambria" w:cs="Times New Roman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3-41">
    <w:name w:val="Средняя сетка 3 - Акцент 41"/>
    <w:basedOn w:val="a3"/>
    <w:next w:val="3-4"/>
    <w:uiPriority w:val="69"/>
    <w:rsid w:val="000E625B"/>
    <w:pPr>
      <w:spacing w:after="0" w:line="240" w:lineRule="auto"/>
    </w:pPr>
    <w:rPr>
      <w:rFonts w:ascii="Cambria" w:eastAsia="MS Mincho" w:hAnsi="Cambria" w:cs="Times New Roman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customStyle="1" w:styleId="3-51">
    <w:name w:val="Средняя сетка 3 - Акцент 51"/>
    <w:basedOn w:val="a3"/>
    <w:next w:val="3-5"/>
    <w:uiPriority w:val="69"/>
    <w:rsid w:val="000E625B"/>
    <w:pPr>
      <w:spacing w:after="0" w:line="240" w:lineRule="auto"/>
    </w:pPr>
    <w:rPr>
      <w:rFonts w:ascii="Cambria" w:eastAsia="MS Mincho" w:hAnsi="Cambria" w:cs="Times New Roman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customStyle="1" w:styleId="3-61">
    <w:name w:val="Средняя сетка 3 - Акцент 61"/>
    <w:basedOn w:val="a3"/>
    <w:next w:val="3-6"/>
    <w:uiPriority w:val="69"/>
    <w:rsid w:val="000E625B"/>
    <w:pPr>
      <w:spacing w:after="0" w:line="240" w:lineRule="auto"/>
    </w:pPr>
    <w:rPr>
      <w:rFonts w:ascii="Cambria" w:eastAsia="MS Mincho" w:hAnsi="Cambria" w:cs="Times New Roman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customStyle="1" w:styleId="19">
    <w:name w:val="Темный список1"/>
    <w:basedOn w:val="a3"/>
    <w:next w:val="aff4"/>
    <w:uiPriority w:val="70"/>
    <w:rsid w:val="000E625B"/>
    <w:pPr>
      <w:spacing w:after="0" w:line="240" w:lineRule="auto"/>
    </w:pPr>
    <w:rPr>
      <w:rFonts w:ascii="Cambria" w:eastAsia="MS Mincho" w:hAnsi="Cambria" w:cs="Times New Roman"/>
      <w:color w:val="FFFFFF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3">
    <w:name w:val="Темный список - Акцент 11"/>
    <w:basedOn w:val="a3"/>
    <w:next w:val="-12"/>
    <w:uiPriority w:val="70"/>
    <w:rsid w:val="000E625B"/>
    <w:pPr>
      <w:spacing w:after="0" w:line="240" w:lineRule="auto"/>
    </w:pPr>
    <w:rPr>
      <w:rFonts w:ascii="Cambria" w:eastAsia="MS Mincho" w:hAnsi="Cambria" w:cs="Times New Roman"/>
      <w:color w:val="FFFFFF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customStyle="1" w:styleId="-213">
    <w:name w:val="Темный список - Акцент 21"/>
    <w:basedOn w:val="a3"/>
    <w:next w:val="-22"/>
    <w:uiPriority w:val="70"/>
    <w:rsid w:val="000E625B"/>
    <w:pPr>
      <w:spacing w:after="0" w:line="240" w:lineRule="auto"/>
    </w:pPr>
    <w:rPr>
      <w:rFonts w:ascii="Cambria" w:eastAsia="MS Mincho" w:hAnsi="Cambria" w:cs="Times New Roman"/>
      <w:color w:val="FFFFFF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customStyle="1" w:styleId="-313">
    <w:name w:val="Темный список - Акцент 31"/>
    <w:basedOn w:val="a3"/>
    <w:next w:val="-32"/>
    <w:uiPriority w:val="70"/>
    <w:rsid w:val="000E625B"/>
    <w:pPr>
      <w:spacing w:after="0" w:line="240" w:lineRule="auto"/>
    </w:pPr>
    <w:rPr>
      <w:rFonts w:ascii="Cambria" w:eastAsia="MS Mincho" w:hAnsi="Cambria" w:cs="Times New Roman"/>
      <w:color w:val="FFFFFF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customStyle="1" w:styleId="-413">
    <w:name w:val="Темный список - Акцент 41"/>
    <w:basedOn w:val="a3"/>
    <w:next w:val="-42"/>
    <w:uiPriority w:val="70"/>
    <w:rsid w:val="000E625B"/>
    <w:pPr>
      <w:spacing w:after="0" w:line="240" w:lineRule="auto"/>
    </w:pPr>
    <w:rPr>
      <w:rFonts w:ascii="Cambria" w:eastAsia="MS Mincho" w:hAnsi="Cambria" w:cs="Times New Roman"/>
      <w:color w:val="FFFFFF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customStyle="1" w:styleId="-513">
    <w:name w:val="Темный список - Акцент 51"/>
    <w:basedOn w:val="a3"/>
    <w:next w:val="-52"/>
    <w:uiPriority w:val="70"/>
    <w:rsid w:val="000E625B"/>
    <w:pPr>
      <w:spacing w:after="0" w:line="240" w:lineRule="auto"/>
    </w:pPr>
    <w:rPr>
      <w:rFonts w:ascii="Cambria" w:eastAsia="MS Mincho" w:hAnsi="Cambria" w:cs="Times New Roman"/>
      <w:color w:val="FFFFFF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customStyle="1" w:styleId="-613">
    <w:name w:val="Темный список - Акцент 61"/>
    <w:basedOn w:val="a3"/>
    <w:next w:val="-62"/>
    <w:uiPriority w:val="70"/>
    <w:rsid w:val="000E625B"/>
    <w:pPr>
      <w:spacing w:after="0" w:line="240" w:lineRule="auto"/>
    </w:pPr>
    <w:rPr>
      <w:rFonts w:ascii="Cambria" w:eastAsia="MS Mincho" w:hAnsi="Cambria" w:cs="Times New Roman"/>
      <w:color w:val="FFFFFF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customStyle="1" w:styleId="1a">
    <w:name w:val="Цветная заливка1"/>
    <w:basedOn w:val="a3"/>
    <w:next w:val="aff5"/>
    <w:uiPriority w:val="71"/>
    <w:rsid w:val="000E625B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4">
    <w:name w:val="Цветная заливка - Акцент 11"/>
    <w:basedOn w:val="a3"/>
    <w:next w:val="-13"/>
    <w:uiPriority w:val="71"/>
    <w:rsid w:val="000E625B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4">
    <w:name w:val="Цветная заливка - Акцент 21"/>
    <w:basedOn w:val="a3"/>
    <w:next w:val="-23"/>
    <w:uiPriority w:val="71"/>
    <w:rsid w:val="000E625B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4">
    <w:name w:val="Цветная заливка - Акцент 31"/>
    <w:basedOn w:val="a3"/>
    <w:next w:val="-33"/>
    <w:uiPriority w:val="71"/>
    <w:rsid w:val="000E625B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customStyle="1" w:styleId="-414">
    <w:name w:val="Цветная заливка - Акцент 41"/>
    <w:basedOn w:val="a3"/>
    <w:next w:val="-43"/>
    <w:uiPriority w:val="71"/>
    <w:rsid w:val="000E625B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4">
    <w:name w:val="Цветная заливка - Акцент 51"/>
    <w:basedOn w:val="a3"/>
    <w:next w:val="-53"/>
    <w:uiPriority w:val="71"/>
    <w:rsid w:val="000E625B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4">
    <w:name w:val="Цветная заливка - Акцент 61"/>
    <w:basedOn w:val="a3"/>
    <w:next w:val="-63"/>
    <w:uiPriority w:val="71"/>
    <w:rsid w:val="000E625B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b">
    <w:name w:val="Цветной список1"/>
    <w:basedOn w:val="a3"/>
    <w:next w:val="aff6"/>
    <w:uiPriority w:val="72"/>
    <w:rsid w:val="000E625B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5">
    <w:name w:val="Цветной список - Акцент 11"/>
    <w:basedOn w:val="a3"/>
    <w:next w:val="-14"/>
    <w:uiPriority w:val="72"/>
    <w:rsid w:val="000E625B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-215">
    <w:name w:val="Цветной список - Акцент 21"/>
    <w:basedOn w:val="a3"/>
    <w:next w:val="-24"/>
    <w:uiPriority w:val="72"/>
    <w:rsid w:val="000E625B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customStyle="1" w:styleId="-315">
    <w:name w:val="Цветной список - Акцент 31"/>
    <w:basedOn w:val="a3"/>
    <w:next w:val="-34"/>
    <w:uiPriority w:val="72"/>
    <w:rsid w:val="000E625B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customStyle="1" w:styleId="-415">
    <w:name w:val="Цветной список - Акцент 41"/>
    <w:basedOn w:val="a3"/>
    <w:next w:val="-44"/>
    <w:uiPriority w:val="72"/>
    <w:rsid w:val="000E625B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customStyle="1" w:styleId="-515">
    <w:name w:val="Цветной список - Акцент 51"/>
    <w:basedOn w:val="a3"/>
    <w:next w:val="-54"/>
    <w:uiPriority w:val="72"/>
    <w:rsid w:val="000E625B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customStyle="1" w:styleId="-615">
    <w:name w:val="Цветной список - Акцент 61"/>
    <w:basedOn w:val="a3"/>
    <w:next w:val="-64"/>
    <w:uiPriority w:val="72"/>
    <w:rsid w:val="000E625B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customStyle="1" w:styleId="1c">
    <w:name w:val="Цветная сетка1"/>
    <w:basedOn w:val="a3"/>
    <w:next w:val="aff7"/>
    <w:uiPriority w:val="73"/>
    <w:rsid w:val="000E625B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6">
    <w:name w:val="Цветная сетка - Акцент 11"/>
    <w:basedOn w:val="a3"/>
    <w:next w:val="-15"/>
    <w:uiPriority w:val="73"/>
    <w:rsid w:val="000E625B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-216">
    <w:name w:val="Цветная сетка - Акцент 21"/>
    <w:basedOn w:val="a3"/>
    <w:next w:val="-25"/>
    <w:uiPriority w:val="73"/>
    <w:rsid w:val="000E625B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-316">
    <w:name w:val="Цветная сетка - Акцент 31"/>
    <w:basedOn w:val="a3"/>
    <w:next w:val="-35"/>
    <w:uiPriority w:val="73"/>
    <w:rsid w:val="000E625B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-416">
    <w:name w:val="Цветная сетка - Акцент 41"/>
    <w:basedOn w:val="a3"/>
    <w:next w:val="-45"/>
    <w:uiPriority w:val="73"/>
    <w:rsid w:val="000E625B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-516">
    <w:name w:val="Цветная сетка - Акцент 51"/>
    <w:basedOn w:val="a3"/>
    <w:next w:val="-55"/>
    <w:uiPriority w:val="73"/>
    <w:rsid w:val="000E625B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-616">
    <w:name w:val="Цветная сетка - Акцент 61"/>
    <w:basedOn w:val="a3"/>
    <w:next w:val="-65"/>
    <w:uiPriority w:val="73"/>
    <w:rsid w:val="000E625B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paragraph" w:styleId="aff8">
    <w:name w:val="Balloon Text"/>
    <w:basedOn w:val="a1"/>
    <w:link w:val="aff9"/>
    <w:uiPriority w:val="99"/>
    <w:semiHidden/>
    <w:unhideWhenUsed/>
    <w:rsid w:val="003759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3759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BB83B04-DB64-460B-9EC8-8131C2E83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9524</Words>
  <Characters>54288</Characters>
  <Application>Microsoft Office Word</Application>
  <DocSecurity>0</DocSecurity>
  <Lines>452</Lines>
  <Paragraphs>127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63685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Зульфия</dc:creator>
  <cp:lastModifiedBy>!</cp:lastModifiedBy>
  <cp:revision>5</cp:revision>
  <dcterms:created xsi:type="dcterms:W3CDTF">2023-01-08T23:30:00Z</dcterms:created>
  <dcterms:modified xsi:type="dcterms:W3CDTF">2023-01-10T05:44:00Z</dcterms:modified>
</cp:coreProperties>
</file>